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DA6" w:rsidRPr="00365321" w:rsidRDefault="00EC7DA6" w:rsidP="00EC7DA6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EC7DA6" w:rsidRPr="00365321" w:rsidRDefault="00EC7DA6" w:rsidP="00EC7DA6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EC7DA6" w:rsidRPr="00365321" w:rsidRDefault="00EC7DA6" w:rsidP="00EC7DA6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EC7DA6" w:rsidRPr="00365321" w:rsidRDefault="00EC7DA6" w:rsidP="00EC7DA6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EC7DA6" w:rsidRPr="00365321" w:rsidRDefault="00EC7DA6" w:rsidP="00EC7DA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EC7DA6" w:rsidRPr="00664516" w:rsidRDefault="00EC7DA6" w:rsidP="00EC7DA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EC7DA6" w:rsidRPr="00664516" w:rsidRDefault="00EC7DA6" w:rsidP="00EC7DA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EC7DA6" w:rsidRPr="00664516" w:rsidRDefault="00EC7DA6" w:rsidP="00EC7DA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EC7DA6" w:rsidRPr="00664516" w:rsidRDefault="00EC7DA6" w:rsidP="00EC7DA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5DA0FE9" wp14:editId="29A13F21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DA6" w:rsidRPr="00664516" w:rsidRDefault="00EC7DA6" w:rsidP="00EC7DA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EC7DA6" w:rsidRPr="00664516" w:rsidRDefault="00EC7DA6" w:rsidP="00EC7DA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EC7DA6" w:rsidRPr="00664516" w:rsidRDefault="00EC7DA6" w:rsidP="00EC7DA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EC7DA6" w:rsidRPr="00664516" w:rsidRDefault="00EC7DA6" w:rsidP="00EC7DA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EC7DA6" w:rsidRPr="00C96620" w:rsidRDefault="00EC7DA6" w:rsidP="00EC7DA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EC7DA6" w:rsidRPr="00637460" w:rsidRDefault="00EC7DA6" w:rsidP="00EC7D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EC7DA6" w:rsidRPr="00637460" w:rsidRDefault="00EC7DA6" w:rsidP="00EC7D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Б1.В.02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Бизнес-планирование»</w:t>
      </w: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12148" w:rsidRPr="00637460" w:rsidRDefault="00EC7DA6" w:rsidP="00112148">
      <w:pPr>
        <w:widowControl/>
        <w:snapToGrid/>
        <w:spacing w:before="0" w:after="0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12148" w:rsidRPr="00637460" w:rsidRDefault="00112148" w:rsidP="0011214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Разработчик: </w:t>
      </w: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r w:rsidRPr="00637460">
        <w:rPr>
          <w:color w:val="000000" w:themeColor="text1"/>
          <w:sz w:val="20"/>
        </w:rPr>
        <w:t>Зайцева С.С., к.э.н., доц.</w:t>
      </w: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12148" w:rsidRPr="00637460" w:rsidRDefault="00112148" w:rsidP="00112148">
      <w:pPr>
        <w:widowControl/>
        <w:tabs>
          <w:tab w:val="left" w:pos="1080"/>
        </w:tabs>
        <w:snapToGrid/>
        <w:spacing w:before="0" w:after="0"/>
        <w:ind w:firstLine="709"/>
        <w:jc w:val="center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Москва 202</w:t>
      </w:r>
      <w:r w:rsidR="00EC7DA6">
        <w:rPr>
          <w:color w:val="000000" w:themeColor="text1"/>
          <w:sz w:val="20"/>
        </w:rPr>
        <w:t>3</w:t>
      </w:r>
      <w:bookmarkStart w:id="0" w:name="_GoBack"/>
      <w:bookmarkEnd w:id="0"/>
    </w:p>
    <w:p w:rsidR="00112148" w:rsidRPr="00637460" w:rsidRDefault="00112148" w:rsidP="00112148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color w:val="000000" w:themeColor="text1"/>
          <w:szCs w:val="24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>1. Цель и задачи дисциплины</w:t>
      </w:r>
    </w:p>
    <w:p w:rsidR="00112148" w:rsidRPr="00637460" w:rsidRDefault="00112148" w:rsidP="00112148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- заключается в развитии навыков по планированию функционирования и развития, формированию бизнес - программ на различные периоды производственно-хозяйственной деятельности предприятия.</w:t>
      </w:r>
    </w:p>
    <w:p w:rsidR="00112148" w:rsidRPr="00637460" w:rsidRDefault="00112148" w:rsidP="00112148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Cs/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Задачи дисциплины: </w:t>
      </w:r>
    </w:p>
    <w:p w:rsidR="00112148" w:rsidRPr="00637460" w:rsidRDefault="00112148" w:rsidP="00112148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научить методологическим основам бизнес-планирования, принципам разработки бизнес-плана, методике разработки основных показателей бизнес-плана и особенностям разработки бизнес-планов для различных организаций.</w:t>
      </w:r>
    </w:p>
    <w:p w:rsidR="00112148" w:rsidRPr="00637460" w:rsidRDefault="00112148" w:rsidP="00112148">
      <w:pPr>
        <w:pStyle w:val="af2"/>
        <w:tabs>
          <w:tab w:val="left" w:pos="900"/>
        </w:tabs>
        <w:ind w:firstLine="709"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112148" w:rsidRPr="00637460" w:rsidRDefault="00112148" w:rsidP="00112148">
      <w:pPr>
        <w:widowControl/>
        <w:numPr>
          <w:ilvl w:val="0"/>
          <w:numId w:val="13"/>
        </w:numPr>
        <w:tabs>
          <w:tab w:val="left" w:pos="900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Место дисциплины в структуре ОП </w:t>
      </w:r>
    </w:p>
    <w:p w:rsidR="00112148" w:rsidRPr="00637460" w:rsidRDefault="00112148" w:rsidP="00112148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Дисциплина «Бизнес-планирование» относится </w:t>
      </w:r>
      <w:r w:rsidRPr="00637460">
        <w:rPr>
          <w:rFonts w:ascii="Times New Roman" w:hAnsi="Times New Roman"/>
          <w:bCs/>
          <w:color w:val="000000" w:themeColor="text1"/>
        </w:rPr>
        <w:t xml:space="preserve">к дисциплинам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Блока 1.  </w:t>
      </w:r>
    </w:p>
    <w:p w:rsidR="00112148" w:rsidRPr="00637460" w:rsidRDefault="00112148" w:rsidP="00112148">
      <w:pPr>
        <w:pStyle w:val="aff1"/>
        <w:tabs>
          <w:tab w:val="left" w:pos="1134"/>
        </w:tabs>
        <w:spacing w:line="240" w:lineRule="auto"/>
        <w:ind w:firstLine="709"/>
        <w:jc w:val="both"/>
        <w:rPr>
          <w:color w:val="000000" w:themeColor="text1"/>
          <w:sz w:val="20"/>
        </w:rPr>
      </w:pPr>
    </w:p>
    <w:p w:rsidR="00112148" w:rsidRPr="00637460" w:rsidRDefault="00112148" w:rsidP="00112148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112148" w:rsidRPr="00637460" w:rsidRDefault="00112148" w:rsidP="00112148">
      <w:pPr>
        <w:pStyle w:val="afffa"/>
        <w:tabs>
          <w:tab w:val="clear" w:pos="3330"/>
          <w:tab w:val="left" w:pos="900"/>
          <w:tab w:val="left" w:pos="1080"/>
        </w:tabs>
        <w:suppressAutoHyphens/>
        <w:spacing w:line="240" w:lineRule="auto"/>
        <w:ind w:left="0" w:firstLine="709"/>
        <w:contextualSpacing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>В результате изучения дисциплины обучающийся должен освоить</w:t>
      </w:r>
    </w:p>
    <w:p w:rsidR="00112148" w:rsidRPr="00637460" w:rsidRDefault="00112148" w:rsidP="00112148">
      <w:pPr>
        <w:spacing w:before="0" w:after="0"/>
        <w:ind w:firstLine="709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Обобщенные трудовые функции (ОТФ):</w:t>
      </w:r>
    </w:p>
    <w:p w:rsidR="00112148" w:rsidRPr="00637460" w:rsidRDefault="00112148" w:rsidP="00112148">
      <w:pPr>
        <w:autoSpaceDE w:val="0"/>
        <w:autoSpaceDN w:val="0"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консультирование клиентов по использованию финансовых продуктов и услуг;</w:t>
      </w:r>
    </w:p>
    <w:p w:rsidR="00112148" w:rsidRPr="00637460" w:rsidRDefault="00112148" w:rsidP="00112148">
      <w:pPr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консультационное сопровождение сделок.</w:t>
      </w:r>
    </w:p>
    <w:p w:rsidR="00112148" w:rsidRPr="00637460" w:rsidRDefault="00112148" w:rsidP="00112148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Трудовые функции:</w:t>
      </w:r>
    </w:p>
    <w:p w:rsidR="00112148" w:rsidRPr="00637460" w:rsidRDefault="00112148" w:rsidP="00112148">
      <w:pPr>
        <w:tabs>
          <w:tab w:val="left" w:pos="90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мониторинг конъюнктуры рынка банковских услуг, рынка ценных бумаг; иностранной </w:t>
      </w:r>
      <w:proofErr w:type="spellStart"/>
      <w:r w:rsidRPr="00637460">
        <w:rPr>
          <w:color w:val="000000" w:themeColor="text1"/>
          <w:sz w:val="20"/>
        </w:rPr>
        <w:t>вылюты</w:t>
      </w:r>
      <w:proofErr w:type="spellEnd"/>
      <w:r w:rsidRPr="00637460">
        <w:rPr>
          <w:color w:val="000000" w:themeColor="text1"/>
          <w:sz w:val="20"/>
        </w:rPr>
        <w:t>, товарно-сырьевых рынков;</w:t>
      </w:r>
    </w:p>
    <w:p w:rsidR="00112148" w:rsidRPr="00637460" w:rsidRDefault="00112148" w:rsidP="00112148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анализ и проверка финансового положения заемщика.</w:t>
      </w:r>
    </w:p>
    <w:p w:rsidR="00112148" w:rsidRPr="00637460" w:rsidRDefault="00112148" w:rsidP="00112148">
      <w:pPr>
        <w:widowControl/>
        <w:tabs>
          <w:tab w:val="left" w:pos="900"/>
          <w:tab w:val="left" w:pos="993"/>
        </w:tabs>
        <w:suppressAutoHyphens/>
        <w:snapToGrid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Профессиональную компетенцию</w:t>
      </w:r>
      <w:r w:rsidRPr="00637460">
        <w:rPr>
          <w:b/>
          <w:i/>
          <w:color w:val="000000" w:themeColor="text1"/>
          <w:sz w:val="20"/>
        </w:rPr>
        <w:t xml:space="preserve"> </w:t>
      </w:r>
    </w:p>
    <w:p w:rsidR="00112148" w:rsidRPr="00637460" w:rsidRDefault="00112148" w:rsidP="00112148">
      <w:pPr>
        <w:widowControl/>
        <w:tabs>
          <w:tab w:val="left" w:pos="900"/>
          <w:tab w:val="left" w:pos="993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решений.</w:t>
      </w:r>
    </w:p>
    <w:p w:rsidR="00112148" w:rsidRPr="00637460" w:rsidRDefault="00112148" w:rsidP="00112148">
      <w:pPr>
        <w:widowControl/>
        <w:tabs>
          <w:tab w:val="left" w:pos="900"/>
          <w:tab w:val="left" w:pos="993"/>
        </w:tabs>
        <w:suppressAutoHyphens/>
        <w:snapToGrid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</w:p>
    <w:p w:rsidR="00112148" w:rsidRPr="00637460" w:rsidRDefault="00112148" w:rsidP="00112148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112148" w:rsidRPr="00637460" w:rsidRDefault="00112148" w:rsidP="00112148">
      <w:pPr>
        <w:widowControl/>
        <w:snapToGrid/>
        <w:spacing w:before="0" w:after="0"/>
        <w:ind w:firstLine="709"/>
        <w:jc w:val="center"/>
        <w:rPr>
          <w:b/>
          <w:color w:val="000000" w:themeColor="text1"/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4678"/>
      </w:tblGrid>
      <w:tr w:rsidR="00112148" w:rsidRPr="00637460" w:rsidTr="00014230">
        <w:tc>
          <w:tcPr>
            <w:tcW w:w="2235" w:type="dxa"/>
          </w:tcPr>
          <w:p w:rsidR="00112148" w:rsidRPr="00637460" w:rsidRDefault="00112148" w:rsidP="00112148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Наименование </w:t>
            </w:r>
            <w:r w:rsidRPr="00637460"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2976" w:type="dxa"/>
          </w:tcPr>
          <w:p w:rsidR="00112148" w:rsidRPr="00637460" w:rsidRDefault="00112148" w:rsidP="00112148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4678" w:type="dxa"/>
          </w:tcPr>
          <w:p w:rsidR="00112148" w:rsidRPr="00637460" w:rsidRDefault="00112148" w:rsidP="00112148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637460"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112148" w:rsidRPr="00637460" w:rsidTr="00014230">
        <w:tc>
          <w:tcPr>
            <w:tcW w:w="2235" w:type="dxa"/>
            <w:vMerge w:val="restart"/>
          </w:tcPr>
          <w:p w:rsidR="00112148" w:rsidRPr="00637460" w:rsidRDefault="00112148" w:rsidP="0011214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      </w:r>
          </w:p>
        </w:tc>
        <w:tc>
          <w:tcPr>
            <w:tcW w:w="2976" w:type="dxa"/>
            <w:vMerge w:val="restart"/>
          </w:tcPr>
          <w:p w:rsidR="00112148" w:rsidRPr="00637460" w:rsidRDefault="00112148" w:rsidP="00112148">
            <w:pPr>
              <w:tabs>
                <w:tab w:val="left" w:pos="1080"/>
              </w:tabs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ПК-2.2. Анализирует финансовую, бухгалтерскую и статистическую отчетность, применяет нормативно-правовую базу, регламентирующую порядок расчета финансово-экономических показателей</w:t>
            </w:r>
          </w:p>
          <w:p w:rsidR="00112148" w:rsidRPr="00637460" w:rsidRDefault="00112148" w:rsidP="00112148">
            <w:pPr>
              <w:tabs>
                <w:tab w:val="left" w:pos="1080"/>
              </w:tabs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ПК-2.3.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финансового и производственного потенциала экономических субъектов</w:t>
            </w:r>
          </w:p>
          <w:p w:rsidR="00112148" w:rsidRPr="00637460" w:rsidRDefault="00112148" w:rsidP="00112148">
            <w:pPr>
              <w:tabs>
                <w:tab w:val="left" w:pos="1080"/>
              </w:tabs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ПК-2.4. Рассчитывает и интерпретирует показатели деятельности экономических субъектов</w:t>
            </w:r>
          </w:p>
          <w:p w:rsidR="00112148" w:rsidRPr="00637460" w:rsidRDefault="00112148" w:rsidP="0011214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ПК-2.5. Использует результаты анализа при составлении финансовых планов и принятий экономических, финансовых и инвестиционных решений</w:t>
            </w:r>
          </w:p>
        </w:tc>
        <w:tc>
          <w:tcPr>
            <w:tcW w:w="4678" w:type="dxa"/>
          </w:tcPr>
          <w:p w:rsidR="00112148" w:rsidRPr="00637460" w:rsidRDefault="00112148" w:rsidP="00112148">
            <w:pPr>
              <w:tabs>
                <w:tab w:val="left" w:pos="197"/>
                <w:tab w:val="left" w:pos="619"/>
                <w:tab w:val="left" w:pos="1080"/>
              </w:tabs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Знать: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А/01.6 – </w:t>
            </w:r>
            <w:r w:rsidRPr="00637460">
              <w:rPr>
                <w:color w:val="000000" w:themeColor="text1"/>
                <w:sz w:val="20"/>
              </w:rPr>
              <w:t>нормативно-правовую базу в области финансовой деятельности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 w:rsidRPr="00637460">
              <w:rPr>
                <w:color w:val="000000" w:themeColor="text1"/>
                <w:sz w:val="20"/>
                <w:shd w:val="clear" w:color="auto" w:fill="FFFFFF"/>
              </w:rPr>
              <w:t>базовые понятия и термины бизнес-планирования;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 w:rsidRPr="00637460">
              <w:rPr>
                <w:color w:val="000000" w:themeColor="text1"/>
                <w:sz w:val="20"/>
                <w:shd w:val="clear" w:color="auto" w:fill="FFFFFF"/>
              </w:rPr>
              <w:t>теоретические основы, предмет, объекты, основных участников процесса бизнес-планирования;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 w:rsidRPr="00637460">
              <w:rPr>
                <w:color w:val="000000" w:themeColor="text1"/>
                <w:sz w:val="20"/>
                <w:shd w:val="clear" w:color="auto" w:fill="FFFFFF"/>
              </w:rPr>
              <w:t>современные технологии и инструментарий бизнес-планирования;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 w:rsidRPr="00637460">
              <w:rPr>
                <w:color w:val="000000" w:themeColor="text1"/>
                <w:sz w:val="20"/>
                <w:shd w:val="clear" w:color="auto" w:fill="FFFFFF"/>
              </w:rPr>
              <w:t>положения, которые необходимо описывать по каждому разделу разрабатываемого бизнес-плана;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 w:rsidRPr="00637460">
              <w:rPr>
                <w:color w:val="000000" w:themeColor="text1"/>
                <w:sz w:val="20"/>
                <w:shd w:val="clear" w:color="auto" w:fill="FFFFFF"/>
              </w:rPr>
              <w:t>основные правовые и нормативные документы, регламентирующие сферу производственной деятельности;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 w:rsidRPr="00637460">
              <w:rPr>
                <w:color w:val="000000" w:themeColor="text1"/>
                <w:sz w:val="20"/>
                <w:shd w:val="clear" w:color="auto" w:fill="FFFFFF"/>
              </w:rPr>
              <w:t>бизнес как систему и его участников;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 w:rsidRPr="00637460">
              <w:rPr>
                <w:color w:val="000000" w:themeColor="text1"/>
                <w:sz w:val="20"/>
                <w:shd w:val="clear" w:color="auto" w:fill="FFFFFF"/>
              </w:rPr>
              <w:t>предмет, объекты, основных участников процесса бизнес-планирования;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 w:rsidRPr="00637460">
              <w:rPr>
                <w:color w:val="000000" w:themeColor="text1"/>
                <w:sz w:val="20"/>
                <w:shd w:val="clear" w:color="auto" w:fill="FFFFFF"/>
              </w:rPr>
              <w:t>типы инвесторов и возможности получения финансирования различных проектов;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 w:rsidRPr="00637460">
              <w:rPr>
                <w:color w:val="000000" w:themeColor="text1"/>
                <w:sz w:val="20"/>
                <w:shd w:val="clear" w:color="auto" w:fill="FFFFFF"/>
              </w:rPr>
              <w:t xml:space="preserve">отечественный и зарубежный опыт в области бизнес-планирования: политику, участников, инструменты системы поддержки малого и среднего бизнеса и отдельно </w:t>
            </w:r>
            <w:proofErr w:type="spellStart"/>
            <w:r w:rsidRPr="00637460">
              <w:rPr>
                <w:color w:val="000000" w:themeColor="text1"/>
                <w:sz w:val="20"/>
                <w:shd w:val="clear" w:color="auto" w:fill="FFFFFF"/>
              </w:rPr>
              <w:t>стартапов</w:t>
            </w:r>
            <w:proofErr w:type="spellEnd"/>
            <w:r w:rsidRPr="00637460">
              <w:rPr>
                <w:color w:val="000000" w:themeColor="text1"/>
                <w:sz w:val="20"/>
                <w:shd w:val="clear" w:color="auto" w:fill="FFFFFF"/>
              </w:rPr>
              <w:t>, а также предлагаемые системой средства для подготовки бизнес-планов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А/01.6 – </w:t>
            </w:r>
            <w:r w:rsidRPr="00637460">
              <w:rPr>
                <w:color w:val="000000" w:themeColor="text1"/>
                <w:sz w:val="20"/>
              </w:rPr>
              <w:t>технологии сбора первичной финансовой информации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В/01.6 – </w:t>
            </w:r>
            <w:r w:rsidRPr="00637460">
              <w:rPr>
                <w:color w:val="000000" w:themeColor="text1"/>
                <w:sz w:val="20"/>
              </w:rPr>
              <w:t>основные финансовые отчеты, взаимосвязи финансовых отчетов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В/01.6 – </w:t>
            </w:r>
            <w:r w:rsidRPr="00637460">
              <w:rPr>
                <w:color w:val="000000" w:themeColor="text1"/>
                <w:sz w:val="20"/>
              </w:rPr>
              <w:t>алгоритм анализа финансовой отчетности</w:t>
            </w:r>
          </w:p>
        </w:tc>
      </w:tr>
      <w:tr w:rsidR="00112148" w:rsidRPr="00637460" w:rsidTr="00014230">
        <w:tc>
          <w:tcPr>
            <w:tcW w:w="2235" w:type="dxa"/>
            <w:vMerge/>
          </w:tcPr>
          <w:p w:rsidR="00112148" w:rsidRPr="00637460" w:rsidRDefault="00112148" w:rsidP="00112148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2976" w:type="dxa"/>
            <w:vMerge/>
          </w:tcPr>
          <w:p w:rsidR="00112148" w:rsidRPr="00637460" w:rsidRDefault="00112148" w:rsidP="00112148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678" w:type="dxa"/>
          </w:tcPr>
          <w:p w:rsidR="00112148" w:rsidRPr="00637460" w:rsidRDefault="00112148" w:rsidP="00112148">
            <w:pPr>
              <w:tabs>
                <w:tab w:val="left" w:pos="197"/>
                <w:tab w:val="left" w:pos="619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Уметь: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задавать цели в долгосрочном и текущем периодах жизни проектируемой компании (подразделения);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выбирать технологию бизнес-планирования применительно к решаемой задаче;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ориентироваться в стандартах бизнес-планирования при практической разработке бизнес-плана;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работать с канвой бизнес-модели;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планировать по компании (подразделению) необходимые для достижения поставленных целей ресурсы и источники их поступления;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обеспечивать коммерческую реализацию и масштабирование собственной/предлагаемой бизнес-идеи;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учитывать последствия управленческих решений и действий с позиции социальной ответственности;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находить и оценивать новые рыночные возможности и формулировать бизнес-идею ориентироваться в стандартах бизнес-планирования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анализировать финансовую, бухгалтерскую и статистическую отчетность;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проводить анализ внешней и внутренней среды ведения бизнеса;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выявлять основные факторы экономического роста; 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оценивать эффективность формирования и использования финансового и производственного потенциала экономических субъектов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использовать результаты анализа при составлении финансовых планов и принятий экономических, финансовых и инвестиционных решений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А/01.6 – </w:t>
            </w:r>
            <w:r w:rsidRPr="00637460">
              <w:rPr>
                <w:color w:val="000000" w:themeColor="text1"/>
                <w:sz w:val="20"/>
              </w:rPr>
              <w:t>получать, интерпретировать и документировать результаты исследований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В/01.6 – </w:t>
            </w:r>
            <w:r w:rsidRPr="00637460">
              <w:rPr>
                <w:color w:val="000000" w:themeColor="text1"/>
                <w:sz w:val="20"/>
              </w:rPr>
              <w:t>проводить анализ ликвидности, деловой активности, платёжеспособности</w:t>
            </w:r>
          </w:p>
        </w:tc>
      </w:tr>
      <w:tr w:rsidR="00112148" w:rsidRPr="00637460" w:rsidTr="00014230">
        <w:tc>
          <w:tcPr>
            <w:tcW w:w="2235" w:type="dxa"/>
            <w:vMerge/>
          </w:tcPr>
          <w:p w:rsidR="00112148" w:rsidRPr="00637460" w:rsidRDefault="00112148" w:rsidP="00112148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2976" w:type="dxa"/>
            <w:vMerge/>
          </w:tcPr>
          <w:p w:rsidR="00112148" w:rsidRPr="00637460" w:rsidRDefault="00112148" w:rsidP="00112148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678" w:type="dxa"/>
          </w:tcPr>
          <w:p w:rsidR="00112148" w:rsidRPr="00637460" w:rsidRDefault="00112148" w:rsidP="00112148">
            <w:pPr>
              <w:tabs>
                <w:tab w:val="left" w:pos="197"/>
                <w:tab w:val="left" w:pos="619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Владеть: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методами поиска и адаптации бизнес-идей;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основными методами и технологиями бизнес-планирования;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 организации процесса разработки бизнес-плана;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навыком разработки бизнес-планов для создания новых и развития действующих направлений деятельности, продуктов;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методами поиска и адаптации бизнес-идей;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252"/>
                <w:tab w:val="left" w:pos="619"/>
              </w:tabs>
              <w:snapToGrid/>
              <w:spacing w:before="0" w:after="0"/>
              <w:ind w:left="0" w:firstLine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навыками самостоятельного овладения новыми знаниями по теории и практике бизнес-планирования</w:t>
            </w:r>
          </w:p>
          <w:p w:rsidR="00112148" w:rsidRPr="00637460" w:rsidRDefault="00112148" w:rsidP="00112148">
            <w:pPr>
              <w:tabs>
                <w:tab w:val="left" w:pos="197"/>
              </w:tabs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 расчёта и интерпретации показателей деятельности экономических субъектов</w:t>
            </w:r>
          </w:p>
          <w:p w:rsidR="00112148" w:rsidRPr="00637460" w:rsidRDefault="00112148" w:rsidP="00112148">
            <w:pPr>
              <w:widowControl/>
              <w:numPr>
                <w:ilvl w:val="0"/>
                <w:numId w:val="14"/>
              </w:numPr>
              <w:tabs>
                <w:tab w:val="left" w:pos="197"/>
                <w:tab w:val="left" w:pos="619"/>
                <w:tab w:val="left" w:pos="1134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А/01.6 – </w:t>
            </w:r>
            <w:r w:rsidRPr="00637460">
              <w:rPr>
                <w:color w:val="000000" w:themeColor="text1"/>
                <w:sz w:val="20"/>
              </w:rPr>
              <w:t>проводить мониторинг информационных источников финансовой информации</w:t>
            </w:r>
          </w:p>
        </w:tc>
      </w:tr>
    </w:tbl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151076" w:rsidRDefault="00151076" w:rsidP="00112148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</w:p>
    <w:p w:rsidR="00151076" w:rsidRDefault="00151076" w:rsidP="00112148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</w:p>
    <w:p w:rsidR="00112148" w:rsidRPr="00637460" w:rsidRDefault="00112148" w:rsidP="00112148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 Объем дисциплины и виды учебной работы </w:t>
      </w:r>
    </w:p>
    <w:p w:rsidR="00112148" w:rsidRPr="00637460" w:rsidRDefault="00112148" w:rsidP="0011214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112148" w:rsidRPr="00637460" w:rsidRDefault="00112148" w:rsidP="00112148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112148" w:rsidRPr="00637460" w:rsidRDefault="00112148" w:rsidP="00112148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112148" w:rsidRPr="00637460" w:rsidTr="00014230">
        <w:tc>
          <w:tcPr>
            <w:tcW w:w="889" w:type="dxa"/>
            <w:vMerge w:val="restart"/>
            <w:vAlign w:val="center"/>
          </w:tcPr>
          <w:p w:rsidR="00112148" w:rsidRPr="00637460" w:rsidRDefault="00112148" w:rsidP="0011214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112148" w:rsidRPr="00637460" w:rsidRDefault="00112148" w:rsidP="0011214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112148" w:rsidRPr="00637460" w:rsidRDefault="00112148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112148" w:rsidRPr="00637460" w:rsidTr="00014230">
        <w:tc>
          <w:tcPr>
            <w:tcW w:w="889" w:type="dxa"/>
            <w:vMerge/>
          </w:tcPr>
          <w:p w:rsidR="00112148" w:rsidRPr="00637460" w:rsidRDefault="00112148" w:rsidP="00112148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112148" w:rsidRPr="00637460" w:rsidRDefault="00112148" w:rsidP="00112148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112148" w:rsidRPr="00637460" w:rsidRDefault="00112148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112148" w:rsidRPr="00637460" w:rsidRDefault="00112148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112148" w:rsidRPr="00637460" w:rsidRDefault="00112148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112148" w:rsidRPr="00637460" w:rsidTr="00014230">
        <w:tc>
          <w:tcPr>
            <w:tcW w:w="889" w:type="dxa"/>
            <w:vMerge/>
          </w:tcPr>
          <w:p w:rsidR="00112148" w:rsidRPr="00637460" w:rsidRDefault="00112148" w:rsidP="00112148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112148" w:rsidRPr="00637460" w:rsidRDefault="00112148" w:rsidP="00112148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112148" w:rsidRPr="00637460" w:rsidRDefault="00112148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112148" w:rsidRPr="00637460" w:rsidRDefault="00112148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112148" w:rsidRPr="00637460" w:rsidRDefault="00112148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112148" w:rsidRPr="00637460" w:rsidRDefault="00112148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112148" w:rsidRPr="00637460" w:rsidRDefault="00112148" w:rsidP="00112148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112148" w:rsidRPr="00637460" w:rsidRDefault="00112148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5C1336" w:rsidRPr="00637460" w:rsidTr="00014230">
        <w:tc>
          <w:tcPr>
            <w:tcW w:w="889" w:type="dxa"/>
            <w:vMerge w:val="restart"/>
          </w:tcPr>
          <w:p w:rsidR="005C1336" w:rsidRPr="00637460" w:rsidRDefault="005C1336" w:rsidP="0011214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900" w:type="dxa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933" w:type="dxa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  <w:lang w:val="en-US"/>
              </w:rPr>
              <w:t>14</w:t>
            </w:r>
            <w:r w:rsidRPr="00637460">
              <w:rPr>
                <w:b/>
                <w:color w:val="000000" w:themeColor="text1"/>
                <w:sz w:val="20"/>
                <w:szCs w:val="20"/>
              </w:rPr>
              <w:t>,2</w:t>
            </w:r>
          </w:p>
        </w:tc>
        <w:tc>
          <w:tcPr>
            <w:tcW w:w="900" w:type="dxa"/>
          </w:tcPr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C1336" w:rsidRPr="00637460" w:rsidTr="00014230">
        <w:tc>
          <w:tcPr>
            <w:tcW w:w="889" w:type="dxa"/>
            <w:vMerge/>
          </w:tcPr>
          <w:p w:rsidR="005C1336" w:rsidRPr="00637460" w:rsidRDefault="005C1336" w:rsidP="0011214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6</w:t>
            </w:r>
          </w:p>
        </w:tc>
        <w:tc>
          <w:tcPr>
            <w:tcW w:w="720" w:type="dxa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6</w:t>
            </w:r>
          </w:p>
        </w:tc>
        <w:tc>
          <w:tcPr>
            <w:tcW w:w="687" w:type="dxa"/>
          </w:tcPr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4</w:t>
            </w:r>
          </w:p>
        </w:tc>
      </w:tr>
      <w:tr w:rsidR="005C1336" w:rsidRPr="00637460" w:rsidTr="00014230">
        <w:tc>
          <w:tcPr>
            <w:tcW w:w="889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33" w:type="dxa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63746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900" w:type="dxa"/>
          </w:tcPr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C1336" w:rsidRPr="00637460" w:rsidTr="00014230">
        <w:tc>
          <w:tcPr>
            <w:tcW w:w="889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900" w:type="dxa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933" w:type="dxa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637460"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900" w:type="dxa"/>
          </w:tcPr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C1336" w:rsidRPr="00637460" w:rsidTr="00014230">
        <w:tc>
          <w:tcPr>
            <w:tcW w:w="889" w:type="dxa"/>
            <w:vMerge w:val="restart"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5C1336" w:rsidRPr="00637460" w:rsidRDefault="005C1336" w:rsidP="00014230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720" w:type="dxa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687" w:type="dxa"/>
          </w:tcPr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637460"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</w:tr>
      <w:tr w:rsidR="005C1336" w:rsidRPr="00637460" w:rsidTr="00014230">
        <w:tc>
          <w:tcPr>
            <w:tcW w:w="889" w:type="dxa"/>
            <w:vMerge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6</w:t>
            </w:r>
          </w:p>
        </w:tc>
        <w:tc>
          <w:tcPr>
            <w:tcW w:w="720" w:type="dxa"/>
            <w:vAlign w:val="center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6</w:t>
            </w:r>
          </w:p>
        </w:tc>
        <w:tc>
          <w:tcPr>
            <w:tcW w:w="687" w:type="dxa"/>
          </w:tcPr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5C1336" w:rsidRPr="00637460" w:rsidRDefault="005C1336" w:rsidP="00112148">
            <w:pPr>
              <w:pStyle w:val="afff9"/>
              <w:tabs>
                <w:tab w:val="left" w:pos="268"/>
                <w:tab w:val="center" w:pos="342"/>
              </w:tabs>
              <w:suppressAutoHyphens/>
              <w:snapToGrid w:val="0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ab/>
              <w:t>4</w:t>
            </w:r>
          </w:p>
        </w:tc>
      </w:tr>
      <w:tr w:rsidR="005C1336" w:rsidRPr="00637460" w:rsidTr="00014230">
        <w:tc>
          <w:tcPr>
            <w:tcW w:w="889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5C1336" w:rsidRPr="00637460" w:rsidRDefault="005C1336" w:rsidP="00014230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5C1336" w:rsidRPr="00637460" w:rsidRDefault="005C1336" w:rsidP="0011214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C1336" w:rsidRPr="00637460" w:rsidTr="00014230">
        <w:tc>
          <w:tcPr>
            <w:tcW w:w="889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5C1336" w:rsidRPr="00637460" w:rsidRDefault="005C1336" w:rsidP="00014230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5C1336" w:rsidRPr="00637460" w:rsidRDefault="005C1336" w:rsidP="00014230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5C1336" w:rsidRPr="00637460" w:rsidRDefault="005C1336" w:rsidP="0011214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5C1336" w:rsidRPr="00637460" w:rsidRDefault="005C1336" w:rsidP="0011214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5C1336" w:rsidRPr="00637460" w:rsidRDefault="005C1336" w:rsidP="0011214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5C1336" w:rsidRPr="00637460" w:rsidRDefault="005C1336" w:rsidP="0011214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5C1336" w:rsidRPr="00637460" w:rsidTr="00014230">
        <w:tc>
          <w:tcPr>
            <w:tcW w:w="889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5C1336" w:rsidRPr="00637460" w:rsidRDefault="005C1336" w:rsidP="0011214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5C1336" w:rsidRPr="00637460" w:rsidRDefault="005C1336" w:rsidP="0011214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5C1336" w:rsidRPr="00637460" w:rsidTr="00014230">
        <w:tc>
          <w:tcPr>
            <w:tcW w:w="889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5C1336" w:rsidRPr="00637460" w:rsidRDefault="005C1336" w:rsidP="00014230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5C1336" w:rsidRPr="00637460" w:rsidRDefault="005C1336" w:rsidP="0011214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5C1336" w:rsidRPr="00637460" w:rsidRDefault="005C1336" w:rsidP="0011214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5C1336" w:rsidRPr="00637460" w:rsidRDefault="005C1336" w:rsidP="0011214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5C1336" w:rsidRPr="00637460" w:rsidTr="00014230">
        <w:tc>
          <w:tcPr>
            <w:tcW w:w="889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5C1336" w:rsidRPr="00637460" w:rsidRDefault="005C1336" w:rsidP="00014230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5C1336" w:rsidRPr="00637460" w:rsidRDefault="005C1336" w:rsidP="0011214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5C1336" w:rsidRPr="00637460" w:rsidRDefault="005C1336" w:rsidP="0011214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5C1336" w:rsidRPr="00637460" w:rsidRDefault="005C1336" w:rsidP="0011214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5C1336" w:rsidRPr="00637460" w:rsidTr="00014230">
        <w:tc>
          <w:tcPr>
            <w:tcW w:w="889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174</w:t>
            </w:r>
          </w:p>
        </w:tc>
        <w:tc>
          <w:tcPr>
            <w:tcW w:w="900" w:type="dxa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174</w:t>
            </w:r>
          </w:p>
        </w:tc>
        <w:tc>
          <w:tcPr>
            <w:tcW w:w="933" w:type="dxa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5C1336" w:rsidRPr="00637460" w:rsidRDefault="005C1336" w:rsidP="0011214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  <w:lang w:val="en-US"/>
              </w:rPr>
            </w:pPr>
            <w:r w:rsidRPr="00637460">
              <w:rPr>
                <w:color w:val="000000" w:themeColor="text1"/>
                <w:sz w:val="20"/>
                <w:lang w:val="en-US"/>
              </w:rPr>
              <w:t>195</w:t>
            </w:r>
          </w:p>
        </w:tc>
        <w:tc>
          <w:tcPr>
            <w:tcW w:w="900" w:type="dxa"/>
          </w:tcPr>
          <w:p w:rsidR="005C1336" w:rsidRPr="00637460" w:rsidRDefault="005C1336" w:rsidP="0011214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5C1336" w:rsidRPr="00637460" w:rsidTr="00014230">
        <w:tc>
          <w:tcPr>
            <w:tcW w:w="889" w:type="dxa"/>
          </w:tcPr>
          <w:p w:rsidR="005C1336" w:rsidRPr="00637460" w:rsidRDefault="005C1336" w:rsidP="00112148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5C1336" w:rsidRPr="00637460" w:rsidRDefault="005C1336" w:rsidP="00112148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174</w:t>
            </w:r>
          </w:p>
        </w:tc>
        <w:tc>
          <w:tcPr>
            <w:tcW w:w="900" w:type="dxa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174</w:t>
            </w:r>
          </w:p>
        </w:tc>
        <w:tc>
          <w:tcPr>
            <w:tcW w:w="933" w:type="dxa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  <w:lang w:val="en-US"/>
              </w:rPr>
              <w:t>195</w:t>
            </w:r>
          </w:p>
        </w:tc>
        <w:tc>
          <w:tcPr>
            <w:tcW w:w="900" w:type="dxa"/>
          </w:tcPr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C1336" w:rsidRPr="00637460" w:rsidTr="00014230">
        <w:tc>
          <w:tcPr>
            <w:tcW w:w="889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5C1336" w:rsidRPr="00637460" w:rsidRDefault="005C1336" w:rsidP="00014230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5C1336" w:rsidRPr="00637460" w:rsidRDefault="005C1336" w:rsidP="00112148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C1336" w:rsidRPr="00637460" w:rsidTr="00014230">
        <w:tc>
          <w:tcPr>
            <w:tcW w:w="889" w:type="dxa"/>
            <w:vMerge w:val="restart"/>
          </w:tcPr>
          <w:p w:rsidR="005C1336" w:rsidRPr="00637460" w:rsidRDefault="005C1336" w:rsidP="0011214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5C1336" w:rsidRPr="00637460" w:rsidRDefault="005C1336" w:rsidP="00112148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00" w:type="dxa"/>
            <w:vAlign w:val="center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33" w:type="dxa"/>
            <w:vAlign w:val="center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00" w:type="dxa"/>
            <w:vAlign w:val="center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5C1336" w:rsidRPr="00637460" w:rsidTr="00014230">
        <w:tc>
          <w:tcPr>
            <w:tcW w:w="889" w:type="dxa"/>
            <w:vMerge/>
          </w:tcPr>
          <w:p w:rsidR="005C1336" w:rsidRPr="00637460" w:rsidRDefault="005C1336" w:rsidP="0011214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5C1336" w:rsidRPr="00637460" w:rsidRDefault="005C1336" w:rsidP="0011214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  <w:vAlign w:val="center"/>
          </w:tcPr>
          <w:p w:rsidR="005C1336" w:rsidRPr="00637460" w:rsidRDefault="005C1336" w:rsidP="00014230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33" w:type="dxa"/>
            <w:vAlign w:val="center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  <w:vAlign w:val="center"/>
          </w:tcPr>
          <w:p w:rsidR="005C1336" w:rsidRPr="00637460" w:rsidRDefault="005C1336" w:rsidP="0011214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112148" w:rsidRPr="00637460" w:rsidTr="00014230">
        <w:tc>
          <w:tcPr>
            <w:tcW w:w="889" w:type="dxa"/>
            <w:vMerge/>
          </w:tcPr>
          <w:p w:rsidR="00112148" w:rsidRPr="00637460" w:rsidRDefault="00112148" w:rsidP="0011214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112148" w:rsidRPr="00637460" w:rsidRDefault="00112148" w:rsidP="00112148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112148" w:rsidRPr="00637460" w:rsidRDefault="00112148" w:rsidP="0011214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112148" w:rsidRPr="00637460" w:rsidRDefault="00112148" w:rsidP="0011214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112148" w:rsidRPr="00637460" w:rsidRDefault="00112148" w:rsidP="0011214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112148" w:rsidRPr="00637460" w:rsidRDefault="00112148" w:rsidP="0011214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112148" w:rsidRPr="00637460" w:rsidRDefault="00112148" w:rsidP="0011214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112148" w:rsidRPr="00637460" w:rsidRDefault="00112148" w:rsidP="0011214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112148" w:rsidRPr="00637460" w:rsidRDefault="00112148" w:rsidP="0011214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112148" w:rsidRPr="00637460" w:rsidRDefault="00112148" w:rsidP="0011214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112148" w:rsidRPr="00637460" w:rsidRDefault="00112148" w:rsidP="0011214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112148" w:rsidRPr="00637460" w:rsidRDefault="00112148" w:rsidP="00112148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112148" w:rsidRPr="00637460" w:rsidRDefault="00112148" w:rsidP="0011214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112148" w:rsidRPr="00637460" w:rsidRDefault="00112148" w:rsidP="0011214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112148" w:rsidRPr="00637460" w:rsidRDefault="00112148" w:rsidP="00112148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112148" w:rsidRPr="00637460" w:rsidRDefault="00112148" w:rsidP="00112148">
      <w:pPr>
        <w:widowControl/>
        <w:tabs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112148" w:rsidRPr="00637460" w:rsidRDefault="00112148" w:rsidP="0011214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 Содержание дисциплины</w:t>
      </w:r>
    </w:p>
    <w:p w:rsidR="00112148" w:rsidRPr="00637460" w:rsidRDefault="00112148" w:rsidP="0011214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112148" w:rsidRPr="00637460" w:rsidRDefault="00112148" w:rsidP="0011214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2633"/>
        <w:gridCol w:w="6698"/>
      </w:tblGrid>
      <w:tr w:rsidR="00112148" w:rsidRPr="00637460" w:rsidTr="00014230">
        <w:trPr>
          <w:tblHeader/>
        </w:trPr>
        <w:tc>
          <w:tcPr>
            <w:tcW w:w="0" w:type="auto"/>
          </w:tcPr>
          <w:p w:rsidR="00112148" w:rsidRPr="00637460" w:rsidRDefault="00112148" w:rsidP="00112148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0" w:type="auto"/>
          </w:tcPr>
          <w:p w:rsidR="00112148" w:rsidRPr="00637460" w:rsidRDefault="00112148" w:rsidP="00112148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0" w:type="auto"/>
          </w:tcPr>
          <w:p w:rsidR="00112148" w:rsidRPr="00637460" w:rsidRDefault="00112148" w:rsidP="00112148">
            <w:pPr>
              <w:widowControl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112148" w:rsidRPr="00637460" w:rsidTr="00014230">
        <w:tc>
          <w:tcPr>
            <w:tcW w:w="0" w:type="auto"/>
          </w:tcPr>
          <w:p w:rsidR="00112148" w:rsidRPr="00637460" w:rsidRDefault="00112148" w:rsidP="00112148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0" w:type="auto"/>
          </w:tcPr>
          <w:p w:rsidR="00112148" w:rsidRPr="00637460" w:rsidRDefault="00112148" w:rsidP="0011214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Предприятие как объект предпринимательской деятельности.</w:t>
            </w:r>
          </w:p>
        </w:tc>
        <w:tc>
          <w:tcPr>
            <w:tcW w:w="0" w:type="auto"/>
          </w:tcPr>
          <w:p w:rsidR="00112148" w:rsidRPr="00637460" w:rsidRDefault="00112148" w:rsidP="0011214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>Сущность предприятия и организационно-правовые формы хозяйствования. Процесс разработки бизнес-плана. Обоснование выбора месторасположения предприятия. Существующий потенциал и возможности предприятия (фирмы). Разработка хозяйственной стратегии и определение цели бизнес-проекта.</w:t>
            </w:r>
          </w:p>
        </w:tc>
      </w:tr>
      <w:tr w:rsidR="00112148" w:rsidRPr="00637460" w:rsidTr="00014230">
        <w:tc>
          <w:tcPr>
            <w:tcW w:w="0" w:type="auto"/>
          </w:tcPr>
          <w:p w:rsidR="00112148" w:rsidRPr="00637460" w:rsidRDefault="00112148" w:rsidP="00112148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</w:tcPr>
          <w:p w:rsidR="00112148" w:rsidRPr="00637460" w:rsidRDefault="00112148" w:rsidP="0011214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Товарная политика предприятия. </w:t>
            </w:r>
          </w:p>
        </w:tc>
        <w:tc>
          <w:tcPr>
            <w:tcW w:w="0" w:type="auto"/>
          </w:tcPr>
          <w:p w:rsidR="00112148" w:rsidRPr="00637460" w:rsidRDefault="00112148" w:rsidP="0011214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 xml:space="preserve">Планирование выхода нового товара на рынок. Отношение потребителей к новым товарам на рынке. Проблемы потребителя и задачи производителя. Качество и конкурентоспособность продукции. Измерение качества и конкурентоспособности продукции. Система управления качеством. </w:t>
            </w:r>
            <w:r w:rsidRPr="00637460">
              <w:rPr>
                <w:color w:val="000000" w:themeColor="text1"/>
                <w:spacing w:val="-4"/>
                <w:sz w:val="20"/>
              </w:rPr>
              <w:lastRenderedPageBreak/>
              <w:t>Сертификация продукции.</w:t>
            </w:r>
          </w:p>
        </w:tc>
      </w:tr>
      <w:tr w:rsidR="00112148" w:rsidRPr="00637460" w:rsidTr="00014230">
        <w:trPr>
          <w:trHeight w:val="422"/>
        </w:trPr>
        <w:tc>
          <w:tcPr>
            <w:tcW w:w="0" w:type="auto"/>
          </w:tcPr>
          <w:p w:rsidR="00112148" w:rsidRPr="00637460" w:rsidRDefault="00112148" w:rsidP="00112148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3</w:t>
            </w:r>
          </w:p>
        </w:tc>
        <w:tc>
          <w:tcPr>
            <w:tcW w:w="0" w:type="auto"/>
          </w:tcPr>
          <w:p w:rsidR="00112148" w:rsidRPr="00637460" w:rsidRDefault="00112148" w:rsidP="0011214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Рынок, маркетинг и план производства.</w:t>
            </w:r>
          </w:p>
        </w:tc>
        <w:tc>
          <w:tcPr>
            <w:tcW w:w="0" w:type="auto"/>
          </w:tcPr>
          <w:p w:rsidR="00112148" w:rsidRPr="00637460" w:rsidRDefault="00112148" w:rsidP="00112148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Сущность современного маркетинга и задачи предприятия. Анализ рынков сбыта. Прогноз объема сбыта и планирование продаж. Планирование и обоснование производственной мощности. Планирование оборотных средств.</w:t>
            </w:r>
          </w:p>
        </w:tc>
      </w:tr>
      <w:tr w:rsidR="00112148" w:rsidRPr="00637460" w:rsidTr="00014230">
        <w:trPr>
          <w:trHeight w:val="422"/>
        </w:trPr>
        <w:tc>
          <w:tcPr>
            <w:tcW w:w="0" w:type="auto"/>
          </w:tcPr>
          <w:p w:rsidR="00112148" w:rsidRPr="00637460" w:rsidRDefault="00112148" w:rsidP="00112148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</w:tcPr>
          <w:p w:rsidR="00112148" w:rsidRPr="00637460" w:rsidRDefault="00112148" w:rsidP="0011214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Организационный план и менеджмент. Оценка рисков.</w:t>
            </w:r>
          </w:p>
        </w:tc>
        <w:tc>
          <w:tcPr>
            <w:tcW w:w="0" w:type="auto"/>
          </w:tcPr>
          <w:p w:rsidR="00112148" w:rsidRPr="00637460" w:rsidRDefault="00112148" w:rsidP="00112148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Организационная структура предприятия. Совершенствование организационной структуры предприятия на современном этапе. Персонал предприятия. Производительность труда. Оценка и нормирование труда. Оплата и стимулирование труда. Понятие и виды рисков в предпринимательстве. Оценка риска. Анализ рисков и вероятности банкротства. Методы снижения рисков.</w:t>
            </w:r>
          </w:p>
        </w:tc>
      </w:tr>
      <w:tr w:rsidR="00112148" w:rsidRPr="00637460" w:rsidTr="00014230">
        <w:trPr>
          <w:trHeight w:val="422"/>
        </w:trPr>
        <w:tc>
          <w:tcPr>
            <w:tcW w:w="0" w:type="auto"/>
          </w:tcPr>
          <w:p w:rsidR="00112148" w:rsidRPr="00637460" w:rsidRDefault="00112148" w:rsidP="00112148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0" w:type="auto"/>
          </w:tcPr>
          <w:p w:rsidR="00112148" w:rsidRPr="00637460" w:rsidRDefault="00112148" w:rsidP="0011214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Финансовое планирование.</w:t>
            </w:r>
          </w:p>
        </w:tc>
        <w:tc>
          <w:tcPr>
            <w:tcW w:w="0" w:type="auto"/>
          </w:tcPr>
          <w:p w:rsidR="00112148" w:rsidRPr="00637460" w:rsidRDefault="00112148" w:rsidP="00112148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Долгосрочное и краткосрочное финансовое планирование. Финансово-экономические показатели деятельности предприятия. Доход от основной деятельности предприятия и его планирование. Планирование прибыли и ее распределение. Оценка финансового состояния.</w:t>
            </w:r>
          </w:p>
        </w:tc>
      </w:tr>
      <w:tr w:rsidR="00112148" w:rsidRPr="00637460" w:rsidTr="00014230">
        <w:trPr>
          <w:trHeight w:val="422"/>
        </w:trPr>
        <w:tc>
          <w:tcPr>
            <w:tcW w:w="0" w:type="auto"/>
          </w:tcPr>
          <w:p w:rsidR="00112148" w:rsidRPr="00637460" w:rsidRDefault="00112148" w:rsidP="00112148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0" w:type="auto"/>
          </w:tcPr>
          <w:p w:rsidR="00112148" w:rsidRPr="00637460" w:rsidRDefault="00112148" w:rsidP="00112148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Планирование инвестиций.</w:t>
            </w:r>
          </w:p>
        </w:tc>
        <w:tc>
          <w:tcPr>
            <w:tcW w:w="0" w:type="auto"/>
          </w:tcPr>
          <w:p w:rsidR="00112148" w:rsidRPr="00637460" w:rsidRDefault="00112148" w:rsidP="00112148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Методы финансирования инвестиций. Бизнес-план и фазы инвестиционного проекта.</w:t>
            </w:r>
          </w:p>
        </w:tc>
      </w:tr>
    </w:tbl>
    <w:p w:rsidR="00112148" w:rsidRPr="00637460" w:rsidRDefault="00112148" w:rsidP="00112148">
      <w:pPr>
        <w:widowControl/>
        <w:tabs>
          <w:tab w:val="left" w:pos="1134"/>
        </w:tabs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993"/>
          <w:tab w:val="left" w:pos="1134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112148" w:rsidRPr="00637460" w:rsidRDefault="00112148" w:rsidP="00112148">
      <w:pPr>
        <w:widowControl/>
        <w:tabs>
          <w:tab w:val="left" w:pos="993"/>
          <w:tab w:val="left" w:pos="1134"/>
        </w:tabs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112148" w:rsidRPr="00637460" w:rsidRDefault="00112148" w:rsidP="00112148">
      <w:pPr>
        <w:widowControl/>
        <w:tabs>
          <w:tab w:val="left" w:pos="1134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Предприятие как объект предпринимательской деятельности.</w:t>
      </w:r>
    </w:p>
    <w:p w:rsidR="00112148" w:rsidRPr="00637460" w:rsidRDefault="00112148" w:rsidP="00112148">
      <w:pPr>
        <w:widowControl/>
        <w:numPr>
          <w:ilvl w:val="0"/>
          <w:numId w:val="15"/>
        </w:numPr>
        <w:tabs>
          <w:tab w:val="left" w:pos="1134"/>
        </w:tabs>
        <w:suppressAutoHyphens/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Сущность предприятия и организационно-правовые формы хозяйствования.</w:t>
      </w:r>
    </w:p>
    <w:p w:rsidR="00112148" w:rsidRPr="00637460" w:rsidRDefault="00112148" w:rsidP="00112148">
      <w:pPr>
        <w:widowControl/>
        <w:tabs>
          <w:tab w:val="left" w:pos="1134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1134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2. Товарная политика предприятия. </w:t>
      </w:r>
    </w:p>
    <w:p w:rsidR="00112148" w:rsidRPr="00637460" w:rsidRDefault="00112148" w:rsidP="00112148">
      <w:pPr>
        <w:widowControl/>
        <w:numPr>
          <w:ilvl w:val="0"/>
          <w:numId w:val="16"/>
        </w:numPr>
        <w:tabs>
          <w:tab w:val="left" w:pos="1134"/>
        </w:tabs>
        <w:suppressAutoHyphens/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Планирование выхода нового товара на рынок.</w:t>
      </w:r>
    </w:p>
    <w:p w:rsidR="00112148" w:rsidRPr="00637460" w:rsidRDefault="00112148" w:rsidP="00112148">
      <w:pPr>
        <w:widowControl/>
        <w:numPr>
          <w:ilvl w:val="0"/>
          <w:numId w:val="16"/>
        </w:numPr>
        <w:tabs>
          <w:tab w:val="left" w:pos="1134"/>
        </w:tabs>
        <w:suppressAutoHyphens/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Качество и конкурентоспособность продукции.</w:t>
      </w:r>
    </w:p>
    <w:p w:rsidR="00112148" w:rsidRPr="00637460" w:rsidRDefault="00112148" w:rsidP="00112148">
      <w:pPr>
        <w:widowControl/>
        <w:tabs>
          <w:tab w:val="left" w:pos="1134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1134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>Раздел 3. Рынок, маркетинг и план производства.</w:t>
      </w:r>
    </w:p>
    <w:p w:rsidR="00112148" w:rsidRPr="00637460" w:rsidRDefault="00112148" w:rsidP="00112148">
      <w:pPr>
        <w:widowControl/>
        <w:numPr>
          <w:ilvl w:val="0"/>
          <w:numId w:val="17"/>
        </w:numPr>
        <w:tabs>
          <w:tab w:val="left" w:pos="1134"/>
        </w:tabs>
        <w:suppressAutoHyphens/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Сущность современного маркетинга и задачи предприятия. Планирование и обоснование производственной мощности.</w:t>
      </w:r>
    </w:p>
    <w:p w:rsidR="00112148" w:rsidRPr="00637460" w:rsidRDefault="00112148" w:rsidP="00112148">
      <w:pPr>
        <w:widowControl/>
        <w:tabs>
          <w:tab w:val="left" w:pos="1134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1134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4. Организационный план и менеджмент. Оценка рисков.</w:t>
      </w:r>
    </w:p>
    <w:p w:rsidR="00112148" w:rsidRPr="00637460" w:rsidRDefault="00112148" w:rsidP="00112148">
      <w:pPr>
        <w:widowControl/>
        <w:numPr>
          <w:ilvl w:val="0"/>
          <w:numId w:val="18"/>
        </w:numPr>
        <w:tabs>
          <w:tab w:val="left" w:pos="1134"/>
        </w:tabs>
        <w:suppressAutoHyphens/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Организационная структура предприятия.</w:t>
      </w:r>
    </w:p>
    <w:p w:rsidR="00112148" w:rsidRPr="00637460" w:rsidRDefault="00112148" w:rsidP="00112148">
      <w:pPr>
        <w:widowControl/>
        <w:numPr>
          <w:ilvl w:val="0"/>
          <w:numId w:val="18"/>
        </w:numPr>
        <w:tabs>
          <w:tab w:val="left" w:pos="1134"/>
        </w:tabs>
        <w:suppressAutoHyphens/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Оплата и стимулирование труда.</w:t>
      </w:r>
    </w:p>
    <w:p w:rsidR="00112148" w:rsidRPr="00637460" w:rsidRDefault="00112148" w:rsidP="00112148">
      <w:pPr>
        <w:widowControl/>
        <w:tabs>
          <w:tab w:val="left" w:pos="1134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1134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Финансовое планирование.</w:t>
      </w:r>
    </w:p>
    <w:p w:rsidR="00112148" w:rsidRPr="00637460" w:rsidRDefault="00112148" w:rsidP="00112148">
      <w:pPr>
        <w:widowControl/>
        <w:numPr>
          <w:ilvl w:val="0"/>
          <w:numId w:val="19"/>
        </w:numPr>
        <w:tabs>
          <w:tab w:val="left" w:pos="1134"/>
        </w:tabs>
        <w:suppressAutoHyphens/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Долгосрочное и краткосрочное финансовое планирование. Планирование прибыли и ее распределение.</w:t>
      </w:r>
    </w:p>
    <w:p w:rsidR="00112148" w:rsidRPr="00637460" w:rsidRDefault="00112148" w:rsidP="00112148">
      <w:pPr>
        <w:widowControl/>
        <w:tabs>
          <w:tab w:val="left" w:pos="1134"/>
        </w:tabs>
        <w:suppressAutoHyphens/>
        <w:snapToGrid/>
        <w:spacing w:before="0" w:after="0"/>
        <w:ind w:firstLine="680"/>
        <w:jc w:val="both"/>
        <w:rPr>
          <w:bCs/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1134"/>
        </w:tabs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6. Планирование инвестиций.</w:t>
      </w:r>
    </w:p>
    <w:p w:rsidR="00112148" w:rsidRPr="00637460" w:rsidRDefault="00112148" w:rsidP="00112148">
      <w:pPr>
        <w:widowControl/>
        <w:numPr>
          <w:ilvl w:val="0"/>
          <w:numId w:val="20"/>
        </w:numPr>
        <w:tabs>
          <w:tab w:val="left" w:pos="1134"/>
        </w:tabs>
        <w:suppressAutoHyphens/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Методы финансирования инвестиций. </w:t>
      </w:r>
    </w:p>
    <w:p w:rsidR="00112148" w:rsidRPr="00637460" w:rsidRDefault="00112148" w:rsidP="00112148">
      <w:pPr>
        <w:widowControl/>
        <w:numPr>
          <w:ilvl w:val="0"/>
          <w:numId w:val="20"/>
        </w:numPr>
        <w:tabs>
          <w:tab w:val="left" w:pos="1134"/>
        </w:tabs>
        <w:suppressAutoHyphens/>
        <w:snapToGrid/>
        <w:spacing w:before="0" w:after="0"/>
        <w:ind w:left="0" w:firstLine="68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Бизнес-план и фазы инвестиционного проекта.</w:t>
      </w:r>
    </w:p>
    <w:p w:rsidR="00112148" w:rsidRPr="00637460" w:rsidRDefault="00112148" w:rsidP="00112148">
      <w:pPr>
        <w:widowControl/>
        <w:suppressAutoHyphens/>
        <w:snapToGrid/>
        <w:spacing w:before="0" w:after="0"/>
        <w:jc w:val="both"/>
        <w:rPr>
          <w:b/>
          <w:color w:val="000000" w:themeColor="text1"/>
          <w:sz w:val="20"/>
        </w:rPr>
      </w:pPr>
    </w:p>
    <w:p w:rsidR="00112148" w:rsidRPr="00637460" w:rsidRDefault="00112148" w:rsidP="00112148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5.2.2 Вопросы для обсуждения на семинарах и практических занятиях </w:t>
      </w:r>
    </w:p>
    <w:p w:rsidR="00112148" w:rsidRPr="00637460" w:rsidRDefault="00112148" w:rsidP="0011214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1. Предприятие как объект предпринимательской деятельности. </w:t>
      </w:r>
    </w:p>
    <w:p w:rsidR="00112148" w:rsidRPr="00637460" w:rsidRDefault="00112148" w:rsidP="00112148">
      <w:pPr>
        <w:widowControl/>
        <w:numPr>
          <w:ilvl w:val="0"/>
          <w:numId w:val="21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определение понятию «бизнес-план» и «бизнес-планирование».</w:t>
      </w:r>
    </w:p>
    <w:p w:rsidR="00112148" w:rsidRPr="00637460" w:rsidRDefault="00112148" w:rsidP="00112148">
      <w:pPr>
        <w:widowControl/>
        <w:numPr>
          <w:ilvl w:val="0"/>
          <w:numId w:val="21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общие принципы планирования. В чем их особенность?</w:t>
      </w:r>
    </w:p>
    <w:p w:rsidR="00112148" w:rsidRPr="00637460" w:rsidRDefault="00112148" w:rsidP="00112148">
      <w:pPr>
        <w:widowControl/>
        <w:numPr>
          <w:ilvl w:val="0"/>
          <w:numId w:val="21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цели и задачи позволяет решать бизнес-план?</w:t>
      </w:r>
    </w:p>
    <w:p w:rsidR="00112148" w:rsidRPr="00637460" w:rsidRDefault="00112148" w:rsidP="00112148">
      <w:pPr>
        <w:widowControl/>
        <w:numPr>
          <w:ilvl w:val="0"/>
          <w:numId w:val="21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Определение бизнеса и бизнес-планов.</w:t>
      </w:r>
    </w:p>
    <w:p w:rsidR="00112148" w:rsidRPr="00637460" w:rsidRDefault="00112148" w:rsidP="00112148">
      <w:pPr>
        <w:widowControl/>
        <w:numPr>
          <w:ilvl w:val="0"/>
          <w:numId w:val="21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Цели и задачи бизнес-планов.</w:t>
      </w:r>
    </w:p>
    <w:p w:rsidR="00112148" w:rsidRPr="00637460" w:rsidRDefault="00112148" w:rsidP="00112148">
      <w:pPr>
        <w:widowControl/>
        <w:numPr>
          <w:ilvl w:val="0"/>
          <w:numId w:val="21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Отражение в бизнес-плане внутренней и внешней среды.</w:t>
      </w:r>
    </w:p>
    <w:p w:rsidR="00112148" w:rsidRPr="00637460" w:rsidRDefault="00112148" w:rsidP="00112148">
      <w:pPr>
        <w:widowControl/>
        <w:numPr>
          <w:ilvl w:val="0"/>
          <w:numId w:val="21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Типология и классификация бизнес-планов.</w:t>
      </w:r>
    </w:p>
    <w:p w:rsidR="00112148" w:rsidRPr="00637460" w:rsidRDefault="00112148" w:rsidP="00112148">
      <w:pPr>
        <w:widowControl/>
        <w:numPr>
          <w:ilvl w:val="0"/>
          <w:numId w:val="21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Структура и основные разделы бизнес-планов.</w:t>
      </w:r>
    </w:p>
    <w:p w:rsidR="00112148" w:rsidRPr="00637460" w:rsidRDefault="00112148" w:rsidP="00112148">
      <w:pPr>
        <w:widowControl/>
        <w:numPr>
          <w:ilvl w:val="0"/>
          <w:numId w:val="21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Каковы источники получения внутренней и внешней информации в планировании?</w:t>
      </w:r>
    </w:p>
    <w:p w:rsidR="00112148" w:rsidRPr="00637460" w:rsidRDefault="00112148" w:rsidP="00112148">
      <w:pPr>
        <w:widowControl/>
        <w:numPr>
          <w:ilvl w:val="0"/>
          <w:numId w:val="21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Бизнес-план как основа для предпринимательской идеи.</w:t>
      </w:r>
    </w:p>
    <w:p w:rsidR="00112148" w:rsidRPr="00637460" w:rsidRDefault="00112148" w:rsidP="00112148">
      <w:pPr>
        <w:widowControl/>
        <w:tabs>
          <w:tab w:val="left" w:pos="1080"/>
          <w:tab w:val="left" w:pos="1134"/>
        </w:tabs>
        <w:snapToGrid/>
        <w:spacing w:before="0" w:after="0"/>
        <w:jc w:val="both"/>
        <w:rPr>
          <w:color w:val="000000" w:themeColor="text1"/>
          <w:sz w:val="20"/>
        </w:rPr>
      </w:pPr>
    </w:p>
    <w:p w:rsidR="00112148" w:rsidRPr="00637460" w:rsidRDefault="00112148" w:rsidP="0011214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Товарная политика предприятия.</w:t>
      </w:r>
    </w:p>
    <w:p w:rsidR="00112148" w:rsidRPr="00637460" w:rsidRDefault="00112148" w:rsidP="00112148">
      <w:pPr>
        <w:widowControl/>
        <w:numPr>
          <w:ilvl w:val="0"/>
          <w:numId w:val="22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Применение количественных и качественных методов обработки маркетинговой информации.</w:t>
      </w:r>
    </w:p>
    <w:p w:rsidR="00112148" w:rsidRPr="00637460" w:rsidRDefault="00112148" w:rsidP="00112148">
      <w:pPr>
        <w:widowControl/>
        <w:numPr>
          <w:ilvl w:val="0"/>
          <w:numId w:val="22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факторы могут выступать источниками операционных конкурентных преимуществ?</w:t>
      </w:r>
    </w:p>
    <w:p w:rsidR="00112148" w:rsidRPr="00637460" w:rsidRDefault="00112148" w:rsidP="00112148">
      <w:pPr>
        <w:widowControl/>
        <w:numPr>
          <w:ilvl w:val="0"/>
          <w:numId w:val="22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характеризуют показатели потенциала рынка и доли рынка компании?</w:t>
      </w:r>
    </w:p>
    <w:p w:rsidR="00112148" w:rsidRPr="00637460" w:rsidRDefault="00112148" w:rsidP="00112148">
      <w:pPr>
        <w:widowControl/>
        <w:numPr>
          <w:ilvl w:val="0"/>
          <w:numId w:val="22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подходы могут быть использованы для оценки емкости рынка?</w:t>
      </w:r>
    </w:p>
    <w:p w:rsidR="00112148" w:rsidRPr="00637460" w:rsidRDefault="00112148" w:rsidP="00112148">
      <w:pPr>
        <w:widowControl/>
        <w:numPr>
          <w:ilvl w:val="0"/>
          <w:numId w:val="22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 основании каких показателей можно оценить спрос на потребительские товары?</w:t>
      </w:r>
    </w:p>
    <w:p w:rsidR="00112148" w:rsidRPr="00637460" w:rsidRDefault="00112148" w:rsidP="00112148">
      <w:pPr>
        <w:widowControl/>
        <w:numPr>
          <w:ilvl w:val="0"/>
          <w:numId w:val="22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Ценовая дискриминация.</w:t>
      </w:r>
    </w:p>
    <w:p w:rsidR="00112148" w:rsidRPr="00637460" w:rsidRDefault="00112148" w:rsidP="00112148">
      <w:pPr>
        <w:widowControl/>
        <w:numPr>
          <w:ilvl w:val="0"/>
          <w:numId w:val="22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Влияние затрат на ценообразование.</w:t>
      </w:r>
    </w:p>
    <w:p w:rsidR="00112148" w:rsidRPr="00637460" w:rsidRDefault="00112148" w:rsidP="00112148">
      <w:pPr>
        <w:widowControl/>
        <w:numPr>
          <w:ilvl w:val="0"/>
          <w:numId w:val="22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Маркетинговые решения по ценообразованию.</w:t>
      </w:r>
    </w:p>
    <w:p w:rsidR="00112148" w:rsidRPr="00637460" w:rsidRDefault="00112148" w:rsidP="00112148">
      <w:pPr>
        <w:widowControl/>
        <w:numPr>
          <w:ilvl w:val="0"/>
          <w:numId w:val="22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Методы ценообразования.</w:t>
      </w:r>
    </w:p>
    <w:p w:rsidR="00112148" w:rsidRPr="00637460" w:rsidRDefault="00112148" w:rsidP="00112148">
      <w:pPr>
        <w:widowControl/>
        <w:numPr>
          <w:ilvl w:val="0"/>
          <w:numId w:val="22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Обоснование ценовой политики в бизнес-плане.</w:t>
      </w:r>
    </w:p>
    <w:p w:rsidR="00112148" w:rsidRPr="00637460" w:rsidRDefault="00112148" w:rsidP="0011214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112148" w:rsidRPr="00637460" w:rsidRDefault="00112148" w:rsidP="0011214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Рынок, маркетинг и план производства.</w:t>
      </w:r>
    </w:p>
    <w:p w:rsidR="00112148" w:rsidRPr="00637460" w:rsidRDefault="00112148" w:rsidP="00112148">
      <w:pPr>
        <w:widowControl/>
        <w:numPr>
          <w:ilvl w:val="0"/>
          <w:numId w:val="23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Каковы основные составляющие раздела «Анализ рынка»?</w:t>
      </w:r>
    </w:p>
    <w:p w:rsidR="00112148" w:rsidRPr="00637460" w:rsidRDefault="00112148" w:rsidP="00112148">
      <w:pPr>
        <w:widowControl/>
        <w:numPr>
          <w:ilvl w:val="0"/>
          <w:numId w:val="23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характеризуют показатели потенциала рынка и доли рынка компании?</w:t>
      </w:r>
    </w:p>
    <w:p w:rsidR="00112148" w:rsidRPr="00637460" w:rsidRDefault="00112148" w:rsidP="00112148">
      <w:pPr>
        <w:widowControl/>
        <w:numPr>
          <w:ilvl w:val="0"/>
          <w:numId w:val="23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подходы могут использоваться для оценки емкости рынка?</w:t>
      </w:r>
    </w:p>
    <w:p w:rsidR="00112148" w:rsidRPr="00637460" w:rsidRDefault="00112148" w:rsidP="00112148">
      <w:pPr>
        <w:widowControl/>
        <w:numPr>
          <w:ilvl w:val="0"/>
          <w:numId w:val="23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По каким критериям можно судить об эффективности проведенного сегментирования рынка?</w:t>
      </w:r>
    </w:p>
    <w:p w:rsidR="00112148" w:rsidRPr="00637460" w:rsidRDefault="00112148" w:rsidP="00112148">
      <w:pPr>
        <w:widowControl/>
        <w:numPr>
          <w:ilvl w:val="0"/>
          <w:numId w:val="23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Организационные проблемы создания предприятий.</w:t>
      </w:r>
    </w:p>
    <w:p w:rsidR="00112148" w:rsidRPr="00637460" w:rsidRDefault="00112148" w:rsidP="00112148">
      <w:pPr>
        <w:widowControl/>
        <w:numPr>
          <w:ilvl w:val="0"/>
          <w:numId w:val="23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Каковы основные составляющие плана маркетинга?</w:t>
      </w:r>
    </w:p>
    <w:p w:rsidR="00112148" w:rsidRPr="00637460" w:rsidRDefault="00112148" w:rsidP="00112148">
      <w:pPr>
        <w:widowControl/>
        <w:numPr>
          <w:ilvl w:val="0"/>
          <w:numId w:val="23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необходимо учитывать для составления достоверного прогноза продаж?</w:t>
      </w:r>
    </w:p>
    <w:p w:rsidR="00112148" w:rsidRPr="00637460" w:rsidRDefault="00112148" w:rsidP="00112148">
      <w:pPr>
        <w:widowControl/>
        <w:numPr>
          <w:ilvl w:val="0"/>
          <w:numId w:val="23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необходимо учитывать при составлении плана продаж?</w:t>
      </w:r>
    </w:p>
    <w:p w:rsidR="00112148" w:rsidRPr="00637460" w:rsidRDefault="00112148" w:rsidP="00112148">
      <w:pPr>
        <w:widowControl/>
        <w:numPr>
          <w:ilvl w:val="0"/>
          <w:numId w:val="23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должно быть отражено при описании стратегии маркетинга?</w:t>
      </w:r>
    </w:p>
    <w:p w:rsidR="00112148" w:rsidRPr="00637460" w:rsidRDefault="00112148" w:rsidP="00112148">
      <w:pPr>
        <w:widowControl/>
        <w:numPr>
          <w:ilvl w:val="0"/>
          <w:numId w:val="23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должна содержать в себе маркетинговая программа и какие виды издержек необходимо учитывать при ее реализации??</w:t>
      </w:r>
    </w:p>
    <w:p w:rsidR="00112148" w:rsidRPr="00637460" w:rsidRDefault="00112148" w:rsidP="0011214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112148" w:rsidRPr="00637460" w:rsidRDefault="00112148" w:rsidP="0011214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4. Организационный план и менеджмент. Оценка рисков.</w:t>
      </w:r>
    </w:p>
    <w:p w:rsidR="00112148" w:rsidRPr="00637460" w:rsidRDefault="00112148" w:rsidP="00112148">
      <w:pPr>
        <w:widowControl/>
        <w:numPr>
          <w:ilvl w:val="0"/>
          <w:numId w:val="24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Классификация рисков.</w:t>
      </w:r>
    </w:p>
    <w:p w:rsidR="00112148" w:rsidRPr="00637460" w:rsidRDefault="00112148" w:rsidP="00112148">
      <w:pPr>
        <w:widowControl/>
        <w:numPr>
          <w:ilvl w:val="0"/>
          <w:numId w:val="24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Методика выявления простых рисков.</w:t>
      </w:r>
    </w:p>
    <w:p w:rsidR="00112148" w:rsidRPr="00637460" w:rsidRDefault="00112148" w:rsidP="00112148">
      <w:pPr>
        <w:widowControl/>
        <w:numPr>
          <w:ilvl w:val="0"/>
          <w:numId w:val="24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Анализ рынка и повышение устойчивости бизнес-плана.</w:t>
      </w:r>
    </w:p>
    <w:p w:rsidR="00112148" w:rsidRPr="00637460" w:rsidRDefault="00112148" w:rsidP="00112148">
      <w:pPr>
        <w:widowControl/>
        <w:numPr>
          <w:ilvl w:val="0"/>
          <w:numId w:val="24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Страхование рисков.</w:t>
      </w:r>
    </w:p>
    <w:p w:rsidR="00112148" w:rsidRPr="00637460" w:rsidRDefault="00112148" w:rsidP="00112148">
      <w:pPr>
        <w:widowControl/>
        <w:numPr>
          <w:ilvl w:val="0"/>
          <w:numId w:val="24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 какой целью приводится в бизнес-плане раздел по учету рисков?</w:t>
      </w:r>
    </w:p>
    <w:p w:rsidR="00112148" w:rsidRPr="00637460" w:rsidRDefault="00112148" w:rsidP="00112148">
      <w:pPr>
        <w:widowControl/>
        <w:numPr>
          <w:ilvl w:val="0"/>
          <w:numId w:val="24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Назовите основные виды риска. </w:t>
      </w:r>
    </w:p>
    <w:p w:rsidR="00112148" w:rsidRPr="00637460" w:rsidRDefault="00112148" w:rsidP="00112148">
      <w:pPr>
        <w:widowControl/>
        <w:numPr>
          <w:ilvl w:val="0"/>
          <w:numId w:val="24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 какие факторы риска предприятие может оказывать непосредственное влияние?</w:t>
      </w:r>
    </w:p>
    <w:p w:rsidR="00112148" w:rsidRPr="00637460" w:rsidRDefault="00112148" w:rsidP="00112148">
      <w:pPr>
        <w:widowControl/>
        <w:numPr>
          <w:ilvl w:val="0"/>
          <w:numId w:val="24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Каковы способы снижения высокой степени риска?</w:t>
      </w:r>
    </w:p>
    <w:p w:rsidR="00112148" w:rsidRPr="00637460" w:rsidRDefault="00112148" w:rsidP="00112148">
      <w:pPr>
        <w:widowControl/>
        <w:numPr>
          <w:ilvl w:val="0"/>
          <w:numId w:val="24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>Назовите основные методы количественного анализа риска.</w:t>
      </w:r>
    </w:p>
    <w:p w:rsidR="00112148" w:rsidRPr="00637460" w:rsidRDefault="00112148" w:rsidP="00112148">
      <w:pPr>
        <w:widowControl/>
        <w:numPr>
          <w:ilvl w:val="0"/>
          <w:numId w:val="24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Качественный и количественный анализ риска.</w:t>
      </w:r>
    </w:p>
    <w:p w:rsidR="00112148" w:rsidRPr="00637460" w:rsidRDefault="00112148" w:rsidP="00112148">
      <w:pPr>
        <w:widowControl/>
        <w:snapToGrid/>
        <w:spacing w:before="0" w:after="0"/>
        <w:ind w:left="680"/>
        <w:rPr>
          <w:bCs/>
          <w:color w:val="000000" w:themeColor="text1"/>
          <w:sz w:val="20"/>
        </w:rPr>
      </w:pPr>
    </w:p>
    <w:p w:rsidR="00112148" w:rsidRPr="00637460" w:rsidRDefault="00112148" w:rsidP="00112148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Финансовое планирование.</w:t>
      </w:r>
    </w:p>
    <w:p w:rsidR="00112148" w:rsidRPr="00637460" w:rsidRDefault="00112148" w:rsidP="00112148">
      <w:pPr>
        <w:widowControl/>
        <w:numPr>
          <w:ilvl w:val="0"/>
          <w:numId w:val="25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Каковы цели финансового планирования?</w:t>
      </w:r>
    </w:p>
    <w:p w:rsidR="00112148" w:rsidRPr="00637460" w:rsidRDefault="00112148" w:rsidP="00112148">
      <w:pPr>
        <w:widowControl/>
        <w:numPr>
          <w:ilvl w:val="0"/>
          <w:numId w:val="25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задачи финансового планирования.</w:t>
      </w:r>
    </w:p>
    <w:p w:rsidR="00112148" w:rsidRPr="00637460" w:rsidRDefault="00112148" w:rsidP="00112148">
      <w:pPr>
        <w:widowControl/>
        <w:numPr>
          <w:ilvl w:val="0"/>
          <w:numId w:val="25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Охарактеризуйте методы финансового планирования. </w:t>
      </w:r>
    </w:p>
    <w:p w:rsidR="00112148" w:rsidRPr="00637460" w:rsidRDefault="00112148" w:rsidP="00112148">
      <w:pPr>
        <w:widowControl/>
        <w:numPr>
          <w:ilvl w:val="0"/>
          <w:numId w:val="25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    этапы     процесса     финансового планирования.</w:t>
      </w:r>
    </w:p>
    <w:p w:rsidR="00112148" w:rsidRPr="00637460" w:rsidRDefault="00112148" w:rsidP="00112148">
      <w:pPr>
        <w:widowControl/>
        <w:numPr>
          <w:ilvl w:val="0"/>
          <w:numId w:val="25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этапы разработки финансовой стратегии.</w:t>
      </w:r>
    </w:p>
    <w:p w:rsidR="00112148" w:rsidRPr="00637460" w:rsidRDefault="00112148" w:rsidP="00112148">
      <w:pPr>
        <w:widowControl/>
        <w:numPr>
          <w:ilvl w:val="0"/>
          <w:numId w:val="25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Раскройте   суть   перспективного,  текущего   и оперативного планирования. </w:t>
      </w:r>
    </w:p>
    <w:p w:rsidR="00112148" w:rsidRPr="00637460" w:rsidRDefault="00112148" w:rsidP="00112148">
      <w:pPr>
        <w:widowControl/>
        <w:numPr>
          <w:ilvl w:val="0"/>
          <w:numId w:val="25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Для    чего    необходимо    текущее    финансовое планирование?</w:t>
      </w:r>
    </w:p>
    <w:p w:rsidR="00112148" w:rsidRPr="00637460" w:rsidRDefault="00112148" w:rsidP="00112148">
      <w:pPr>
        <w:widowControl/>
        <w:numPr>
          <w:ilvl w:val="0"/>
          <w:numId w:val="25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  документы   необходимы   для   составления платежного календаря?</w:t>
      </w:r>
    </w:p>
    <w:p w:rsidR="00112148" w:rsidRPr="00637460" w:rsidRDefault="00112148" w:rsidP="00112148">
      <w:pPr>
        <w:widowControl/>
        <w:numPr>
          <w:ilvl w:val="0"/>
          <w:numId w:val="25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Какие  виды  финансовых  документов  организации  вам известны? </w:t>
      </w:r>
    </w:p>
    <w:p w:rsidR="00112148" w:rsidRPr="00637460" w:rsidRDefault="00112148" w:rsidP="00112148">
      <w:pPr>
        <w:widowControl/>
        <w:numPr>
          <w:ilvl w:val="0"/>
          <w:numId w:val="25"/>
        </w:numPr>
        <w:snapToGrid/>
        <w:spacing w:before="0" w:after="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Какую  роль  играет  финансовая  отчетность  при составлении бизнес-план?</w:t>
      </w:r>
    </w:p>
    <w:p w:rsidR="00112148" w:rsidRPr="00637460" w:rsidRDefault="00112148" w:rsidP="00112148">
      <w:pPr>
        <w:widowControl/>
        <w:snapToGrid/>
        <w:spacing w:before="0" w:after="0"/>
        <w:rPr>
          <w:b/>
          <w:color w:val="000000" w:themeColor="text1"/>
          <w:sz w:val="20"/>
        </w:rPr>
      </w:pPr>
    </w:p>
    <w:p w:rsidR="00112148" w:rsidRPr="00637460" w:rsidRDefault="00112148" w:rsidP="00112148">
      <w:pPr>
        <w:widowControl/>
        <w:snapToGrid/>
        <w:spacing w:before="0" w:after="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 </w:t>
      </w:r>
      <w:r w:rsidRPr="00637460">
        <w:rPr>
          <w:b/>
          <w:color w:val="000000" w:themeColor="text1"/>
          <w:sz w:val="20"/>
        </w:rPr>
        <w:tab/>
        <w:t>Раздел 6. Планирование инвестиций.</w:t>
      </w:r>
    </w:p>
    <w:p w:rsidR="00112148" w:rsidRPr="00637460" w:rsidRDefault="00112148" w:rsidP="00112148">
      <w:pPr>
        <w:widowControl/>
        <w:numPr>
          <w:ilvl w:val="0"/>
          <w:numId w:val="26"/>
        </w:numPr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необходимо учитывать при расчете планируемого объема производства продукции?</w:t>
      </w:r>
    </w:p>
    <w:p w:rsidR="00112148" w:rsidRPr="00637460" w:rsidRDefault="00112148" w:rsidP="00112148">
      <w:pPr>
        <w:widowControl/>
        <w:numPr>
          <w:ilvl w:val="0"/>
          <w:numId w:val="26"/>
        </w:numPr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От чего зависит потребность в производственных ресурсах?</w:t>
      </w:r>
    </w:p>
    <w:p w:rsidR="00112148" w:rsidRPr="00637460" w:rsidRDefault="00112148" w:rsidP="00112148">
      <w:pPr>
        <w:widowControl/>
        <w:numPr>
          <w:ilvl w:val="0"/>
          <w:numId w:val="26"/>
        </w:numPr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методы предпочтительнее использовать при оценке инвестиционных затрат?</w:t>
      </w:r>
    </w:p>
    <w:p w:rsidR="00112148" w:rsidRPr="00637460" w:rsidRDefault="00112148" w:rsidP="00112148">
      <w:pPr>
        <w:widowControl/>
        <w:numPr>
          <w:ilvl w:val="0"/>
          <w:numId w:val="26"/>
        </w:numPr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Источники инвестиций.</w:t>
      </w:r>
    </w:p>
    <w:p w:rsidR="00112148" w:rsidRPr="00637460" w:rsidRDefault="00112148" w:rsidP="00112148">
      <w:pPr>
        <w:widowControl/>
        <w:numPr>
          <w:ilvl w:val="0"/>
          <w:numId w:val="26"/>
        </w:numPr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Экономические принципы, на которых основывается оценка стоимости предприятия.</w:t>
      </w:r>
    </w:p>
    <w:p w:rsidR="00112148" w:rsidRPr="00637460" w:rsidRDefault="00112148" w:rsidP="00112148">
      <w:pPr>
        <w:widowControl/>
        <w:numPr>
          <w:ilvl w:val="0"/>
          <w:numId w:val="26"/>
        </w:numPr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Экономическая эффективность.</w:t>
      </w:r>
    </w:p>
    <w:p w:rsidR="00112148" w:rsidRPr="00637460" w:rsidRDefault="00112148" w:rsidP="00112148">
      <w:pPr>
        <w:widowControl/>
        <w:numPr>
          <w:ilvl w:val="0"/>
          <w:numId w:val="26"/>
        </w:numPr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Бюджетная эффективность.</w:t>
      </w:r>
    </w:p>
    <w:p w:rsidR="00112148" w:rsidRPr="00637460" w:rsidRDefault="00112148" w:rsidP="00112148">
      <w:pPr>
        <w:widowControl/>
        <w:numPr>
          <w:ilvl w:val="0"/>
          <w:numId w:val="26"/>
        </w:numPr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Коммерческая эффективность.</w:t>
      </w:r>
    </w:p>
    <w:p w:rsidR="00112148" w:rsidRPr="00637460" w:rsidRDefault="00112148" w:rsidP="00112148">
      <w:pPr>
        <w:widowControl/>
        <w:numPr>
          <w:ilvl w:val="0"/>
          <w:numId w:val="26"/>
        </w:numPr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Критерии оценки инвестиционного проекта.</w:t>
      </w:r>
    </w:p>
    <w:p w:rsidR="00112148" w:rsidRPr="00637460" w:rsidRDefault="00112148" w:rsidP="00112148">
      <w:pPr>
        <w:widowControl/>
        <w:numPr>
          <w:ilvl w:val="0"/>
          <w:numId w:val="26"/>
        </w:numPr>
        <w:snapToGrid/>
        <w:spacing w:before="0" w:after="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Общие требования к показателям эффективности инвестиционных проектов.</w:t>
      </w:r>
    </w:p>
    <w:p w:rsidR="00112148" w:rsidRPr="00637460" w:rsidRDefault="00112148" w:rsidP="00112148">
      <w:pPr>
        <w:widowControl/>
        <w:suppressAutoHyphens/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</w:p>
    <w:p w:rsidR="00112148" w:rsidRPr="00637460" w:rsidRDefault="00112148" w:rsidP="00112148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5C1336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112148" w:rsidRPr="00637460" w:rsidRDefault="00112148" w:rsidP="00112148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112148" w:rsidRPr="00637460" w:rsidTr="00014230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112148" w:rsidRPr="00637460" w:rsidTr="00014230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112148" w:rsidRPr="00637460" w:rsidTr="00014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112148" w:rsidRPr="00637460" w:rsidTr="00014230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12148" w:rsidRPr="00637460" w:rsidRDefault="00112148" w:rsidP="0011214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12148" w:rsidRPr="00637460" w:rsidTr="00014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12148" w:rsidRPr="00637460" w:rsidRDefault="00112148" w:rsidP="0011214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112148" w:rsidRPr="00637460" w:rsidTr="00014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</w:tr>
      <w:tr w:rsidR="00112148" w:rsidRPr="00637460" w:rsidTr="00014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12148" w:rsidRPr="00637460" w:rsidRDefault="00112148" w:rsidP="0011214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12148" w:rsidRPr="00637460" w:rsidTr="00014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12148" w:rsidRPr="00637460" w:rsidRDefault="00112148" w:rsidP="0011214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12148" w:rsidRPr="00637460" w:rsidTr="00014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</w:t>
            </w: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12148" w:rsidRPr="00637460" w:rsidTr="00014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112148" w:rsidRPr="00637460" w:rsidTr="00014230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</w:tr>
    </w:tbl>
    <w:p w:rsidR="00112148" w:rsidRPr="00637460" w:rsidRDefault="00112148" w:rsidP="00112148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112148" w:rsidRPr="00637460" w:rsidRDefault="00112148" w:rsidP="00112148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5C1336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31%</w:t>
      </w:r>
    </w:p>
    <w:p w:rsidR="00112148" w:rsidRPr="00637460" w:rsidRDefault="00112148" w:rsidP="00112148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112148" w:rsidRPr="00637460" w:rsidRDefault="00112148" w:rsidP="00112148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112148" w:rsidRPr="00637460" w:rsidRDefault="00112148" w:rsidP="00112148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112148" w:rsidRPr="00637460" w:rsidTr="00014230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112148" w:rsidRPr="00637460" w:rsidTr="00014230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112148" w:rsidRPr="00637460" w:rsidTr="00014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112148" w:rsidRPr="00637460" w:rsidTr="00014230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12148" w:rsidRPr="00637460" w:rsidRDefault="00112148" w:rsidP="0011214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12148" w:rsidRPr="00637460" w:rsidTr="00014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12148" w:rsidRPr="00637460" w:rsidRDefault="00112148" w:rsidP="0011214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112148" w:rsidRPr="00637460" w:rsidTr="00014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</w:tr>
      <w:tr w:rsidR="00112148" w:rsidRPr="00637460" w:rsidTr="00014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12148" w:rsidRPr="00637460" w:rsidRDefault="00112148" w:rsidP="0011214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12148" w:rsidRPr="00637460" w:rsidTr="00014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12148" w:rsidRPr="00637460" w:rsidRDefault="00112148" w:rsidP="00112148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12148" w:rsidRPr="00637460" w:rsidTr="00014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12148" w:rsidRPr="00637460" w:rsidTr="000142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148" w:rsidRPr="00637460" w:rsidRDefault="00112148" w:rsidP="00112148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112148" w:rsidRPr="00637460" w:rsidTr="00014230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8" w:rsidRPr="00637460" w:rsidRDefault="00112148" w:rsidP="00112148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</w:tbl>
    <w:p w:rsidR="00112148" w:rsidRPr="00637460" w:rsidRDefault="00112148" w:rsidP="00112148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- 44%</w:t>
      </w:r>
    </w:p>
    <w:p w:rsidR="00112148" w:rsidRPr="00637460" w:rsidRDefault="00112148" w:rsidP="00112148">
      <w:pPr>
        <w:widowControl/>
        <w:snapToGrid/>
        <w:spacing w:before="0" w:after="0"/>
        <w:ind w:firstLine="680"/>
        <w:rPr>
          <w:i/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lastRenderedPageBreak/>
        <w:t xml:space="preserve">6. Методические указания по освоению дисциплины </w:t>
      </w:r>
    </w:p>
    <w:p w:rsidR="00112148" w:rsidRPr="00637460" w:rsidRDefault="00112148" w:rsidP="00112148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112148" w:rsidRPr="00637460" w:rsidRDefault="00112148" w:rsidP="00112148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112148" w:rsidRPr="00637460" w:rsidRDefault="00112148" w:rsidP="0011214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112148" w:rsidRPr="00637460" w:rsidRDefault="00112148" w:rsidP="0011214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112148" w:rsidRPr="00637460" w:rsidRDefault="00112148" w:rsidP="0011214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112148" w:rsidRPr="00637460" w:rsidRDefault="00112148" w:rsidP="00112148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112148" w:rsidRPr="00637460" w:rsidRDefault="00112148" w:rsidP="00112148">
      <w:pPr>
        <w:widowControl/>
        <w:numPr>
          <w:ilvl w:val="0"/>
          <w:numId w:val="27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112148" w:rsidRPr="00637460" w:rsidRDefault="00112148" w:rsidP="00112148">
      <w:pPr>
        <w:widowControl/>
        <w:numPr>
          <w:ilvl w:val="0"/>
          <w:numId w:val="2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112148" w:rsidRPr="00637460" w:rsidRDefault="00112148" w:rsidP="00112148">
      <w:pPr>
        <w:widowControl/>
        <w:numPr>
          <w:ilvl w:val="0"/>
          <w:numId w:val="2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112148" w:rsidRPr="00637460" w:rsidRDefault="00112148" w:rsidP="00112148">
      <w:pPr>
        <w:widowControl/>
        <w:numPr>
          <w:ilvl w:val="0"/>
          <w:numId w:val="2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112148" w:rsidRPr="00637460" w:rsidRDefault="00112148" w:rsidP="00112148">
      <w:pPr>
        <w:widowControl/>
        <w:numPr>
          <w:ilvl w:val="0"/>
          <w:numId w:val="2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112148" w:rsidRPr="00637460" w:rsidRDefault="00112148" w:rsidP="00112148">
      <w:pPr>
        <w:widowControl/>
        <w:numPr>
          <w:ilvl w:val="0"/>
          <w:numId w:val="2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112148" w:rsidRPr="00637460" w:rsidRDefault="00112148" w:rsidP="00112148">
      <w:pPr>
        <w:widowControl/>
        <w:numPr>
          <w:ilvl w:val="0"/>
          <w:numId w:val="2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112148" w:rsidRPr="00637460" w:rsidRDefault="00112148" w:rsidP="00112148">
      <w:pPr>
        <w:widowControl/>
        <w:numPr>
          <w:ilvl w:val="0"/>
          <w:numId w:val="2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112148" w:rsidRPr="00637460" w:rsidRDefault="00112148" w:rsidP="00112148">
      <w:pPr>
        <w:widowControl/>
        <w:numPr>
          <w:ilvl w:val="0"/>
          <w:numId w:val="2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112148" w:rsidRPr="00637460" w:rsidRDefault="00112148" w:rsidP="00112148">
      <w:pPr>
        <w:widowControl/>
        <w:numPr>
          <w:ilvl w:val="0"/>
          <w:numId w:val="2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112148" w:rsidRPr="00637460" w:rsidRDefault="00112148" w:rsidP="00112148">
      <w:pPr>
        <w:widowControl/>
        <w:numPr>
          <w:ilvl w:val="0"/>
          <w:numId w:val="2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112148" w:rsidRPr="00637460" w:rsidRDefault="00112148" w:rsidP="00112148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112148" w:rsidRPr="00637460" w:rsidRDefault="00112148" w:rsidP="00112148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CD7EDD" w:rsidRDefault="00CD7EDD" w:rsidP="00CD7EDD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CD7EDD" w:rsidRDefault="00CD7EDD" w:rsidP="00CD7EDD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CD7EDD" w:rsidRDefault="00CD7EDD" w:rsidP="00CD7EDD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CD7EDD" w:rsidRDefault="00CD7EDD" w:rsidP="00CD7EDD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</w:t>
      </w:r>
      <w:r>
        <w:rPr>
          <w:sz w:val="20"/>
        </w:rPr>
        <w:lastRenderedPageBreak/>
        <w:t>передвигаться, прочитать и оформить задание, общаться с экзаменатором);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CD7EDD" w:rsidRDefault="00CD7EDD" w:rsidP="00CD7EDD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CD7EDD" w:rsidRDefault="00CD7EDD" w:rsidP="00CD7ED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112148" w:rsidRPr="00637460" w:rsidRDefault="00CD7EDD" w:rsidP="00CD7EDD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112148" w:rsidRPr="00637460" w:rsidRDefault="00112148" w:rsidP="00112148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112148" w:rsidRPr="00637460" w:rsidRDefault="00112148" w:rsidP="00112148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112148" w:rsidRPr="00637460" w:rsidRDefault="00112148" w:rsidP="0011214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112148" w:rsidRPr="00637460" w:rsidRDefault="00112148" w:rsidP="0011214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112148" w:rsidRPr="00637460" w:rsidRDefault="00112148" w:rsidP="00112148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112148" w:rsidRPr="00637460" w:rsidRDefault="00112148" w:rsidP="00112148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112148" w:rsidRPr="00637460" w:rsidRDefault="00112148" w:rsidP="00112148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112148" w:rsidRPr="00637460" w:rsidRDefault="00112148" w:rsidP="00112148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112148" w:rsidRPr="00637460" w:rsidRDefault="00112148" w:rsidP="00112148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112148" w:rsidRPr="00637460" w:rsidRDefault="00112148" w:rsidP="00112148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112148" w:rsidRPr="00637460" w:rsidRDefault="00112148" w:rsidP="00112148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112148" w:rsidRPr="00637460" w:rsidRDefault="00112148" w:rsidP="0011214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112148" w:rsidRPr="00637460" w:rsidRDefault="00112148" w:rsidP="0011214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112148" w:rsidRPr="00637460" w:rsidRDefault="00112148" w:rsidP="00112148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112148" w:rsidRPr="00637460" w:rsidRDefault="00112148" w:rsidP="00112148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112148" w:rsidRPr="00637460" w:rsidRDefault="00112148" w:rsidP="00112148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112148" w:rsidRPr="00637460" w:rsidRDefault="00112148" w:rsidP="00112148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112148" w:rsidRPr="00637460" w:rsidRDefault="00112148" w:rsidP="00112148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112148" w:rsidRPr="00637460" w:rsidRDefault="00112148" w:rsidP="00112148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112148" w:rsidRPr="00637460" w:rsidRDefault="00112148" w:rsidP="00112148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112148" w:rsidRDefault="00112148" w:rsidP="00112148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CD7EDD" w:rsidRPr="00637460" w:rsidRDefault="00CD7EDD" w:rsidP="00112148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112148" w:rsidRPr="00637460" w:rsidRDefault="00112148" w:rsidP="00112148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112148" w:rsidRPr="00637460" w:rsidRDefault="00112148" w:rsidP="00112148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/>
          <w:bCs/>
          <w:iCs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 xml:space="preserve">Раздел 1. Предприятие как объект предпринимательской деятельности. </w:t>
      </w:r>
    </w:p>
    <w:p w:rsidR="00112148" w:rsidRPr="00637460" w:rsidRDefault="00112148" w:rsidP="00112148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/>
          <w:bCs/>
          <w:iCs/>
          <w:color w:val="000000" w:themeColor="text1"/>
          <w:sz w:val="20"/>
        </w:rPr>
      </w:pPr>
      <w:r w:rsidRPr="00637460">
        <w:rPr>
          <w:b/>
          <w:bCs/>
          <w:iCs/>
          <w:color w:val="000000" w:themeColor="text1"/>
          <w:sz w:val="20"/>
        </w:rPr>
        <w:t>Темы рефератов: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  <w:tab w:val="left" w:pos="1134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Лапа Елена Александровна, Мещерякова Елена Владимировна, </w:t>
      </w:r>
      <w:proofErr w:type="spellStart"/>
      <w:r w:rsidRPr="00637460">
        <w:rPr>
          <w:bCs/>
          <w:color w:val="000000" w:themeColor="text1"/>
          <w:sz w:val="20"/>
        </w:rPr>
        <w:t>Калабина</w:t>
      </w:r>
      <w:proofErr w:type="spellEnd"/>
      <w:r w:rsidRPr="00637460">
        <w:rPr>
          <w:bCs/>
          <w:color w:val="000000" w:themeColor="text1"/>
          <w:sz w:val="20"/>
        </w:rPr>
        <w:t xml:space="preserve"> Ксения Алексеевна К ВОПРОСУ О РАЗРАБОТКЕ СТРАТЕГИИ РАЗВИТИЯ ОРГАНИЗАЦИИ // Международный журнал прикладных наук и технологий «</w:t>
      </w:r>
      <w:proofErr w:type="spellStart"/>
      <w:r w:rsidRPr="00637460">
        <w:rPr>
          <w:bCs/>
          <w:color w:val="000000" w:themeColor="text1"/>
          <w:sz w:val="20"/>
        </w:rPr>
        <w:t>Integral</w:t>
      </w:r>
      <w:proofErr w:type="spellEnd"/>
      <w:r w:rsidRPr="00637460">
        <w:rPr>
          <w:bCs/>
          <w:color w:val="000000" w:themeColor="text1"/>
          <w:sz w:val="20"/>
        </w:rPr>
        <w:t xml:space="preserve">». </w:t>
      </w:r>
      <w:r w:rsidRPr="00637460">
        <w:rPr>
          <w:bCs/>
          <w:color w:val="000000" w:themeColor="text1"/>
          <w:sz w:val="20"/>
          <w:lang w:val="en-US"/>
        </w:rPr>
        <w:t xml:space="preserve">2020. №1. URL: </w:t>
      </w:r>
      <w:hyperlink r:id="rId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https://cyberleninka.ru/article/n/k-voprosu-o-razrabotke-strategii-razvitiya-organizatsii-1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Попрозман</w:t>
      </w:r>
      <w:proofErr w:type="spellEnd"/>
      <w:r w:rsidRPr="00637460">
        <w:rPr>
          <w:bCs/>
          <w:color w:val="000000" w:themeColor="text1"/>
          <w:sz w:val="20"/>
        </w:rPr>
        <w:t xml:space="preserve"> А.И. ЭТАПЫ РАЗРАБОТКИ ОБЩЕЙ СТРАТЕГИИ РАЗВИТИЯ ПРЕДПРИЯТИЯ В УСЛОВИЯХ ТРАНСФОРМАЦИИ ЭКОНОМИКИ // Формирование рыночных отношений в Украине. </w:t>
      </w:r>
      <w:r w:rsidRPr="00637460">
        <w:rPr>
          <w:bCs/>
          <w:color w:val="000000" w:themeColor="text1"/>
          <w:sz w:val="20"/>
          <w:lang w:val="en-US"/>
        </w:rPr>
        <w:t xml:space="preserve">2020. №2 (225). URL: </w:t>
      </w:r>
      <w:hyperlink r:id="rId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https://cyberleninka.ru/article/n/etapy-razrabotki-obschey-strategii-razvitiya-predpriyatiya-v-usloviyah-transformatsii-ekonomiki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  <w:tab w:val="left" w:pos="1134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Татьяна Николаевна Романова, Татьяна Вячеславовна </w:t>
      </w:r>
      <w:proofErr w:type="spellStart"/>
      <w:r w:rsidRPr="00637460">
        <w:rPr>
          <w:bCs/>
          <w:color w:val="000000" w:themeColor="text1"/>
          <w:sz w:val="20"/>
        </w:rPr>
        <w:t>Вотева</w:t>
      </w:r>
      <w:proofErr w:type="spellEnd"/>
      <w:r w:rsidRPr="00637460">
        <w:rPr>
          <w:bCs/>
          <w:color w:val="000000" w:themeColor="text1"/>
          <w:sz w:val="20"/>
        </w:rPr>
        <w:t xml:space="preserve"> ПРОЕКТИРОВАНИЕ БИЗНЕС-СИСТЕМ С ИСПОЛЬЗОВАНИЕМ ФОРМАЛЬНЫХ МЕТОДОВ // ИТНОУ: информационные технологии в науке, образовании и управлении. </w:t>
      </w:r>
      <w:r w:rsidRPr="00637460">
        <w:rPr>
          <w:bCs/>
          <w:color w:val="000000" w:themeColor="text1"/>
          <w:sz w:val="20"/>
          <w:lang w:val="en-US"/>
        </w:rPr>
        <w:t xml:space="preserve">2020. №1 (15). URL: </w:t>
      </w:r>
      <w:hyperlink r:id="rId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https://cyberleninka.ru/article/n/proektirovanie-biznes-sistem-s-ispolzovaniem-formalnyh-metodov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Дадашев</w:t>
      </w:r>
      <w:proofErr w:type="spellEnd"/>
      <w:r w:rsidRPr="00637460">
        <w:rPr>
          <w:bCs/>
          <w:color w:val="000000" w:themeColor="text1"/>
          <w:sz w:val="20"/>
        </w:rPr>
        <w:t xml:space="preserve"> Эльмар </w:t>
      </w:r>
      <w:proofErr w:type="spellStart"/>
      <w:r w:rsidRPr="00637460">
        <w:rPr>
          <w:bCs/>
          <w:color w:val="000000" w:themeColor="text1"/>
          <w:sz w:val="20"/>
        </w:rPr>
        <w:t>Рагибович</w:t>
      </w:r>
      <w:proofErr w:type="spellEnd"/>
      <w:r w:rsidRPr="00637460">
        <w:rPr>
          <w:bCs/>
          <w:color w:val="000000" w:themeColor="text1"/>
          <w:sz w:val="20"/>
        </w:rPr>
        <w:t xml:space="preserve"> ЭТАПЫ БИЗНЕС ПЛАНИРОВАНИЯ ДЛЯ УСОВЕРШЕНСТВОВАНИЯ МЕТОДОВ РАЗВИТИЯ МАЛОГО И СРЕДНЕГО БИЗНЕСА // Вестник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2020. №24-4 (78). URL: </w:t>
      </w:r>
      <w:hyperlink r:id="rId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https://cyberleninka.ru/article/n/etapy-biznes-planirovaniya-dlya-usovershenstvovaniya-metodov-razvitiya-malogo-i-srednego-biznesa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Ермаков Анатолий Анатольевич, Павлов Иван Александрович СРАВНИТЕЛЬНЫЙ АНАЛИЗ МЕТОДОВ ПЛАНИРОВАНИЯ // Наука, техника и образование. </w:t>
      </w:r>
      <w:r w:rsidRPr="00637460">
        <w:rPr>
          <w:bCs/>
          <w:color w:val="000000" w:themeColor="text1"/>
          <w:sz w:val="20"/>
          <w:lang w:val="en-US"/>
        </w:rPr>
        <w:t xml:space="preserve">2020. №2 (66). URL: </w:t>
      </w:r>
      <w:hyperlink r:id="rId1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https://cyberleninka.ru/article/n/sravnitelnyy-analiz-metodov-planirovaniya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Суворова Н. А. МЕТОДЫ И ПРИНЦИПЫ РАЗРАБОТКИ СТРАТЕГИЧЕСКИХ ПЛАНОВ НА ПРЕДПРИЯТИИ // </w:t>
      </w:r>
      <w:proofErr w:type="spellStart"/>
      <w:r w:rsidRPr="00637460">
        <w:rPr>
          <w:bCs/>
          <w:color w:val="000000" w:themeColor="text1"/>
          <w:sz w:val="20"/>
        </w:rPr>
        <w:t>StudNet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№3. URL: </w:t>
      </w:r>
      <w:hyperlink r:id="rId1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https://cyberleninka.ru/article/n/metody-i-printsipy-razrabotki-strategicheskih-planov-na-predpriyatii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А. Адаменко, Т. Е. </w:t>
      </w:r>
      <w:proofErr w:type="spellStart"/>
      <w:r w:rsidRPr="00637460">
        <w:rPr>
          <w:bCs/>
          <w:color w:val="000000" w:themeColor="text1"/>
          <w:sz w:val="20"/>
        </w:rPr>
        <w:t>Хорольская</w:t>
      </w:r>
      <w:proofErr w:type="spellEnd"/>
      <w:r w:rsidRPr="00637460">
        <w:rPr>
          <w:bCs/>
          <w:color w:val="000000" w:themeColor="text1"/>
          <w:sz w:val="20"/>
        </w:rPr>
        <w:t xml:space="preserve">, Д. В. Петров РОЛЬ СТРАТЕГИЧЕСКОГО ПЛАНИРОВАНИЯ В РАЗВИТИИ ПРЕДПРИНИМАТЕЛЬСКОЙ ДЕЯТЕЛЬНОСТИ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№3 (29). URL: </w:t>
      </w:r>
      <w:hyperlink r:id="rId1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https://cyberleninka.ru/article/n/rol-strategicheskogo-planirovaniya-v-razvitii-predprinimatelskoy-deyatelnosti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  <w:tab w:val="left" w:pos="1134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Кузяшев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Азат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Нургалеевич</w:t>
      </w:r>
      <w:proofErr w:type="spellEnd"/>
      <w:r w:rsidRPr="00637460">
        <w:rPr>
          <w:bCs/>
          <w:color w:val="000000" w:themeColor="text1"/>
          <w:sz w:val="20"/>
        </w:rPr>
        <w:t xml:space="preserve">, Талипова Алсу </w:t>
      </w:r>
      <w:proofErr w:type="spellStart"/>
      <w:r w:rsidRPr="00637460">
        <w:rPr>
          <w:bCs/>
          <w:color w:val="000000" w:themeColor="text1"/>
          <w:sz w:val="20"/>
        </w:rPr>
        <w:t>Радиковна</w:t>
      </w:r>
      <w:proofErr w:type="spellEnd"/>
      <w:r w:rsidRPr="00637460">
        <w:rPr>
          <w:bCs/>
          <w:color w:val="000000" w:themeColor="text1"/>
          <w:sz w:val="20"/>
        </w:rPr>
        <w:t xml:space="preserve"> СТРАТЕГИЧЕСКОЕ ПЛАНИРОВАНИЕ И ТАЙМ-МЕНЕДЖМЕНТ // Эпоха науки. </w:t>
      </w:r>
      <w:r w:rsidRPr="00637460">
        <w:rPr>
          <w:bCs/>
          <w:color w:val="000000" w:themeColor="text1"/>
          <w:sz w:val="20"/>
          <w:lang w:val="en-US"/>
        </w:rPr>
        <w:t xml:space="preserve">2020. №22. URL: </w:t>
      </w:r>
      <w:hyperlink r:id="rId1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https://cyberleninka.ru/article/n/strategicheskoe-planirovanie-i-taym-menedzhment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Нехорошков П.В. ОСОБЕННОСТИ ФОРМИРОВАНИЯ ИННОВАЦИОННОГО ПОТЕНЦИАЛА ПРЕДПРИЯТИЯ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2020. №1. URL: </w:t>
      </w:r>
      <w:hyperlink r:id="rId1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https://cyberleninka.ru/article/n/osobennosti-formirovaniya-innovatsionnogo-potentsiala-predpriyatiya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Мельник Александра Михайловна, </w:t>
      </w:r>
      <w:proofErr w:type="spellStart"/>
      <w:r w:rsidRPr="00637460">
        <w:rPr>
          <w:bCs/>
          <w:color w:val="000000" w:themeColor="text1"/>
          <w:sz w:val="20"/>
        </w:rPr>
        <w:t>Выздрик</w:t>
      </w:r>
      <w:proofErr w:type="spellEnd"/>
      <w:r w:rsidRPr="00637460">
        <w:rPr>
          <w:bCs/>
          <w:color w:val="000000" w:themeColor="text1"/>
          <w:sz w:val="20"/>
        </w:rPr>
        <w:t xml:space="preserve"> Виталий Степанович МЕТОДИЧЕСКИЕ ПОДХОДЫ К ОЦЕНКЕ ФИНАНСОВОГО ПОТЕНЦИАЛА ПРЕДПРИЯТИЯ // Формирование рыночных отношений в Украине. </w:t>
      </w:r>
      <w:r w:rsidRPr="00637460">
        <w:rPr>
          <w:bCs/>
          <w:color w:val="000000" w:themeColor="text1"/>
          <w:sz w:val="20"/>
          <w:lang w:val="en-US"/>
        </w:rPr>
        <w:t xml:space="preserve">2020. №4 (227). URL: </w:t>
      </w:r>
      <w:hyperlink r:id="rId1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https://cyberleninka.ru/article/n/metodicheskie-podhody-k-otsenke-finansovogo-potentsiala-predpriyatiya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Туаршина</w:t>
      </w:r>
      <w:proofErr w:type="spellEnd"/>
      <w:r w:rsidRPr="00637460">
        <w:rPr>
          <w:bCs/>
          <w:color w:val="000000" w:themeColor="text1"/>
          <w:sz w:val="20"/>
        </w:rPr>
        <w:t xml:space="preserve"> А. Р. ИНСТРУМЕНТАРИЙ И МЕТОДЫ РАЗВИТИЯ КАДРОВОГО ПОТЕНЦИАЛА ПРЕДПРИЯТИЯ // Большая Евразия: Развитие, безопасность, сотрудничество. </w:t>
      </w:r>
      <w:r w:rsidRPr="00637460">
        <w:rPr>
          <w:bCs/>
          <w:color w:val="000000" w:themeColor="text1"/>
          <w:sz w:val="20"/>
          <w:lang w:val="en-US"/>
        </w:rPr>
        <w:t xml:space="preserve">2020. №3-1. URL: </w:t>
      </w:r>
      <w:hyperlink r:id="rId1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https://cyberleninka.ru/article/n/instrumentariy-i-metody-razvitiya-kadrovogo-potentsiala-predpriyatiya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Лосев Валерий Сергеевич, </w:t>
      </w:r>
      <w:proofErr w:type="spellStart"/>
      <w:r w:rsidRPr="00637460">
        <w:rPr>
          <w:bCs/>
          <w:color w:val="000000" w:themeColor="text1"/>
          <w:sz w:val="20"/>
        </w:rPr>
        <w:t>Летута</w:t>
      </w:r>
      <w:proofErr w:type="spellEnd"/>
      <w:r w:rsidRPr="00637460">
        <w:rPr>
          <w:bCs/>
          <w:color w:val="000000" w:themeColor="text1"/>
          <w:sz w:val="20"/>
        </w:rPr>
        <w:t xml:space="preserve"> Людмила Анатольевна ИСПОЛЬЗОВАНИЕ БОЛЬШИХ ДАННЫХ В ОЦЕНКЕ ЭКОНОМИЧЕСКОГО ПОТЕНЦИАЛА ПРЕДПРИЯТИЙ // </w:t>
      </w:r>
      <w:proofErr w:type="spellStart"/>
      <w:r w:rsidRPr="00637460">
        <w:rPr>
          <w:bCs/>
          <w:color w:val="000000" w:themeColor="text1"/>
          <w:sz w:val="20"/>
        </w:rPr>
        <w:t>Colloquium-journal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№16 (68). URL: </w:t>
      </w:r>
      <w:hyperlink r:id="rId1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https://cyberleninka.ru/article/n/ispolzovanie-bolshih-dannyh-v-otsenke-ekonomicheskogo-potentsiala-predpriyatiy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Иваненко Лариса Викторовна, </w:t>
      </w:r>
      <w:proofErr w:type="spellStart"/>
      <w:r w:rsidRPr="00637460">
        <w:rPr>
          <w:bCs/>
          <w:color w:val="000000" w:themeColor="text1"/>
          <w:sz w:val="20"/>
        </w:rPr>
        <w:t>Тасеев</w:t>
      </w:r>
      <w:proofErr w:type="spellEnd"/>
      <w:r w:rsidRPr="00637460">
        <w:rPr>
          <w:bCs/>
          <w:color w:val="000000" w:themeColor="text1"/>
          <w:sz w:val="20"/>
        </w:rPr>
        <w:t xml:space="preserve"> Виктор Борисович, </w:t>
      </w:r>
      <w:proofErr w:type="spellStart"/>
      <w:r w:rsidRPr="00637460">
        <w:rPr>
          <w:bCs/>
          <w:color w:val="000000" w:themeColor="text1"/>
          <w:sz w:val="20"/>
        </w:rPr>
        <w:t>Бадыкова</w:t>
      </w:r>
      <w:proofErr w:type="spellEnd"/>
      <w:r w:rsidRPr="00637460">
        <w:rPr>
          <w:bCs/>
          <w:color w:val="000000" w:themeColor="text1"/>
          <w:sz w:val="20"/>
        </w:rPr>
        <w:t xml:space="preserve"> Фарида </w:t>
      </w:r>
      <w:proofErr w:type="spellStart"/>
      <w:r w:rsidRPr="00637460">
        <w:rPr>
          <w:bCs/>
          <w:color w:val="000000" w:themeColor="text1"/>
          <w:sz w:val="20"/>
        </w:rPr>
        <w:t>Рафаэльевна</w:t>
      </w:r>
      <w:proofErr w:type="spellEnd"/>
      <w:r w:rsidRPr="00637460">
        <w:rPr>
          <w:bCs/>
          <w:color w:val="000000" w:themeColor="text1"/>
          <w:sz w:val="20"/>
        </w:rPr>
        <w:t xml:space="preserve"> ФАКТОРЫ ФОРМИРОВАНИЯ ИННОВАЦИОННОГО ПОТЕНЦИАЛА ПРЕДПРИЯТИЙ НА ТЕРРИТОРИИ РОССИЙСКОЙ ФЕДЕРАЦИИ // Основы ЭУП. 2020. </w:t>
      </w:r>
      <w:r w:rsidRPr="00637460">
        <w:rPr>
          <w:bCs/>
          <w:color w:val="000000" w:themeColor="text1"/>
          <w:sz w:val="20"/>
          <w:lang w:val="en-US"/>
        </w:rPr>
        <w:t xml:space="preserve">№2 (21). URL: </w:t>
      </w:r>
      <w:hyperlink r:id="rId1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https://cyberleninka.ru/article/n/faktory-formirovaniya-innovatsionnogo-potentsiala-predpriyatiy-na-territorii-rossiyskoy-federatsii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Зуева Татьяна Игоревна ПРИМЕНЕНИЕ МЕТОДА ЭКСПЕРТНЫХ ОЦЕНОК ПРИ ПРОГНОЗИРОВАНИИ ПОКАЗАТЕЛЕЙ ИННОВАЦИОННОГО ПОТЕНЦИАЛА ПРЕДПРИЯТИЯ // Московский экономический 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№6. URL: </w:t>
      </w:r>
      <w:hyperlink r:id="rId1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https://cyberleninka.ru/article/n/primenenie-metoda-ekspertnyh-otsenok-pri-prognozirovanii-pokazateley-innovatsionnogo-potentsiala-predpriyatiya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Демчук</w:t>
      </w:r>
      <w:proofErr w:type="spellEnd"/>
      <w:r w:rsidRPr="00637460">
        <w:rPr>
          <w:bCs/>
          <w:color w:val="000000" w:themeColor="text1"/>
          <w:sz w:val="20"/>
        </w:rPr>
        <w:t xml:space="preserve"> О. В. РОЛЬ И ЗНАЧЕНИЕ ЭФФЕКТИВНОСТИ ХОЗЯЙСТВЕННОЙ ДЕЯТЕЛЬНОСТИ ПРЕДПРИЯТИЯ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№1 (27). URL: </w:t>
      </w:r>
      <w:hyperlink r:id="rId2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https://cyberleninka.ru/article/n/rol-i-znachenie-effektivnosti-hozyaystvennoy-deyatelnosti-predpriyatiya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Смирнова Жанна Венедиктовна, </w:t>
      </w:r>
      <w:proofErr w:type="spellStart"/>
      <w:r w:rsidRPr="00637460">
        <w:rPr>
          <w:bCs/>
          <w:color w:val="000000" w:themeColor="text1"/>
          <w:sz w:val="20"/>
        </w:rPr>
        <w:t>Копица</w:t>
      </w:r>
      <w:proofErr w:type="spellEnd"/>
      <w:r w:rsidRPr="00637460">
        <w:rPr>
          <w:bCs/>
          <w:color w:val="000000" w:themeColor="text1"/>
          <w:sz w:val="20"/>
        </w:rPr>
        <w:t xml:space="preserve"> Вера Николаевна ТЕОРЕТИЧЕСКОЕ ОБОСНОВАНИЕ ДИВЕРСИФИКАЦИИ БИЗНЕСА ОРГАНИЗАЦИИ // Московский экономический 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№3. URL: </w:t>
      </w:r>
      <w:hyperlink r:id="rId2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https://cyberleninka.ru/article/n/teoreticheskoe-obosnovanie-diversifikatsii-biznesa-organizatsii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 xml:space="preserve">Сформулируйте основные утверждения автора. Выразите свое мнение по поводу утверждений автора и 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Никонорова</w:t>
      </w:r>
      <w:proofErr w:type="spellEnd"/>
      <w:r w:rsidRPr="00637460">
        <w:rPr>
          <w:bCs/>
          <w:color w:val="000000" w:themeColor="text1"/>
          <w:sz w:val="20"/>
        </w:rPr>
        <w:t xml:space="preserve"> С.Д., Куницкая Е.В. РЕСТРУКТУРИЗАЦИЯ БИЗНЕСА И ВОПРОСЫ УПРАВЛЕНЧЕСКОГОУЧЕТА // Символ науки. </w:t>
      </w:r>
      <w:r w:rsidRPr="00637460">
        <w:rPr>
          <w:bCs/>
          <w:color w:val="000000" w:themeColor="text1"/>
          <w:sz w:val="20"/>
          <w:lang w:val="en-US"/>
        </w:rPr>
        <w:t xml:space="preserve">2020. №1. URL: </w:t>
      </w:r>
      <w:hyperlink r:id="rId2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https://cyberleninka.ru/article/n/restrukturizatsiya-biznesa-i-voprosy-upravlencheskogoucheta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Сулимова</w:t>
      </w:r>
      <w:proofErr w:type="spellEnd"/>
      <w:r w:rsidRPr="00637460">
        <w:rPr>
          <w:bCs/>
          <w:color w:val="000000" w:themeColor="text1"/>
          <w:sz w:val="20"/>
        </w:rPr>
        <w:t xml:space="preserve"> Е.А., Смирнова М.А. ОСОБЕННОСТИ РАЗВИТИЯ КОМПАНИЙ ПО СТАДИЯМ ЖИЗНЕННОГО ЦИКЛА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2020. №6. URL: </w:t>
      </w:r>
      <w:hyperlink r:id="rId2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https://cyberleninka.ru/article/n/osobennosti-razvitiya-kompaniy-po-stadiyam-zhiznennogo-tsikla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Каландаров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Илёс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Ибодуллаевич</w:t>
      </w:r>
      <w:proofErr w:type="spellEnd"/>
      <w:r w:rsidRPr="00637460">
        <w:rPr>
          <w:bCs/>
          <w:color w:val="000000" w:themeColor="text1"/>
          <w:sz w:val="20"/>
        </w:rPr>
        <w:t xml:space="preserve"> СИСТЕМА ПЛАНИРОВАНИЯ И УПРАВЛЕНИЯ В МЕЛКОСЕРИЙНОМ И ЕДИНИЧНОМ ПРОИЗВОДСТВЕ // </w:t>
      </w:r>
      <w:proofErr w:type="spellStart"/>
      <w:r w:rsidRPr="00637460">
        <w:rPr>
          <w:bCs/>
          <w:color w:val="000000" w:themeColor="text1"/>
          <w:sz w:val="20"/>
        </w:rPr>
        <w:t>TECHика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№2. URL: </w:t>
      </w:r>
      <w:hyperlink r:id="rId2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https://cyberleninka.ru/article/n/sistema-planirovaniya-i-upravleniya-v-melkoseriynom-i-edinichnom-proizvodstve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8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Дадашев</w:t>
      </w:r>
      <w:proofErr w:type="spellEnd"/>
      <w:r w:rsidRPr="00637460">
        <w:rPr>
          <w:bCs/>
          <w:color w:val="000000" w:themeColor="text1"/>
          <w:sz w:val="20"/>
        </w:rPr>
        <w:t xml:space="preserve"> Эльмар </w:t>
      </w:r>
      <w:proofErr w:type="spellStart"/>
      <w:r w:rsidRPr="00637460">
        <w:rPr>
          <w:bCs/>
          <w:color w:val="000000" w:themeColor="text1"/>
          <w:sz w:val="20"/>
        </w:rPr>
        <w:t>Рагибович</w:t>
      </w:r>
      <w:proofErr w:type="spellEnd"/>
      <w:r w:rsidRPr="00637460">
        <w:rPr>
          <w:bCs/>
          <w:color w:val="000000" w:themeColor="text1"/>
          <w:sz w:val="20"/>
        </w:rPr>
        <w:t xml:space="preserve"> ЭТАПЫ БИЗНЕС ПЛАНИРОВАНИЯ ДЛЯ УСОВЕРШЕНСТВОВАНИЯ МЕТОДОВ РАЗВИТИЯ МАЛОГО И СРЕДНЕГО БИЗНЕСА // Вестник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2020. №24-4 (78). URL: </w:t>
      </w:r>
      <w:hyperlink r:id="rId2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https://cyberleninka.ru/article/n/etapy-biznes-planirovaniya-dlya-usovershenstvovaniya-metodov-razvitiya-malogo-i-srednego-biznesa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Товарная политика предприятия.</w:t>
      </w:r>
    </w:p>
    <w:p w:rsidR="00112148" w:rsidRPr="00637460" w:rsidRDefault="00112148" w:rsidP="00112148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  <w:tab w:val="left" w:pos="1134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Напишите реферат-рецензию на статью:</w:t>
      </w:r>
      <w:r w:rsidRPr="00637460">
        <w:rPr>
          <w:color w:val="000000" w:themeColor="text1"/>
          <w:szCs w:val="24"/>
        </w:rPr>
        <w:t xml:space="preserve"> </w:t>
      </w:r>
      <w:r w:rsidRPr="00637460">
        <w:rPr>
          <w:bCs/>
          <w:color w:val="000000" w:themeColor="text1"/>
          <w:sz w:val="20"/>
        </w:rPr>
        <w:t xml:space="preserve">Е. В. Кузьмина, Е. А. </w:t>
      </w:r>
      <w:proofErr w:type="spellStart"/>
      <w:r w:rsidRPr="00637460">
        <w:rPr>
          <w:bCs/>
          <w:color w:val="000000" w:themeColor="text1"/>
          <w:sz w:val="20"/>
        </w:rPr>
        <w:t>Плетнёва</w:t>
      </w:r>
      <w:proofErr w:type="spellEnd"/>
      <w:r w:rsidRPr="00637460">
        <w:rPr>
          <w:bCs/>
          <w:color w:val="000000" w:themeColor="text1"/>
          <w:sz w:val="20"/>
        </w:rPr>
        <w:t xml:space="preserve"> ДИВЕРСИФИКАЦИЯ БИЗНЕСА ПУТЕМ РАЗРАБОТКИ И ВЫПУСКА НОВОГО ТОВАРА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№3-1. URL: </w:t>
      </w:r>
      <w:hyperlink r:id="rId2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https://cyberleninka.ru/article/n/diversifikatsiya-biznesa-putem-razrabotki-i-vypuska-novogo-tovara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Эльгукаева</w:t>
      </w:r>
      <w:proofErr w:type="spellEnd"/>
      <w:r w:rsidRPr="00637460">
        <w:rPr>
          <w:bCs/>
          <w:color w:val="000000" w:themeColor="text1"/>
          <w:sz w:val="20"/>
        </w:rPr>
        <w:t xml:space="preserve"> Луиза </w:t>
      </w:r>
      <w:proofErr w:type="spellStart"/>
      <w:r w:rsidRPr="00637460">
        <w:rPr>
          <w:bCs/>
          <w:color w:val="000000" w:themeColor="text1"/>
          <w:sz w:val="20"/>
        </w:rPr>
        <w:t>Ахметовна</w:t>
      </w:r>
      <w:proofErr w:type="spellEnd"/>
      <w:r w:rsidRPr="00637460">
        <w:rPr>
          <w:bCs/>
          <w:color w:val="000000" w:themeColor="text1"/>
          <w:sz w:val="20"/>
        </w:rPr>
        <w:t xml:space="preserve"> ОСОБЕННОСТИ ВЫВЕДЕНИЯ ИННОВАЦИОННЫХ ПРОДУКТОВ НА РЫНОК // Образование. Наука. Научные кадры. 2020. №2.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2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osobennosti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vyvedeniya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innovatsionnyh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produktov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rynok</w:t>
        </w:r>
        <w:proofErr w:type="spellEnd"/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  <w:tab w:val="left" w:pos="1134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Горячева С.М. ИСПОЛЬЗОВАНИЕ МАРКЕТИНГОВОЙ ЛОГИСТИКИ ПРИ ВЫХОДЕ ПРОДУКЦИИ НА ЗАРУБЕЖНЫЕ РЫНКИ СБЫТА: ТЕОРЕТИЧЕСКИЙ И ПРАКТИЧЕСКИЙ АСПЕКТ // Современные наукоемкие технологии. Региональное приложение. 2020. №1 (61).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EC7DA6">
        <w:rPr>
          <w:bCs/>
          <w:color w:val="000000" w:themeColor="text1"/>
          <w:sz w:val="20"/>
        </w:rPr>
        <w:t xml:space="preserve">: </w:t>
      </w:r>
      <w:hyperlink r:id="rId2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EC7DA6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EC7DA6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EC7DA6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ispolzovanie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marketingovoy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logistiki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pri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vyhode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produktsii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na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zarubezhnye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rynki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sbyta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teoreticheskiy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prakticheskiy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aspekt</w:t>
        </w:r>
        <w:proofErr w:type="spellEnd"/>
      </w:hyperlink>
      <w:r w:rsidRPr="00EC7DA6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Кулуев</w:t>
      </w:r>
      <w:proofErr w:type="spellEnd"/>
      <w:r w:rsidRPr="00637460">
        <w:rPr>
          <w:bCs/>
          <w:color w:val="000000" w:themeColor="text1"/>
          <w:sz w:val="20"/>
        </w:rPr>
        <w:t xml:space="preserve"> Руслан </w:t>
      </w:r>
      <w:proofErr w:type="spellStart"/>
      <w:r w:rsidRPr="00637460">
        <w:rPr>
          <w:bCs/>
          <w:color w:val="000000" w:themeColor="text1"/>
          <w:sz w:val="20"/>
        </w:rPr>
        <w:t>Раисович</w:t>
      </w:r>
      <w:proofErr w:type="spellEnd"/>
      <w:r w:rsidRPr="00637460">
        <w:rPr>
          <w:bCs/>
          <w:color w:val="000000" w:themeColor="text1"/>
          <w:sz w:val="20"/>
        </w:rPr>
        <w:t xml:space="preserve">, </w:t>
      </w:r>
      <w:proofErr w:type="spellStart"/>
      <w:r w:rsidRPr="00637460">
        <w:rPr>
          <w:bCs/>
          <w:color w:val="000000" w:themeColor="text1"/>
          <w:sz w:val="20"/>
        </w:rPr>
        <w:t>Саидова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Ферузабону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Сайдамин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Кизи</w:t>
      </w:r>
      <w:proofErr w:type="spellEnd"/>
      <w:r w:rsidRPr="00637460">
        <w:rPr>
          <w:bCs/>
          <w:color w:val="000000" w:themeColor="text1"/>
          <w:sz w:val="20"/>
        </w:rPr>
        <w:t xml:space="preserve"> КАЧЕСТВО ПРОДУКЦИИ КАК КРИТЕРИЙ КОНКУРЕНТОСПОСОБНОСТИ ПРЕДПРИЯТИЯ // </w:t>
      </w:r>
      <w:proofErr w:type="spellStart"/>
      <w:r w:rsidRPr="00637460">
        <w:rPr>
          <w:bCs/>
          <w:color w:val="000000" w:themeColor="text1"/>
          <w:sz w:val="20"/>
        </w:rPr>
        <w:t>European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science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№1 (50). URL: </w:t>
      </w:r>
      <w:hyperlink r:id="rId2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https://cyberleninka.ru/article/n/kachestvo-produktsii-kak-kriteriy-konkurentosposobnosti-predpriyatiya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Грачева Анна Дмитриевна, </w:t>
      </w:r>
      <w:proofErr w:type="spellStart"/>
      <w:r w:rsidRPr="00637460">
        <w:rPr>
          <w:bCs/>
          <w:color w:val="000000" w:themeColor="text1"/>
          <w:sz w:val="20"/>
        </w:rPr>
        <w:t>Лисютина</w:t>
      </w:r>
      <w:proofErr w:type="spellEnd"/>
      <w:r w:rsidRPr="00637460">
        <w:rPr>
          <w:bCs/>
          <w:color w:val="000000" w:themeColor="text1"/>
          <w:sz w:val="20"/>
        </w:rPr>
        <w:t xml:space="preserve"> Анастасия Игоревна, </w:t>
      </w:r>
      <w:proofErr w:type="spellStart"/>
      <w:r w:rsidRPr="00637460">
        <w:rPr>
          <w:bCs/>
          <w:color w:val="000000" w:themeColor="text1"/>
          <w:sz w:val="20"/>
        </w:rPr>
        <w:t>Никихина</w:t>
      </w:r>
      <w:proofErr w:type="spellEnd"/>
      <w:r w:rsidRPr="00637460">
        <w:rPr>
          <w:bCs/>
          <w:color w:val="000000" w:themeColor="text1"/>
          <w:sz w:val="20"/>
        </w:rPr>
        <w:t xml:space="preserve"> Мария Сергеевна МЕТОДЫ ОЦЕНКИ УРОВНЯ КАЧЕСТВА ПРОДУКЦИИ И ЕЕ РАСЧЕТ // Известия </w:t>
      </w:r>
      <w:proofErr w:type="spellStart"/>
      <w:r w:rsidRPr="00637460">
        <w:rPr>
          <w:bCs/>
          <w:color w:val="000000" w:themeColor="text1"/>
          <w:sz w:val="20"/>
        </w:rPr>
        <w:t>ТулГУ</w:t>
      </w:r>
      <w:proofErr w:type="spellEnd"/>
      <w:r w:rsidRPr="00637460">
        <w:rPr>
          <w:bCs/>
          <w:color w:val="000000" w:themeColor="text1"/>
          <w:sz w:val="20"/>
        </w:rPr>
        <w:t xml:space="preserve">. Технические науки. 2020. №2.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3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metody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otsenki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urovnya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kachestva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produktsii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ee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raschet</w:t>
        </w:r>
        <w:proofErr w:type="spellEnd"/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Акимов </w:t>
      </w:r>
      <w:proofErr w:type="spellStart"/>
      <w:r w:rsidRPr="00637460">
        <w:rPr>
          <w:bCs/>
          <w:color w:val="000000" w:themeColor="text1"/>
          <w:sz w:val="20"/>
        </w:rPr>
        <w:t>Абибулла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Увайдуллаевич</w:t>
      </w:r>
      <w:proofErr w:type="spellEnd"/>
      <w:r w:rsidRPr="00637460">
        <w:rPr>
          <w:bCs/>
          <w:color w:val="000000" w:themeColor="text1"/>
          <w:sz w:val="20"/>
        </w:rPr>
        <w:t xml:space="preserve">, Антонова Надежда Леонидовна АСПЕКТЫ УПРАВЛЕНИЯ КАЧЕСТВОМ ТОВАРОВ // </w:t>
      </w:r>
      <w:proofErr w:type="spellStart"/>
      <w:r w:rsidRPr="00637460">
        <w:rPr>
          <w:bCs/>
          <w:color w:val="000000" w:themeColor="text1"/>
          <w:sz w:val="20"/>
        </w:rPr>
        <w:t>StudNet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№8. URL: </w:t>
      </w:r>
      <w:hyperlink r:id="rId3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https://cyberleninka.ru/article/n/aspekty-upravleniya-kachestvom-tovarov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Стерлядников</w:t>
      </w:r>
      <w:proofErr w:type="spellEnd"/>
      <w:r w:rsidRPr="00637460">
        <w:rPr>
          <w:bCs/>
          <w:color w:val="000000" w:themeColor="text1"/>
          <w:sz w:val="20"/>
        </w:rPr>
        <w:t xml:space="preserve"> Роман Михайлович, Чигиринский Юлий Львович ЗНАЧИМОСТЬ МЕТРОЛОГИИ В СОВРЕМЕННОЙ ЭКОНОМИКЕ // Проблемы Науки. </w:t>
      </w:r>
      <w:r w:rsidRPr="00637460">
        <w:rPr>
          <w:bCs/>
          <w:color w:val="000000" w:themeColor="text1"/>
          <w:sz w:val="20"/>
          <w:lang w:val="en-US"/>
        </w:rPr>
        <w:t xml:space="preserve">2020. №7 (152). URL: </w:t>
      </w:r>
      <w:hyperlink r:id="rId3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https://cyberleninka.ru/article/n/znachimost-metrologii-v-sovremennoy-ekonomike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  <w:tab w:val="left" w:pos="1134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Тверяков</w:t>
      </w:r>
      <w:proofErr w:type="spellEnd"/>
      <w:r w:rsidRPr="00637460">
        <w:rPr>
          <w:bCs/>
          <w:color w:val="000000" w:themeColor="text1"/>
          <w:sz w:val="20"/>
        </w:rPr>
        <w:t xml:space="preserve"> Андрей Михайлович АДАПТАЦИЯ МЕТОДОВ УПРАВЛЕНИЯ КАЧЕСТВОМ // Известия Самарского научного центра РАН. 2020. </w:t>
      </w:r>
      <w:r w:rsidRPr="00637460">
        <w:rPr>
          <w:bCs/>
          <w:color w:val="000000" w:themeColor="text1"/>
          <w:sz w:val="20"/>
          <w:lang w:val="en-US"/>
        </w:rPr>
        <w:t xml:space="preserve">№2. URL: </w:t>
      </w:r>
      <w:hyperlink r:id="rId3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https://cyberleninka.ru/article/n/adaptatsiya-metodov-upravleniya-kachestvom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Тверяков</w:t>
      </w:r>
      <w:proofErr w:type="spellEnd"/>
      <w:r w:rsidRPr="00637460">
        <w:rPr>
          <w:bCs/>
          <w:color w:val="000000" w:themeColor="text1"/>
          <w:sz w:val="20"/>
        </w:rPr>
        <w:t xml:space="preserve"> Андрей Михайлович СОВЕРШЕНСТВОВАНИЕ МЕТОДОВ УПРАВЛЕНИЯ КАЧЕСТВОМ // Известия Самарского научного центра РАН. 2020. </w:t>
      </w:r>
      <w:r w:rsidRPr="00637460">
        <w:rPr>
          <w:bCs/>
          <w:color w:val="000000" w:themeColor="text1"/>
          <w:sz w:val="20"/>
          <w:lang w:val="en-US"/>
        </w:rPr>
        <w:t xml:space="preserve">№1. URL: </w:t>
      </w:r>
      <w:hyperlink r:id="rId3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https://cyberleninka.ru/article/n/sovershenstvovanie-metodov-upravleniya-kachestvom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Мамедов </w:t>
      </w:r>
      <w:proofErr w:type="spellStart"/>
      <w:r w:rsidRPr="00637460">
        <w:rPr>
          <w:bCs/>
          <w:color w:val="000000" w:themeColor="text1"/>
          <w:sz w:val="20"/>
        </w:rPr>
        <w:t>Эйтирам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Эйтибар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Оглы</w:t>
      </w:r>
      <w:proofErr w:type="spellEnd"/>
      <w:r w:rsidRPr="00637460">
        <w:rPr>
          <w:bCs/>
          <w:color w:val="000000" w:themeColor="text1"/>
          <w:sz w:val="20"/>
        </w:rPr>
        <w:t xml:space="preserve"> ЭКОНОМИКА КАЧЕСТВА: СИСТЕМА УПРАВЛЕНИЯ УСТОЙЧИВЫМ РАЗВИТИЕМ ОРГАНИЗАЦИИ // Петербургский экономический 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№2. URL: </w:t>
      </w:r>
      <w:hyperlink r:id="rId3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https://cyberleninka.ru/article/n/ekonomika-kachestva-sistema-upravleniya-ustoychivym-razvitiem-organizatsii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Ю. А. Строилова ВЛИЯНИЕ ФАКТОРОВ МАКРОСРЕДЫ НА КОНКУРЕНТОСПОСОБНОСТЬ ПРОДУКЦИИ ФИРМЫ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№2-2. URL: </w:t>
      </w:r>
      <w:hyperlink r:id="rId3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https://cyberleninka.ru/article/n/vliyanie-faktorov-makrosredy-na-konkurentosposobnost-produktsii-firmy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Рогозина Елена Андреевна, </w:t>
      </w:r>
      <w:proofErr w:type="spellStart"/>
      <w:r w:rsidRPr="00637460">
        <w:rPr>
          <w:bCs/>
          <w:color w:val="000000" w:themeColor="text1"/>
          <w:sz w:val="20"/>
        </w:rPr>
        <w:t>Филимонихина</w:t>
      </w:r>
      <w:proofErr w:type="spellEnd"/>
      <w:r w:rsidRPr="00637460">
        <w:rPr>
          <w:bCs/>
          <w:color w:val="000000" w:themeColor="text1"/>
          <w:sz w:val="20"/>
        </w:rPr>
        <w:t xml:space="preserve"> Татьяна Владимировна, Дмитриев Николай Дмитриевич ПОСТРОЕНИЕ ИННОВАЦИОННОЙ СИСТЕМЫ МЕНЕДЖМЕНТА КАЧЕСТВА // Стратегии бизнеса. </w:t>
      </w:r>
      <w:r w:rsidRPr="00637460">
        <w:rPr>
          <w:bCs/>
          <w:color w:val="000000" w:themeColor="text1"/>
          <w:sz w:val="20"/>
          <w:lang w:val="en-US"/>
        </w:rPr>
        <w:t xml:space="preserve">2020. №2. URL: </w:t>
      </w:r>
      <w:hyperlink r:id="rId3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https://cyberleninka.ru/article/n/postroenie-innovatsionnoy-sistemy-menedzhmenta-kachestva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С-А. Ш. </w:t>
      </w:r>
      <w:proofErr w:type="spellStart"/>
      <w:r w:rsidRPr="00637460">
        <w:rPr>
          <w:bCs/>
          <w:color w:val="000000" w:themeColor="text1"/>
          <w:sz w:val="20"/>
        </w:rPr>
        <w:t>Довтаев</w:t>
      </w:r>
      <w:proofErr w:type="spellEnd"/>
      <w:r w:rsidRPr="00637460">
        <w:rPr>
          <w:bCs/>
          <w:color w:val="000000" w:themeColor="text1"/>
          <w:sz w:val="20"/>
        </w:rPr>
        <w:t xml:space="preserve">, А. Х. </w:t>
      </w:r>
      <w:proofErr w:type="spellStart"/>
      <w:r w:rsidRPr="00637460">
        <w:rPr>
          <w:bCs/>
          <w:color w:val="000000" w:themeColor="text1"/>
          <w:sz w:val="20"/>
        </w:rPr>
        <w:t>Акиева</w:t>
      </w:r>
      <w:proofErr w:type="spellEnd"/>
      <w:r w:rsidRPr="00637460">
        <w:rPr>
          <w:bCs/>
          <w:color w:val="000000" w:themeColor="text1"/>
          <w:sz w:val="20"/>
        </w:rPr>
        <w:t xml:space="preserve"> ПОЗИЦИОНИРОВАНИЕ БИЗНЕС-ПРОЦЕССОВ В КАЧЕСТВЕ КЛЮЧЕВОГО ФАКТОРА СИСТЕМЫ СТРАТЕГИЧЕСКОГО УПРАВЛЕНИЯ ПРОМЫШЛЕННЫМ ПРЕДПРИЯТИЕМ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2020. №1 (36). URL: </w:t>
      </w:r>
      <w:hyperlink r:id="rId3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https://cyberleninka.ru/article/n/pozitsionirovanie-biznes-protsessov-v-kachestve-klyuchevogo-faktora-sistemy-strategicheskogo-upravleniya-promyshlennym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Козлова Е. В., Иванова Л. Р. ПРИМЕНЕНИЕ ПРИНЦИПОВ МЕНЕДЖМЕНТА КАЧЕСТВА В ФИНАНСОВОЙ ДЕЯТЕЛЬНОСТИ ОРГАНИЗАЦИИ // Скиф. 2020. </w:t>
      </w:r>
      <w:r w:rsidRPr="00637460">
        <w:rPr>
          <w:bCs/>
          <w:color w:val="000000" w:themeColor="text1"/>
          <w:sz w:val="20"/>
          <w:lang w:val="en-US"/>
        </w:rPr>
        <w:t xml:space="preserve">№4 (44). URL: </w:t>
      </w:r>
      <w:hyperlink r:id="rId3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https://cyberleninka.ru/article/n/primenenie-printsipov-menedzhmenta-kachestva-v-finansovoy-deyatelnosti-organizatsii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Фейлинг</w:t>
      </w:r>
      <w:proofErr w:type="spellEnd"/>
      <w:r w:rsidRPr="00637460">
        <w:rPr>
          <w:bCs/>
          <w:color w:val="000000" w:themeColor="text1"/>
          <w:sz w:val="20"/>
        </w:rPr>
        <w:t xml:space="preserve"> Татьяна Борисовна РАЗРАБОТКА МОДЕЛЕЙ ПРОДВИЖЕНИЯ ПРОДУКТОВ НА ПОТРЕБИТЕЛЬСКИХ РЫНКАХ // Петербургский экономический 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№2. URL: </w:t>
      </w:r>
      <w:hyperlink r:id="rId4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https://cyberleninka.ru/article/n/razrabotka-modeley-prodvizheniya-produktov-na-potrebitelskih-rynkah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Воловская</w:t>
      </w:r>
      <w:proofErr w:type="spellEnd"/>
      <w:r w:rsidRPr="00637460">
        <w:rPr>
          <w:bCs/>
          <w:color w:val="000000" w:themeColor="text1"/>
          <w:sz w:val="20"/>
        </w:rPr>
        <w:t xml:space="preserve"> Н.М., Идрисова А.И. ПРЕДПОЧТЕНИЯ ПОТРЕБИТЕЛЕЙ: ПОНЯТИЕ, ТЕОРЕТИЧЕСКИЕ ПОДХОДЫ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№4-1. URL: </w:t>
      </w:r>
      <w:hyperlink r:id="rId4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https://cyberleninka.ru/article/n/predpochteniya-potrebiteley-ponyatie-teoreticheskie-podhody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 xml:space="preserve">Сформулируйте основные утверждения автора. Выразите свое мнение по поводу утверждений автора и 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Зеленина Т.Р. ПСИХОЛОГИЯ ПОТРЕБИТЕЛЕЙ КАК ОБЪЕКТ МАРКЕТИНГОВОГО АНАЛИЗА // Евразийский Союз Ученых. </w:t>
      </w:r>
      <w:r w:rsidRPr="00637460">
        <w:rPr>
          <w:bCs/>
          <w:color w:val="000000" w:themeColor="text1"/>
          <w:sz w:val="20"/>
          <w:lang w:val="en-US"/>
        </w:rPr>
        <w:t xml:space="preserve">2020. №1-4 (70). URL: </w:t>
      </w:r>
      <w:hyperlink r:id="rId4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https://cyberleninka.ru/article/n/psihologiya-potrebiteley-kak-obekt-marketingovogo-analiza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Хисматуллина А.М., Егорова А.А. АНАЛИЗ И УПРАВЛЕНИЕ ДИВЕРСИФИКАЦИЕЙ ПРОИЗВОДСТВА ПАО «НИЖНЕКАМСКНЕФТЕХИМ»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№4-3. URL: </w:t>
      </w:r>
      <w:hyperlink r:id="rId4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https://cyberleninka.ru/article/n/analiz-i-upravlenie-diversifikatsiey-proizvodstva-pao-nizhnekamskneftehim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Пуговкина А.С., АНАЛИЗ И СТРАТЕГИЯ УПРАВЛЕНИЯ ПРОДУКТОВЫМ ПОРТФЕЛЕМ // Инновационная наука. </w:t>
      </w:r>
      <w:r w:rsidRPr="00637460">
        <w:rPr>
          <w:bCs/>
          <w:color w:val="000000" w:themeColor="text1"/>
          <w:sz w:val="20"/>
          <w:lang w:val="en-US"/>
        </w:rPr>
        <w:t xml:space="preserve">2020. №1. URL: </w:t>
      </w:r>
      <w:hyperlink r:id="rId4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https://cyberleninka.ru/article/n/analiz-i-strategiya-upravleniya-produktovym-portfelem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29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Смирнова Жанна Венедиктовна, </w:t>
      </w:r>
      <w:proofErr w:type="spellStart"/>
      <w:r w:rsidRPr="00637460">
        <w:rPr>
          <w:bCs/>
          <w:color w:val="000000" w:themeColor="text1"/>
          <w:sz w:val="20"/>
        </w:rPr>
        <w:t>Копица</w:t>
      </w:r>
      <w:proofErr w:type="spellEnd"/>
      <w:r w:rsidRPr="00637460">
        <w:rPr>
          <w:bCs/>
          <w:color w:val="000000" w:themeColor="text1"/>
          <w:sz w:val="20"/>
        </w:rPr>
        <w:t xml:space="preserve"> Вера Николаевна ТЕОРЕТИЧЕСКОЕ ОБОСНОВАНИЕ ДИВЕРСИФИКАЦИИ БИЗНЕСА ОРГАНИЗАЦИИ // Московский экономический 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№3. URL: </w:t>
      </w:r>
      <w:hyperlink r:id="rId4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https://cyberleninka.ru/article/n/teoreticheskoe-obosnovanie-diversifikatsii-biznesa-organizatsii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Рынок, маркетинг и план производства.</w:t>
      </w:r>
    </w:p>
    <w:p w:rsidR="00112148" w:rsidRPr="00637460" w:rsidRDefault="00112148" w:rsidP="00112148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  <w:tab w:val="left" w:pos="1134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Столярова</w:t>
      </w:r>
      <w:proofErr w:type="spellEnd"/>
      <w:r w:rsidRPr="00637460">
        <w:rPr>
          <w:bCs/>
          <w:color w:val="000000" w:themeColor="text1"/>
          <w:sz w:val="20"/>
        </w:rPr>
        <w:t xml:space="preserve"> А.Н., </w:t>
      </w:r>
      <w:proofErr w:type="spellStart"/>
      <w:r w:rsidRPr="00637460">
        <w:rPr>
          <w:bCs/>
          <w:color w:val="000000" w:themeColor="text1"/>
          <w:sz w:val="20"/>
        </w:rPr>
        <w:t>Лочан</w:t>
      </w:r>
      <w:proofErr w:type="spellEnd"/>
      <w:r w:rsidRPr="00637460">
        <w:rPr>
          <w:bCs/>
          <w:color w:val="000000" w:themeColor="text1"/>
          <w:sz w:val="20"/>
        </w:rPr>
        <w:t xml:space="preserve"> С.А., Федюнин Д.В., Петросян Д.С., Машин Д.В. СИСТЕМАТИЗАЦИЯ ВИДОВ СОВРЕМЕННОГО МАРКЕТИНГА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2020. №1. URL: </w:t>
      </w:r>
      <w:hyperlink r:id="rId4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https://cyberleninka.ru/article/n/sistematizatsiya-vidov-sovremennogo-marketinga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Широков Никита Александрович, Логинова Екатерина Витальевна ОСОБЕННОСТИ ТРАНСФОРМАЦИИ СОВРЕМЕННОЙ КОНЦЕПЦИИ МАРКЕТИНГА // </w:t>
      </w:r>
      <w:proofErr w:type="spellStart"/>
      <w:r w:rsidRPr="00637460">
        <w:rPr>
          <w:bCs/>
          <w:color w:val="000000" w:themeColor="text1"/>
          <w:sz w:val="20"/>
        </w:rPr>
        <w:t>StudNet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№6. URL: </w:t>
      </w:r>
      <w:hyperlink r:id="rId4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https://cyberleninka.ru/article/n/osobennosti-transformatsii-sovremennoy-kontseptsii-marketinga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  <w:tab w:val="left" w:pos="1134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Швырев</w:t>
      </w:r>
      <w:proofErr w:type="spellEnd"/>
      <w:r w:rsidRPr="00637460">
        <w:rPr>
          <w:bCs/>
          <w:color w:val="000000" w:themeColor="text1"/>
          <w:sz w:val="20"/>
        </w:rPr>
        <w:t xml:space="preserve"> Артем Дмитриевич ИНТЕРНЕТ-РЕКЛАМА КАК ОДИН ИЗ ВАЖНЕЙШИХ ИНСТРУМЕНТОВ СОВРЕМЕННОГО МАРКЕТИНГА // Научный 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№3 (48). URL: </w:t>
      </w:r>
      <w:hyperlink r:id="rId4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https://cyberleninka.ru/article/n/internet-reklama-kak-odin-iz-vazhneyshih-instrumentov-sovremennogo-marketinga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Головина Татьяна Сергеевна СУЩНОСТЬ ПРОЦЕССА ПОЗИЦИОНИРОВАНИЯ И ЕГО МЕСТО В ПОСТРОЕНИИ МАРКЕТИНГОВОЙ СТРАТЕГИИ // Вестник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2020. №10-3 (88). URL: </w:t>
      </w:r>
      <w:hyperlink r:id="rId4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https://cyberleninka.ru/article/n/suschnost-protsessa-pozitsionirovaniya-i-ego-mesto-v-postroenii-marketingovoy-strategii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Корокошко</w:t>
      </w:r>
      <w:proofErr w:type="spellEnd"/>
      <w:r w:rsidRPr="00637460">
        <w:rPr>
          <w:bCs/>
          <w:color w:val="000000" w:themeColor="text1"/>
          <w:sz w:val="20"/>
        </w:rPr>
        <w:t xml:space="preserve"> Ю.В. МАРКЕТИНГ-МЕНЕДЖМЕНТ КАК ИНСТРУМЕНТ ПОВЫШЕНИЯ КОНКУРЕНТОСПОСОБНОСТИ СОВРЕМЕННОЙ КОМПАНИИ // Инновационная наука. </w:t>
      </w:r>
      <w:r w:rsidRPr="00637460">
        <w:rPr>
          <w:bCs/>
          <w:color w:val="000000" w:themeColor="text1"/>
          <w:sz w:val="20"/>
          <w:lang w:val="en-US"/>
        </w:rPr>
        <w:t xml:space="preserve">2020. №5. URL: </w:t>
      </w:r>
      <w:hyperlink r:id="rId5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https://cyberleninka.ru/article/n/marketing-menedzhment-kak-instrument-povysheniya-konkurentosposobnosti-sovremennoy-kompanii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Головина Татьяна Сергеевна СУЩНОСТЬ ПРОЦЕССА ПОЗИЦИОНИРОВАНИЯ И ЕГО МЕСТО В ПОСТРОЕНИИ МАРКЕТИНГОВОЙ СТРАТЕГИИ // Вестник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2020. №10-3 (88). URL: </w:t>
      </w:r>
      <w:hyperlink r:id="rId5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https://cyberleninka.ru/article/n/suschnost-protsessa-pozitsionirovaniya-i-ego-mesto-v-postroenii-marketingovoy-strategii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Романовская Елена Вадимовна, </w:t>
      </w:r>
      <w:proofErr w:type="spellStart"/>
      <w:r w:rsidRPr="00637460">
        <w:rPr>
          <w:bCs/>
          <w:color w:val="000000" w:themeColor="text1"/>
          <w:sz w:val="20"/>
        </w:rPr>
        <w:t>Андряшина</w:t>
      </w:r>
      <w:proofErr w:type="spellEnd"/>
      <w:r w:rsidRPr="00637460">
        <w:rPr>
          <w:bCs/>
          <w:color w:val="000000" w:themeColor="text1"/>
          <w:sz w:val="20"/>
        </w:rPr>
        <w:t xml:space="preserve"> Наталия Сергеевна, </w:t>
      </w:r>
      <w:proofErr w:type="spellStart"/>
      <w:r w:rsidRPr="00637460">
        <w:rPr>
          <w:bCs/>
          <w:color w:val="000000" w:themeColor="text1"/>
          <w:sz w:val="20"/>
        </w:rPr>
        <w:t>Кугаколова</w:t>
      </w:r>
      <w:proofErr w:type="spellEnd"/>
      <w:r w:rsidRPr="00637460">
        <w:rPr>
          <w:bCs/>
          <w:color w:val="000000" w:themeColor="text1"/>
          <w:sz w:val="20"/>
        </w:rPr>
        <w:t xml:space="preserve"> Алина Олеговна, Анисимова Анастасия Евгеньевна ПОДХОД К АНАЛИЗУ МАРКЕТИНГОВОГО ПОТЕНЦИАЛА СОВРЕМЕННОГО ПРЕДПРИЯТИЯ // Московский экономический </w:t>
      </w:r>
      <w:r w:rsidRPr="00637460">
        <w:rPr>
          <w:bCs/>
          <w:color w:val="000000" w:themeColor="text1"/>
          <w:sz w:val="20"/>
        </w:rPr>
        <w:lastRenderedPageBreak/>
        <w:t xml:space="preserve">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№5. URL: </w:t>
      </w:r>
      <w:hyperlink r:id="rId5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https://cyberleninka.ru/article/n/podhod-k-analizu-marketingovogo-potentsiala-sovremennogo-predpriyatiya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  <w:tab w:val="left" w:pos="1134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Аширали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Алибек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Аскарович</w:t>
      </w:r>
      <w:proofErr w:type="spellEnd"/>
      <w:r w:rsidRPr="00637460">
        <w:rPr>
          <w:bCs/>
          <w:color w:val="000000" w:themeColor="text1"/>
          <w:sz w:val="20"/>
        </w:rPr>
        <w:t xml:space="preserve">, </w:t>
      </w:r>
      <w:proofErr w:type="spellStart"/>
      <w:r w:rsidRPr="00637460">
        <w:rPr>
          <w:bCs/>
          <w:color w:val="000000" w:themeColor="text1"/>
          <w:sz w:val="20"/>
        </w:rPr>
        <w:t>Дядов</w:t>
      </w:r>
      <w:proofErr w:type="spellEnd"/>
      <w:r w:rsidRPr="00637460">
        <w:rPr>
          <w:bCs/>
          <w:color w:val="000000" w:themeColor="text1"/>
          <w:sz w:val="20"/>
        </w:rPr>
        <w:t xml:space="preserve"> Георгий Иванович COMMUNITY-МАРКЕТИНГ КАК МАРКЕТИНГОВАЯ КОНЦЕПЦИЯ // Скиф. 2020. </w:t>
      </w:r>
      <w:r w:rsidRPr="00637460">
        <w:rPr>
          <w:bCs/>
          <w:color w:val="000000" w:themeColor="text1"/>
          <w:sz w:val="20"/>
          <w:lang w:val="en-US"/>
        </w:rPr>
        <w:t xml:space="preserve">№2 (42). URL: </w:t>
      </w:r>
      <w:hyperlink r:id="rId5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https://cyberleninka.ru/article/n/community-marketing-kak-marketingovaya-kontseptsiya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Фейлинг</w:t>
      </w:r>
      <w:proofErr w:type="spellEnd"/>
      <w:r w:rsidRPr="00637460">
        <w:rPr>
          <w:bCs/>
          <w:color w:val="000000" w:themeColor="text1"/>
          <w:sz w:val="20"/>
        </w:rPr>
        <w:t xml:space="preserve"> Татьяна Борисовна РАЗРАБОТКА МОДЕЛЕЙ ПРОДВИЖЕНИЯ ПРОДУКТОВ НА ПОТРЕБИТЕЛЬСКИХ РЫНКАХ // Петербургский экономический 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№2. URL: </w:t>
      </w:r>
      <w:hyperlink r:id="rId5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https://cyberleninka.ru/article/n/razrabotka-modeley-prodvizheniya-produktov-na-potrebitelskih-rynkah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З. М. </w:t>
      </w:r>
      <w:proofErr w:type="spellStart"/>
      <w:r w:rsidRPr="00637460">
        <w:rPr>
          <w:bCs/>
          <w:color w:val="000000" w:themeColor="text1"/>
          <w:sz w:val="20"/>
        </w:rPr>
        <w:t>Погорова</w:t>
      </w:r>
      <w:proofErr w:type="spellEnd"/>
      <w:r w:rsidRPr="00637460">
        <w:rPr>
          <w:bCs/>
          <w:color w:val="000000" w:themeColor="text1"/>
          <w:sz w:val="20"/>
        </w:rPr>
        <w:t xml:space="preserve">, М. И. </w:t>
      </w:r>
      <w:proofErr w:type="spellStart"/>
      <w:r w:rsidRPr="00637460">
        <w:rPr>
          <w:bCs/>
          <w:color w:val="000000" w:themeColor="text1"/>
          <w:sz w:val="20"/>
        </w:rPr>
        <w:t>Китиева</w:t>
      </w:r>
      <w:proofErr w:type="spellEnd"/>
      <w:r w:rsidRPr="00637460">
        <w:rPr>
          <w:bCs/>
          <w:color w:val="000000" w:themeColor="text1"/>
          <w:sz w:val="20"/>
        </w:rPr>
        <w:t xml:space="preserve">, Л. И. </w:t>
      </w:r>
      <w:proofErr w:type="spellStart"/>
      <w:r w:rsidRPr="00637460">
        <w:rPr>
          <w:bCs/>
          <w:color w:val="000000" w:themeColor="text1"/>
          <w:sz w:val="20"/>
        </w:rPr>
        <w:t>Мержоева</w:t>
      </w:r>
      <w:proofErr w:type="spellEnd"/>
      <w:r w:rsidRPr="00637460">
        <w:rPr>
          <w:bCs/>
          <w:color w:val="000000" w:themeColor="text1"/>
          <w:sz w:val="20"/>
        </w:rPr>
        <w:t xml:space="preserve"> РОЛЬ МАРКЕТИНГА В ПРЕДПРИНИМАТЕЛЬСКОЙ ДЕЯТЕЛЬНОСТИ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№6. URL: </w:t>
      </w:r>
      <w:hyperlink r:id="rId5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https://cyberleninka.ru/article/n/rol-marketinga-v-predprinimatelskoy-deyatelnosti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Ю. Мишурова ПЛАНИРОВАНИЕ МАРКЕТИНГА НА ОСНОВЕ ПОТРЕБИТЕЛЬСКИХ ПРЕДПОЧТЕНИЙ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№3 (29). URL: </w:t>
      </w:r>
      <w:hyperlink r:id="rId5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https://cyberleninka.ru/article/n/planirovanie-marketinga-na-osnove-potrebitelskih-predpochteniy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М. </w:t>
      </w:r>
      <w:proofErr w:type="spellStart"/>
      <w:r w:rsidRPr="00637460">
        <w:rPr>
          <w:bCs/>
          <w:color w:val="000000" w:themeColor="text1"/>
          <w:sz w:val="20"/>
        </w:rPr>
        <w:t>Батьковский</w:t>
      </w:r>
      <w:proofErr w:type="spellEnd"/>
      <w:r w:rsidRPr="00637460">
        <w:rPr>
          <w:bCs/>
          <w:color w:val="000000" w:themeColor="text1"/>
          <w:sz w:val="20"/>
        </w:rPr>
        <w:t xml:space="preserve">, В. В. Клочков ОПТИМИЗАЦИЯ ИСПОЛЬЗОВАНИЯ ПРОИЗВОДСТВЕННЫХ МОЩНОСТЕЙ ПРЕДПРИЯТИЙ С УЧЕТОМ ИХ КООПЕРАЦИОННОГО ВЗАИМОДЕЙСТВИЯ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№6. URL: </w:t>
      </w:r>
      <w:hyperlink r:id="rId5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https://cyberleninka.ru/article/n/optimizatsiya-ispolzovaniya-proizvodstvennyh-moschnostey-predpriyatiy-s-uchetom-ih-kooperatsionnogo-vzaimodeystviya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Мусиенко Владимир Дмитриевич, Жук Наталья Васильевна ВЫБОР МЕТОДА ОЦЕНКИ ПРОИЗВОДСТВЕННОЙ МОЩНОСТИ ПРОМЫШЛЕННОГО ПРЕДПРИЯТИЯ НА ПРИНЦИПАХ ИННОВАЦИОННОГО РАЗВИТИЯ // Формирование рыночных отношений в Украине. </w:t>
      </w:r>
      <w:r w:rsidRPr="00637460">
        <w:rPr>
          <w:bCs/>
          <w:color w:val="000000" w:themeColor="text1"/>
          <w:sz w:val="20"/>
          <w:lang w:val="en-US"/>
        </w:rPr>
        <w:t xml:space="preserve">2020. №4 (227). URL: </w:t>
      </w:r>
      <w:hyperlink r:id="rId5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https://cyberleninka.ru/article/n/vybor-metoda-otsenki-proizvodstvennoy-moschnosti-promyshlennogo-predpriyatiya-na-printsipah-innovatsionnogo-razvitiya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Бледнова</w:t>
      </w:r>
      <w:proofErr w:type="spellEnd"/>
      <w:r w:rsidRPr="00637460">
        <w:rPr>
          <w:bCs/>
          <w:color w:val="000000" w:themeColor="text1"/>
          <w:sz w:val="20"/>
        </w:rPr>
        <w:t xml:space="preserve"> Е. Н. ПРОГНОЗ ПОКАЗАТЕЛЕЙ ПОВЫШЕНИЯ ЭФФЕКТИВНОСТИ ИСПОЛЬЗОВАНИЯ ОБОРОТНЫХ СРЕДСТВ ОРГАНИЗАЦИИ // </w:t>
      </w:r>
      <w:proofErr w:type="spellStart"/>
      <w:r w:rsidRPr="00637460">
        <w:rPr>
          <w:bCs/>
          <w:color w:val="000000" w:themeColor="text1"/>
          <w:sz w:val="20"/>
        </w:rPr>
        <w:t>Colloquium-journal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№9 (61). URL: </w:t>
      </w:r>
      <w:hyperlink r:id="rId5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https://cyberleninka.ru/article/n/prognoz-pokazateley-povysheniya-effektivnosti-ispolzovaniya-oborotnyh-sredstv-organizatsii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Н. В. </w:t>
      </w:r>
      <w:proofErr w:type="spellStart"/>
      <w:r w:rsidRPr="00637460">
        <w:rPr>
          <w:bCs/>
          <w:color w:val="000000" w:themeColor="text1"/>
          <w:sz w:val="20"/>
        </w:rPr>
        <w:t>Липчиу</w:t>
      </w:r>
      <w:proofErr w:type="spellEnd"/>
      <w:r w:rsidRPr="00637460">
        <w:rPr>
          <w:bCs/>
          <w:color w:val="000000" w:themeColor="text1"/>
          <w:sz w:val="20"/>
        </w:rPr>
        <w:t xml:space="preserve"> ФОРМИРОВАНИЕ ЭФФЕКТИВНОЙ СИСТЕМЫ УПРАВЛЕНИЯ ОБОРОТНЫМИ АКТИВАМИ ОРГАНИЗАЦИИ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2020. №1 (36). URL: </w:t>
      </w:r>
      <w:hyperlink r:id="rId6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https://cyberleninka.ru/article/n/formirovanie-effektivnoy-sistemy-upravleniya-oborotnymi-aktivami-organizatsii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Ханбиков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Фаттах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Ринатович</w:t>
      </w:r>
      <w:proofErr w:type="spellEnd"/>
      <w:r w:rsidRPr="00637460">
        <w:rPr>
          <w:bCs/>
          <w:color w:val="000000" w:themeColor="text1"/>
          <w:sz w:val="20"/>
        </w:rPr>
        <w:t xml:space="preserve"> ОСОБЕННОСТИ ПЛАНИРОВАНИЯ ДВИЖЕНИЯ ДЕНЕЖНЫХ СРЕДСТВ НА ПРОИЗВОДСТВЕННЫХ ПРЕДПРИЯТИЯХ // Наука без границ. </w:t>
      </w:r>
      <w:r w:rsidRPr="00637460">
        <w:rPr>
          <w:bCs/>
          <w:color w:val="000000" w:themeColor="text1"/>
          <w:sz w:val="20"/>
          <w:lang w:val="en-US"/>
        </w:rPr>
        <w:t xml:space="preserve">2020. №6 (46). URL: </w:t>
      </w:r>
      <w:hyperlink r:id="rId6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https://cyberleninka.ru/article/n/osobennosti-planirovaniya-dvizheniya-denezhnyh-sredstv-na-proizvodstvennyh-predpriyatiyah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 xml:space="preserve">Сформулируйте основные утверждения автора. Выразите свое мнение по поводу утверждений автора и 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Егоров М. В., Поливанов Г. Б. Совершенствование логистической и маркетинговой политики на предприятии // Форум молодёжной науки. </w:t>
      </w:r>
      <w:r w:rsidRPr="00637460">
        <w:rPr>
          <w:bCs/>
          <w:color w:val="000000" w:themeColor="text1"/>
          <w:sz w:val="20"/>
          <w:lang w:val="en-US"/>
        </w:rPr>
        <w:t xml:space="preserve">2020. №2. URL: </w:t>
      </w:r>
      <w:hyperlink r:id="rId6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https://cyberleninka.ru/article/n/sovershenstvovanie-logisticheskoy-i-marketingovoy-politiki-na-predpriyatii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Л. И. </w:t>
      </w:r>
      <w:proofErr w:type="spellStart"/>
      <w:r w:rsidRPr="00637460">
        <w:rPr>
          <w:bCs/>
          <w:color w:val="000000" w:themeColor="text1"/>
          <w:sz w:val="20"/>
        </w:rPr>
        <w:t>Саченок</w:t>
      </w:r>
      <w:proofErr w:type="spellEnd"/>
      <w:r w:rsidRPr="00637460">
        <w:rPr>
          <w:bCs/>
          <w:color w:val="000000" w:themeColor="text1"/>
          <w:sz w:val="20"/>
        </w:rPr>
        <w:t xml:space="preserve"> ОСНОВНЫЕ ПОДХОДЫ К СУЩНОСТИ И КЛАССИФИКАЦИИ СНАБЖЕНИЯ И СБЫТА КАК ОБЬЕКТА КОНТРОЛИНГА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№1-2. URL: </w:t>
      </w:r>
      <w:hyperlink r:id="rId6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https://cyberleninka.ru/article/n/osnovnye-podhody-k-suschnosti-i-klassifikatsii-snabzheniya-i-sbyta-kak-obiekta-kontrolinga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Горячева С.М. ИСПОЛЬЗОВАНИЕ МАРКЕТИНГОВОЙ ЛОГИСТИКИ ПРИ ВЫХОДЕ ПРОДУКЦИИ НА ЗАРУБЕЖНЫЕ РЫНКИ СБЫТА: ТЕОРЕТИЧЕСКИЙ И ПРАКТИЧЕСКИЙ АСПЕКТ // Современные наукоемкие технологии. Региональное приложение . 2020. №1 (61).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EC7DA6">
        <w:rPr>
          <w:bCs/>
          <w:color w:val="000000" w:themeColor="text1"/>
          <w:sz w:val="20"/>
        </w:rPr>
        <w:t xml:space="preserve">: </w:t>
      </w:r>
      <w:hyperlink r:id="rId6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EC7DA6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EC7DA6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EC7DA6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ispolzovanie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marketingovoy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logistiki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pri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vyhode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produktsii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na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lastRenderedPageBreak/>
          <w:t>zarubezhnye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rynki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sbyta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teoreticheskiy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prakticheskiy</w:t>
        </w:r>
        <w:proofErr w:type="spellEnd"/>
        <w:r w:rsidRPr="00EC7DA6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aspekt</w:t>
        </w:r>
        <w:proofErr w:type="spellEnd"/>
      </w:hyperlink>
      <w:r w:rsidRPr="00EC7DA6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0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Куценко Н. А. ПРОБЛЕМЫ ОПРЕДЕЛЕНИЯ ИНДЕКСА КОНКУРЕНТОСПОСОБНОСТИ ПРЕДПРИЯТИЯ В СОВРЕМЕННЫХ УСЛОВИЯХ // Большая Евразия: Развитие, безопасность, сотрудничество. </w:t>
      </w:r>
      <w:r w:rsidRPr="00637460">
        <w:rPr>
          <w:bCs/>
          <w:color w:val="000000" w:themeColor="text1"/>
          <w:sz w:val="20"/>
          <w:lang w:val="en-US"/>
        </w:rPr>
        <w:t xml:space="preserve">2020. №3-1. URL: </w:t>
      </w:r>
      <w:hyperlink r:id="rId6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https://cyberleninka.ru/article/n/problemy-opredeleniya-indeksa-konkurentosposobnosti-predpriyatiya-v-sovremennyh-usloviyah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4. Организационный план и менеджмент. Оценка рисков.</w:t>
      </w:r>
    </w:p>
    <w:p w:rsidR="00112148" w:rsidRPr="00637460" w:rsidRDefault="00112148" w:rsidP="00112148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  <w:tab w:val="left" w:pos="1134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Порцева</w:t>
      </w:r>
      <w:proofErr w:type="spellEnd"/>
      <w:r w:rsidRPr="00637460">
        <w:rPr>
          <w:bCs/>
          <w:color w:val="000000" w:themeColor="text1"/>
          <w:sz w:val="20"/>
        </w:rPr>
        <w:t xml:space="preserve"> Виктория Сергеевна СВЯЗЬ ОРГАНИЗАЦИОННОЙ СТРУКТУРЫ И ЭТАПА ЖИЗНЕННОГО ЦИКЛА ОРГАНИЗАЦИИ // </w:t>
      </w:r>
      <w:proofErr w:type="spellStart"/>
      <w:r w:rsidRPr="00637460">
        <w:rPr>
          <w:bCs/>
          <w:color w:val="000000" w:themeColor="text1"/>
          <w:sz w:val="20"/>
        </w:rPr>
        <w:t>StudNet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№3. URL: </w:t>
      </w:r>
      <w:hyperlink r:id="rId6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https://cyberleninka.ru/article/n/svyaz-organizatsionnoy-struktury-i-etapa-zhiznennogo-tsikla-organizatsii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Барсегян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Наира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Вартовна</w:t>
      </w:r>
      <w:proofErr w:type="spellEnd"/>
      <w:r w:rsidRPr="00637460">
        <w:rPr>
          <w:bCs/>
          <w:color w:val="000000" w:themeColor="text1"/>
          <w:sz w:val="20"/>
        </w:rPr>
        <w:t xml:space="preserve">, </w:t>
      </w:r>
      <w:proofErr w:type="spellStart"/>
      <w:r w:rsidRPr="00637460">
        <w:rPr>
          <w:bCs/>
          <w:color w:val="000000" w:themeColor="text1"/>
          <w:sz w:val="20"/>
        </w:rPr>
        <w:t>Шинкевич</w:t>
      </w:r>
      <w:proofErr w:type="spellEnd"/>
      <w:r w:rsidRPr="00637460">
        <w:rPr>
          <w:bCs/>
          <w:color w:val="000000" w:themeColor="text1"/>
          <w:sz w:val="20"/>
        </w:rPr>
        <w:t xml:space="preserve"> Алексей Иванович МОДЕЛИРОВАНИЕ ОРГАНИЗАЦИОННОЙ СТРУКТУРЫ УПРАВЛЕНИЯ ПРОМЫШЛЕННЫМ ПРЕДПРИЯТИЕМ (НА ПРИМЕРЕ АО «КВАРТ») // Известия Самарского научного центра РАН. 2020. </w:t>
      </w:r>
      <w:r w:rsidRPr="00637460">
        <w:rPr>
          <w:bCs/>
          <w:color w:val="000000" w:themeColor="text1"/>
          <w:sz w:val="20"/>
          <w:lang w:val="en-US"/>
        </w:rPr>
        <w:t xml:space="preserve">№2. URL: </w:t>
      </w:r>
      <w:hyperlink r:id="rId6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https://cyberleninka.ru/article/n/modelirovanie-organizatsionnoy-struktury-upravleniya-promyshlennym-predpriyatiem-na-primere-ao-kvart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  <w:tab w:val="left" w:pos="1134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Власов Марк Павлович, Бобошко Андрей Александрович ФОРМИРОВАНИЕ ОРГАНИЗАЦИОННОЙ СТРУКТУРЫ ПРЕДПРИЯТИЯ В ЦЕЛЯХ ОБЕСПЕЧЕНИЯ ЕГО ЭКОНОМИЧЕСКОЙ БЕЗОПАСНОСТИ // Петербургский экономический 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№1. URL: </w:t>
      </w:r>
      <w:hyperlink r:id="rId6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https://cyberleninka.ru/article/n/formirovanie-organizatsionnoy-struktury-predpriyatiya-v-tselyah-obespecheniya-ego-ekonomicheskoy-bezopasnosti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Шинкаренко Т.В., Смирнов Р.Г., </w:t>
      </w:r>
      <w:proofErr w:type="spellStart"/>
      <w:r w:rsidRPr="00637460">
        <w:rPr>
          <w:bCs/>
          <w:color w:val="000000" w:themeColor="text1"/>
          <w:sz w:val="20"/>
        </w:rPr>
        <w:t>Белошицкий</w:t>
      </w:r>
      <w:proofErr w:type="spellEnd"/>
      <w:r w:rsidRPr="00637460">
        <w:rPr>
          <w:bCs/>
          <w:color w:val="000000" w:themeColor="text1"/>
          <w:sz w:val="20"/>
        </w:rPr>
        <w:t xml:space="preserve"> А.В. ИССЛЕДОВАНИЕ ЭФФЕКТИВНОСТИ ОРГАНИЗАЦИОННОЙ СТРУКТУРЫ КОМПАНИИ НА ОСНОВЕ АНАЛИЗА ВНУТРЕННИХ КОММУНИКАЦИЙ // Управленец. </w:t>
      </w:r>
      <w:r w:rsidRPr="00637460">
        <w:rPr>
          <w:bCs/>
          <w:color w:val="000000" w:themeColor="text1"/>
          <w:sz w:val="20"/>
          <w:lang w:val="en-US"/>
        </w:rPr>
        <w:t xml:space="preserve">2020. №2. URL: </w:t>
      </w:r>
      <w:hyperlink r:id="rId6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https://cyberleninka.ru/article/n/issledovanie-effektivnosti-organizatsionnoy-struktury-kompanii-na-osnove-analiza-vnutrennih-kommunikatsiy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Карелин Денис Александрович, Шумилин Вячеслав Сергеевич, Фролов Владислав Алексеевич, Гладышев Роман Владимирович ПРЕДЛОЖЕНИЯ ПО ФОРМИРОВАНИЮ ВАРИАНТОВ ОРГАНИЗАЦИОННЫХ СТРУКТУР ПОДРАЗДЕЛЕНИЙ МАТЕРИАЛЬНО-ТЕХНИЧЕСКОГО ОБЕСПЕЧЕНИЯ // Известия </w:t>
      </w:r>
      <w:proofErr w:type="spellStart"/>
      <w:r w:rsidRPr="00637460">
        <w:rPr>
          <w:bCs/>
          <w:color w:val="000000" w:themeColor="text1"/>
          <w:sz w:val="20"/>
        </w:rPr>
        <w:t>ТулГУ</w:t>
      </w:r>
      <w:proofErr w:type="spellEnd"/>
      <w:r w:rsidRPr="00637460">
        <w:rPr>
          <w:bCs/>
          <w:color w:val="000000" w:themeColor="text1"/>
          <w:sz w:val="20"/>
        </w:rPr>
        <w:t xml:space="preserve">. Технические науки. 2020. №2.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7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predlozheniya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formirovaniyu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variantov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organizatsionnyh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struktur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podrazdeleniy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materialno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tehnicheskogo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obespecheniya</w:t>
        </w:r>
        <w:proofErr w:type="spellEnd"/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Ямалетдинова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Гульназ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Ильдусовна</w:t>
      </w:r>
      <w:proofErr w:type="spellEnd"/>
      <w:r w:rsidRPr="00637460">
        <w:rPr>
          <w:bCs/>
          <w:color w:val="000000" w:themeColor="text1"/>
          <w:sz w:val="20"/>
        </w:rPr>
        <w:t xml:space="preserve"> ВНЕДРЕНИЕ ИННОВАЦИОННЫХ ТЕХНОЛОГИЙ В СИСТЕМУ ПОДБОРА И ОТБОРА ПЕРСОНАЛА // Актуальные исследования. </w:t>
      </w:r>
      <w:r w:rsidRPr="00637460">
        <w:rPr>
          <w:bCs/>
          <w:color w:val="000000" w:themeColor="text1"/>
          <w:sz w:val="20"/>
          <w:lang w:val="en-US"/>
        </w:rPr>
        <w:t xml:space="preserve">2020. №1 (4). URL: </w:t>
      </w:r>
      <w:hyperlink r:id="rId7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https://cyberleninka.ru/article/n/vnedrenie-innovatsionnyh-tehnologiy-v-sistemu-podbora-i-otbora-personala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Н. Е. Данилова ОСОБЕННОСТИ СТРАТЕГИЙ УПРАВЛЕНИЯ ПЕРСОНАЛОМ В НЕКОММЕРЧЕСКИХ ОРГАНИЗАЦИЯХ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2020. №1 (36). URL: </w:t>
      </w:r>
      <w:hyperlink r:id="rId7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https://cyberleninka.ru/article/n/osobennosti-strategiy-upravleniya-personalom-v-nekommercheskih-organizatsiyah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  <w:tab w:val="left" w:pos="1134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Анисимова Наталия Анатольевна, Кутузова Анастасия Валерьевна, Рыбакова Галина </w:t>
      </w:r>
      <w:proofErr w:type="spellStart"/>
      <w:r w:rsidRPr="00637460">
        <w:rPr>
          <w:bCs/>
          <w:color w:val="000000" w:themeColor="text1"/>
          <w:sz w:val="20"/>
        </w:rPr>
        <w:t>Раисовна</w:t>
      </w:r>
      <w:proofErr w:type="spellEnd"/>
      <w:r w:rsidRPr="00637460">
        <w:rPr>
          <w:bCs/>
          <w:color w:val="000000" w:themeColor="text1"/>
          <w:sz w:val="20"/>
        </w:rPr>
        <w:t xml:space="preserve">, Чащина Ольга Владимировна ПРОГНОЗИРОВАНИЕ КАК НАЧАЛЬНЫЙ ЭТАП УПРАВЛЕНИЯ ПЕРСОНАЛОМ // Московский экономический 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№5. URL: </w:t>
      </w:r>
      <w:hyperlink r:id="rId7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https://cyberleninka.ru/article/n/prognozirovanie-kak-nachalnyy-etap-upravleniya-personalom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А. Михайлов, А. А. </w:t>
      </w:r>
      <w:proofErr w:type="spellStart"/>
      <w:r w:rsidRPr="00637460">
        <w:rPr>
          <w:bCs/>
          <w:color w:val="000000" w:themeColor="text1"/>
          <w:sz w:val="20"/>
        </w:rPr>
        <w:t>Комова</w:t>
      </w:r>
      <w:proofErr w:type="spellEnd"/>
      <w:r w:rsidRPr="00637460">
        <w:rPr>
          <w:bCs/>
          <w:color w:val="000000" w:themeColor="text1"/>
          <w:sz w:val="20"/>
        </w:rPr>
        <w:t xml:space="preserve"> ИНСТРУМЕНТЫ И МЕТОДЫ КОНТРОЛЛИНГА ПЕРСОНАЛА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2020. №3 (38). URL: </w:t>
      </w:r>
      <w:hyperlink r:id="rId7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https://cyberleninka.ru/article/n/instrumenty-i-metody-kontrollinga-personala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К. С. </w:t>
      </w:r>
      <w:proofErr w:type="spellStart"/>
      <w:r w:rsidRPr="00637460">
        <w:rPr>
          <w:bCs/>
          <w:color w:val="000000" w:themeColor="text1"/>
          <w:sz w:val="20"/>
        </w:rPr>
        <w:t>Смольникова</w:t>
      </w:r>
      <w:proofErr w:type="spellEnd"/>
      <w:r w:rsidRPr="00637460">
        <w:rPr>
          <w:bCs/>
          <w:color w:val="000000" w:themeColor="text1"/>
          <w:sz w:val="20"/>
        </w:rPr>
        <w:t xml:space="preserve"> СУЩНОСТЬ И ЗНАЧЕНИЕ КАДРОВОЙ ПОЛИТИКИ В ОРГАНАХ УПРАВЛЕНИЯ // Международный журнал гуманитарных и естественных наук. </w:t>
      </w:r>
      <w:r w:rsidRPr="00637460">
        <w:rPr>
          <w:bCs/>
          <w:color w:val="000000" w:themeColor="text1"/>
          <w:sz w:val="20"/>
          <w:lang w:val="en-US"/>
        </w:rPr>
        <w:t xml:space="preserve">2020. №1-2. URL: </w:t>
      </w:r>
      <w:hyperlink r:id="rId7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https://cyberleninka.ru/article/n/suschnost-i-znachenie-kadrovoy-politiki-v-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lastRenderedPageBreak/>
          <w:t>organah-upravleniya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Бабичев</w:t>
      </w:r>
      <w:proofErr w:type="spellEnd"/>
      <w:r w:rsidRPr="00637460">
        <w:rPr>
          <w:bCs/>
          <w:color w:val="000000" w:themeColor="text1"/>
          <w:sz w:val="20"/>
        </w:rPr>
        <w:t xml:space="preserve"> Михаил Александрович АДАПТАЦИЯ ПЕРСОНАЛА КАК ЭЛЕМЕНТ КАДРОВОЙ ПОЛИТИКИ ОРГАНИЗАЦИИ // </w:t>
      </w:r>
      <w:proofErr w:type="spellStart"/>
      <w:r w:rsidRPr="00637460">
        <w:rPr>
          <w:bCs/>
          <w:color w:val="000000" w:themeColor="text1"/>
          <w:sz w:val="20"/>
        </w:rPr>
        <w:t>StudNet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№7. URL: </w:t>
      </w:r>
      <w:hyperlink r:id="rId7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https://cyberleninka.ru/article/n/adaptatsiya-personala-kak-element-kadrovoy-politiki-organizatsii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Щедрина Юлия Павловна, Никифорова Светлана Владимировна КАДРОВАЯ СИТУАЦИЯ ОРГАНИЗАЦИИ: ДИАГНОСТИКА И МОНИТОРИНГ // Индустриальная экономика. </w:t>
      </w:r>
      <w:r w:rsidRPr="00637460">
        <w:rPr>
          <w:bCs/>
          <w:color w:val="000000" w:themeColor="text1"/>
          <w:sz w:val="20"/>
          <w:lang w:val="en-US"/>
        </w:rPr>
        <w:t xml:space="preserve">2020. №1. URL: </w:t>
      </w:r>
      <w:hyperlink r:id="rId7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https://cyberleninka.ru/article/n/kadrovaya-situatsiya-organizatsii-diagnostika-i-monitoring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Тлехурай-Берзегова</w:t>
      </w:r>
      <w:proofErr w:type="spellEnd"/>
      <w:r w:rsidRPr="00637460">
        <w:rPr>
          <w:bCs/>
          <w:color w:val="000000" w:themeColor="text1"/>
          <w:sz w:val="20"/>
        </w:rPr>
        <w:t xml:space="preserve"> Л.Т., </w:t>
      </w:r>
      <w:proofErr w:type="spellStart"/>
      <w:r w:rsidRPr="00637460">
        <w:rPr>
          <w:bCs/>
          <w:color w:val="000000" w:themeColor="text1"/>
          <w:sz w:val="20"/>
        </w:rPr>
        <w:t>Бюллер</w:t>
      </w:r>
      <w:proofErr w:type="spellEnd"/>
      <w:r w:rsidRPr="00637460">
        <w:rPr>
          <w:bCs/>
          <w:color w:val="000000" w:themeColor="text1"/>
          <w:sz w:val="20"/>
        </w:rPr>
        <w:t xml:space="preserve"> Е.А., </w:t>
      </w:r>
      <w:proofErr w:type="spellStart"/>
      <w:r w:rsidRPr="00637460">
        <w:rPr>
          <w:bCs/>
          <w:color w:val="000000" w:themeColor="text1"/>
          <w:sz w:val="20"/>
        </w:rPr>
        <w:t>Водождокова</w:t>
      </w:r>
      <w:proofErr w:type="spellEnd"/>
      <w:r w:rsidRPr="00637460">
        <w:rPr>
          <w:bCs/>
          <w:color w:val="000000" w:themeColor="text1"/>
          <w:sz w:val="20"/>
        </w:rPr>
        <w:t xml:space="preserve"> З.А., Хотова И.Р. УПРАВЛЕНИЕ ДЕЛОВОЙ КАРЬЕРОЙ ПЕРСОНАЛА КАК КЛЮЧЕВОЕ НАПРАВЛЕНИЕ КАДРОВОЙ ПОЛИТИКИ ОРГАНИЗАЦИИ // </w:t>
      </w:r>
      <w:proofErr w:type="spellStart"/>
      <w:r w:rsidRPr="00637460">
        <w:rPr>
          <w:bCs/>
          <w:color w:val="000000" w:themeColor="text1"/>
          <w:sz w:val="20"/>
        </w:rPr>
        <w:t>The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Scientific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Heritage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№46-8 (46). URL: </w:t>
      </w:r>
      <w:hyperlink r:id="rId7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https://cyberleninka.ru/article/n/upravlenie-delovoy-karieroy-personala-kak-klyuchevoe-napravlenie-kadrovoy-politiki-organizatsii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Бабичев</w:t>
      </w:r>
      <w:proofErr w:type="spellEnd"/>
      <w:r w:rsidRPr="00637460">
        <w:rPr>
          <w:bCs/>
          <w:color w:val="000000" w:themeColor="text1"/>
          <w:sz w:val="20"/>
        </w:rPr>
        <w:t xml:space="preserve"> Михаил Александрович СОВРЕМЕННЫЕ МЕТОДЫ КАДРОВОЙ ПОЛИТИКИ В ОБЛАСТИ РАЗВИТИЯ КОМПЕТЕНЦИЙ НАЧИНАЮЩИХ СОТРУДНИКОВ // </w:t>
      </w:r>
      <w:proofErr w:type="spellStart"/>
      <w:r w:rsidRPr="00637460">
        <w:rPr>
          <w:bCs/>
          <w:color w:val="000000" w:themeColor="text1"/>
          <w:sz w:val="20"/>
        </w:rPr>
        <w:t>StudNet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№8. URL: </w:t>
      </w:r>
      <w:hyperlink r:id="rId7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https://cyberleninka.ru/article/n/sovremennye-metody-kadrovoy-politiki-v-oblasti-razvitiya-kompetentsiy-nachinayuschih-sotrudnikov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Подачина</w:t>
      </w:r>
      <w:proofErr w:type="spellEnd"/>
      <w:r w:rsidRPr="00637460">
        <w:rPr>
          <w:bCs/>
          <w:color w:val="000000" w:themeColor="text1"/>
          <w:sz w:val="20"/>
        </w:rPr>
        <w:t xml:space="preserve"> Л.И., </w:t>
      </w:r>
      <w:proofErr w:type="spellStart"/>
      <w:r w:rsidRPr="00637460">
        <w:rPr>
          <w:bCs/>
          <w:color w:val="000000" w:themeColor="text1"/>
          <w:sz w:val="20"/>
        </w:rPr>
        <w:t>Сагадеева</w:t>
      </w:r>
      <w:proofErr w:type="spellEnd"/>
      <w:r w:rsidRPr="00637460">
        <w:rPr>
          <w:bCs/>
          <w:color w:val="000000" w:themeColor="text1"/>
          <w:sz w:val="20"/>
        </w:rPr>
        <w:t xml:space="preserve"> Д.П. СОВЕРШЕНСТВОВАНИЕ МЕТОДИКИ ОЦЕНКИ ПЕРСОНАЛА ПРЕДПРИЯТИЯ С УЧЕТОМ ВЫЯВЛЕНИЯ ЕГО КАДРОВОГО ПОТЕНЦИАЛА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2020. №6. URL: </w:t>
      </w:r>
      <w:hyperlink r:id="rId8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https://cyberleninka.ru/article/n/sovershenstvovanie-metodiki-otsenki-personala-predpriyatiya-s-uchetom-vyyavleniya-ego-kadrovogo-potentsiala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Трифонов С.В. К ВОПРОСУ ПОВЫШЕНИЯ ПРОИЗВОДИТЕЛЬНОСТИ ТРУДА НА ПРЕДПРИЯТИИ // Инновационная наука. </w:t>
      </w:r>
      <w:r w:rsidRPr="00637460">
        <w:rPr>
          <w:bCs/>
          <w:color w:val="000000" w:themeColor="text1"/>
          <w:sz w:val="20"/>
          <w:lang w:val="en-US"/>
        </w:rPr>
        <w:t xml:space="preserve">2020. №1. URL: </w:t>
      </w:r>
      <w:hyperlink r:id="rId8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https://cyberleninka.ru/article/n/k-voprosu-povysheniya-proizvoditelnosti-truda-na-predpriyatii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Исламова А.Р. ПРОИЗВОДИТЕЛЬНОСТЬ ТРУДА: ПОКАЗАТЕЛИ, ПРОБЛЕМЫ И ПУТИ ПОВЫШЕНИЯ // Скиф. 2020. </w:t>
      </w:r>
      <w:r w:rsidRPr="00637460">
        <w:rPr>
          <w:bCs/>
          <w:color w:val="000000" w:themeColor="text1"/>
          <w:sz w:val="20"/>
          <w:lang w:val="en-US"/>
        </w:rPr>
        <w:t xml:space="preserve">№4 (44). URL: </w:t>
      </w:r>
      <w:hyperlink r:id="rId8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https://cyberleninka.ru/article/n/proizvoditelnost-truda-pokazateli-problemy-i-puti-povysheniya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Е. А. </w:t>
      </w:r>
      <w:proofErr w:type="spellStart"/>
      <w:r w:rsidRPr="00637460">
        <w:rPr>
          <w:bCs/>
          <w:color w:val="000000" w:themeColor="text1"/>
          <w:sz w:val="20"/>
        </w:rPr>
        <w:t>Болотнова</w:t>
      </w:r>
      <w:proofErr w:type="spellEnd"/>
      <w:r w:rsidRPr="00637460">
        <w:rPr>
          <w:bCs/>
          <w:color w:val="000000" w:themeColor="text1"/>
          <w:sz w:val="20"/>
        </w:rPr>
        <w:t xml:space="preserve">, А. А. </w:t>
      </w:r>
      <w:proofErr w:type="spellStart"/>
      <w:r w:rsidRPr="00637460">
        <w:rPr>
          <w:bCs/>
          <w:color w:val="000000" w:themeColor="text1"/>
          <w:sz w:val="20"/>
        </w:rPr>
        <w:t>Храмченко</w:t>
      </w:r>
      <w:proofErr w:type="spellEnd"/>
      <w:r w:rsidRPr="00637460">
        <w:rPr>
          <w:bCs/>
          <w:color w:val="000000" w:themeColor="text1"/>
          <w:sz w:val="20"/>
        </w:rPr>
        <w:t xml:space="preserve">, Ю. В. Грачева, Д. А. Стрельникова ОЦЕНКА И СТРАТЕГИЯ РАЗРАБОТКИ ПРОЕКТОВ ПОВЫШЕНИЯ ПРОИЗВОДИТЕЛЬНОСТИ ТРУДА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2020. №3 (38). URL: </w:t>
      </w:r>
      <w:hyperlink r:id="rId8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https://cyberleninka.ru/article/n/otsenka-i-strategiya-razrabotki-proektov-povysheniya-proizvoditelnosti-truda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Аранжин</w:t>
      </w:r>
      <w:proofErr w:type="spellEnd"/>
      <w:r w:rsidRPr="00637460">
        <w:rPr>
          <w:bCs/>
          <w:color w:val="000000" w:themeColor="text1"/>
          <w:sz w:val="20"/>
        </w:rPr>
        <w:t xml:space="preserve"> Вячеслав Викторович ПРОБЛЕМЫ СООТНОШЕНИЯ ЗАРАБОТНОЙ ПЛАТЫ И ПРОИЗВОДИТЕЛЬНОСТИ ТРУДА: СИСТЕМНЫЙ ПОДХОД // Социально-трудовые исследования. </w:t>
      </w:r>
      <w:r w:rsidRPr="00637460">
        <w:rPr>
          <w:bCs/>
          <w:color w:val="000000" w:themeColor="text1"/>
          <w:sz w:val="20"/>
          <w:lang w:val="en-US"/>
        </w:rPr>
        <w:t xml:space="preserve">2020. №2 (39). URL: </w:t>
      </w:r>
      <w:hyperlink r:id="rId8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https://cyberleninka.ru/article/n/problemy-sootnosheniya-zarabotnoy-platy-i-proizvoditelnosti-truda-sistemnyy-podhod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numPr>
          <w:ilvl w:val="0"/>
          <w:numId w:val="31"/>
        </w:numPr>
        <w:tabs>
          <w:tab w:val="left" w:pos="1080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Асалиев</w:t>
      </w:r>
      <w:proofErr w:type="spellEnd"/>
      <w:r w:rsidRPr="00637460">
        <w:rPr>
          <w:bCs/>
          <w:color w:val="000000" w:themeColor="text1"/>
          <w:sz w:val="20"/>
        </w:rPr>
        <w:t xml:space="preserve"> А. М., Шубенкова Е. В. РАЗВИТИЕ И ОБУЧЕНИЕ ПЕРСОНАЛА КАК ОСНОВА ПОВЫШЕНИЯ ПРОИЗВОДИТЕЛЬНОСТИ ТРУДА // Россия: тенденции и перспективы развития. </w:t>
      </w:r>
      <w:r w:rsidRPr="00637460">
        <w:rPr>
          <w:bCs/>
          <w:color w:val="000000" w:themeColor="text1"/>
          <w:sz w:val="20"/>
          <w:lang w:val="en-US"/>
        </w:rPr>
        <w:t xml:space="preserve">2020. №15-1. URL: </w:t>
      </w:r>
      <w:hyperlink r:id="rId8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https://cyberleninka.ru/article/n/razvitie-i-obuchenie-personala-kak-osnova-povysheniya-proizvoditelnosti-truda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12148" w:rsidRPr="00637460" w:rsidRDefault="00112148" w:rsidP="00112148">
      <w:pPr>
        <w:widowControl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</w:p>
    <w:p w:rsidR="00112148" w:rsidRPr="00637460" w:rsidRDefault="00112148" w:rsidP="00112148">
      <w:pPr>
        <w:widowControl/>
        <w:tabs>
          <w:tab w:val="left" w:pos="1080"/>
          <w:tab w:val="left" w:pos="1134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Финансовое планирование.</w:t>
      </w:r>
    </w:p>
    <w:p w:rsidR="00112148" w:rsidRPr="00637460" w:rsidRDefault="00112148" w:rsidP="00112148">
      <w:pPr>
        <w:widowControl/>
        <w:tabs>
          <w:tab w:val="left" w:pos="993"/>
          <w:tab w:val="left" w:pos="1134"/>
        </w:tabs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t>Цели финансового планирования.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t>Задачи финансового планирования.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t xml:space="preserve">Методы финансового планирования. 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t>Этапы процесса финансового планирования.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t>Этапы разработки финансовой стратегии.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t xml:space="preserve">Суть перспективного, текущего и оперативного планирования. 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t>Текущее финансовое планирование.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t>Документы, необходимые для составления платежного календаря.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t>Виды финансовых документов организации.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lastRenderedPageBreak/>
        <w:t>Роль финансовой отчетности при составлении бизнес-план.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t>Основные документы, входящие в состав финансового плана.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t>Последовательность разработки финансового плана.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t>Влияние амортизации на налоги.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t>Денежный поток и его прогноз.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t xml:space="preserve">Сущность и функции финансов. 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t>Финансы хозяйствующего субъекта.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t>Функции финансов.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t>Финансовый анализ.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t>Суть анализа финансовых коэффициентов.</w:t>
      </w:r>
    </w:p>
    <w:p w:rsidR="00112148" w:rsidRPr="00637460" w:rsidRDefault="00112148" w:rsidP="00112148">
      <w:pPr>
        <w:pStyle w:val="afffc"/>
        <w:numPr>
          <w:ilvl w:val="0"/>
          <w:numId w:val="32"/>
        </w:numPr>
        <w:tabs>
          <w:tab w:val="left" w:pos="993"/>
          <w:tab w:val="left" w:pos="1134"/>
        </w:tabs>
        <w:spacing w:after="0" w:line="240" w:lineRule="auto"/>
        <w:ind w:left="0" w:firstLine="567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bCs/>
          <w:color w:val="000000" w:themeColor="text1"/>
        </w:rPr>
        <w:t>Оценка финансовых результатов деятельности предприятия.</w:t>
      </w:r>
    </w:p>
    <w:p w:rsidR="00112148" w:rsidRPr="00637460" w:rsidRDefault="00112148" w:rsidP="00112148">
      <w:pPr>
        <w:widowControl/>
        <w:tabs>
          <w:tab w:val="left" w:pos="993"/>
          <w:tab w:val="left" w:pos="1134"/>
        </w:tabs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</w:p>
    <w:p w:rsidR="00112148" w:rsidRPr="00637460" w:rsidRDefault="0090556B" w:rsidP="00112148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112148" w:rsidRPr="00637460">
        <w:rPr>
          <w:b/>
          <w:color w:val="000000" w:themeColor="text1"/>
          <w:sz w:val="20"/>
        </w:rPr>
        <w:t>.  Учебно-методическое и информационное обеспечение дисциплины</w:t>
      </w:r>
    </w:p>
    <w:p w:rsidR="00112148" w:rsidRPr="00637460" w:rsidRDefault="0090556B" w:rsidP="00112148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112148" w:rsidRPr="00637460">
        <w:rPr>
          <w:b/>
          <w:color w:val="000000" w:themeColor="text1"/>
          <w:sz w:val="20"/>
        </w:rPr>
        <w:t>.1 Рекомендуемая литература</w:t>
      </w:r>
    </w:p>
    <w:p w:rsidR="00112148" w:rsidRPr="00637460" w:rsidRDefault="00112148" w:rsidP="00112148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Нормативные правовые акты </w:t>
      </w:r>
    </w:p>
    <w:p w:rsidR="00112148" w:rsidRPr="00637460" w:rsidRDefault="00112148" w:rsidP="00112148">
      <w:pPr>
        <w:pStyle w:val="af1"/>
        <w:numPr>
          <w:ilvl w:val="0"/>
          <w:numId w:val="35"/>
        </w:numPr>
        <w:tabs>
          <w:tab w:val="left" w:pos="993"/>
        </w:tabs>
        <w:ind w:left="0" w:firstLine="709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Гражданский кодекс Российской Федерации (часть I)</w:t>
      </w:r>
      <w:r w:rsidRPr="00637460">
        <w:rPr>
          <w:color w:val="000000" w:themeColor="text1"/>
          <w:sz w:val="20"/>
        </w:rPr>
        <w:t xml:space="preserve"> от 30 ноября 1994 г. </w:t>
      </w:r>
      <w:r w:rsidRPr="00637460">
        <w:rPr>
          <w:color w:val="000000" w:themeColor="text1"/>
          <w:sz w:val="20"/>
        </w:rPr>
        <w:br/>
        <w:t xml:space="preserve">№ 51-ФЗ (ред. от  </w:t>
      </w:r>
      <w:r w:rsidRPr="00637460">
        <w:rPr>
          <w:color w:val="000000" w:themeColor="text1"/>
          <w:sz w:val="20"/>
          <w:lang w:val="en-US"/>
        </w:rPr>
        <w:t>04</w:t>
      </w:r>
      <w:r w:rsidRPr="00637460">
        <w:rPr>
          <w:color w:val="000000" w:themeColor="text1"/>
          <w:sz w:val="20"/>
        </w:rPr>
        <w:t>.</w:t>
      </w:r>
      <w:r w:rsidRPr="00637460">
        <w:rPr>
          <w:color w:val="000000" w:themeColor="text1"/>
          <w:sz w:val="20"/>
          <w:lang w:val="en-US"/>
        </w:rPr>
        <w:t>07</w:t>
      </w:r>
      <w:r w:rsidRPr="00637460">
        <w:rPr>
          <w:color w:val="000000" w:themeColor="text1"/>
          <w:sz w:val="20"/>
        </w:rPr>
        <w:t>.201</w:t>
      </w:r>
      <w:r w:rsidRPr="00637460">
        <w:rPr>
          <w:color w:val="000000" w:themeColor="text1"/>
          <w:sz w:val="20"/>
          <w:lang w:val="en-US"/>
        </w:rPr>
        <w:t>6</w:t>
      </w:r>
      <w:r w:rsidRPr="00637460">
        <w:rPr>
          <w:color w:val="000000" w:themeColor="text1"/>
          <w:sz w:val="20"/>
        </w:rPr>
        <w:t>) // СЗ РФ. 1994. - № 32. Ст. 3301.</w:t>
      </w:r>
    </w:p>
    <w:p w:rsidR="00112148" w:rsidRPr="00637460" w:rsidRDefault="00112148" w:rsidP="00112148">
      <w:pPr>
        <w:pStyle w:val="af1"/>
        <w:numPr>
          <w:ilvl w:val="0"/>
          <w:numId w:val="35"/>
        </w:numPr>
        <w:tabs>
          <w:tab w:val="left" w:pos="840"/>
          <w:tab w:val="left" w:pos="993"/>
        </w:tabs>
        <w:ind w:left="0" w:firstLine="709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Гражданский кодекс Российской Федерации (часть II)</w:t>
      </w:r>
      <w:r w:rsidRPr="00637460">
        <w:rPr>
          <w:color w:val="000000" w:themeColor="text1"/>
          <w:sz w:val="20"/>
        </w:rPr>
        <w:t xml:space="preserve"> от 26 января 1996 г. </w:t>
      </w:r>
      <w:r w:rsidRPr="00637460">
        <w:rPr>
          <w:color w:val="000000" w:themeColor="text1"/>
          <w:sz w:val="20"/>
        </w:rPr>
        <w:br/>
        <w:t xml:space="preserve">№ 14-ФЗ (ред. от </w:t>
      </w:r>
      <w:r w:rsidRPr="00637460">
        <w:rPr>
          <w:color w:val="000000" w:themeColor="text1"/>
          <w:sz w:val="20"/>
          <w:lang w:val="en-US"/>
        </w:rPr>
        <w:t>23</w:t>
      </w:r>
      <w:r w:rsidRPr="00637460">
        <w:rPr>
          <w:color w:val="000000" w:themeColor="text1"/>
          <w:sz w:val="20"/>
        </w:rPr>
        <w:t>.</w:t>
      </w:r>
      <w:r w:rsidRPr="00637460">
        <w:rPr>
          <w:color w:val="000000" w:themeColor="text1"/>
          <w:sz w:val="20"/>
          <w:lang w:val="en-US"/>
        </w:rPr>
        <w:t>05</w:t>
      </w:r>
      <w:r w:rsidRPr="00637460">
        <w:rPr>
          <w:color w:val="000000" w:themeColor="text1"/>
          <w:sz w:val="20"/>
        </w:rPr>
        <w:t>.201</w:t>
      </w:r>
      <w:r w:rsidRPr="00637460">
        <w:rPr>
          <w:color w:val="000000" w:themeColor="text1"/>
          <w:sz w:val="20"/>
          <w:lang w:val="en-US"/>
        </w:rPr>
        <w:t>6</w:t>
      </w:r>
      <w:r w:rsidRPr="00637460">
        <w:rPr>
          <w:color w:val="000000" w:themeColor="text1"/>
          <w:sz w:val="20"/>
        </w:rPr>
        <w:t>) // СЗ РФ.  1996.  № 5.  Ст. 410.</w:t>
      </w:r>
    </w:p>
    <w:p w:rsidR="00112148" w:rsidRPr="00637460" w:rsidRDefault="00112148" w:rsidP="00112148">
      <w:pPr>
        <w:pStyle w:val="af1"/>
        <w:numPr>
          <w:ilvl w:val="0"/>
          <w:numId w:val="35"/>
        </w:numPr>
        <w:tabs>
          <w:tab w:val="left" w:pos="840"/>
          <w:tab w:val="left" w:pos="993"/>
        </w:tabs>
        <w:ind w:left="0" w:firstLine="709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Гражданский кодекс Российской Федерации (часть III)</w:t>
      </w:r>
      <w:r w:rsidRPr="00637460">
        <w:rPr>
          <w:color w:val="000000" w:themeColor="text1"/>
          <w:sz w:val="20"/>
        </w:rPr>
        <w:t xml:space="preserve"> от 26 ноября 2001 г. </w:t>
      </w:r>
      <w:r w:rsidRPr="00637460">
        <w:rPr>
          <w:color w:val="000000" w:themeColor="text1"/>
          <w:sz w:val="20"/>
        </w:rPr>
        <w:br/>
        <w:t xml:space="preserve">№ 146-ФЗ (ред. от </w:t>
      </w:r>
      <w:r w:rsidRPr="00637460">
        <w:rPr>
          <w:color w:val="000000" w:themeColor="text1"/>
          <w:sz w:val="20"/>
          <w:lang w:val="en-US"/>
        </w:rPr>
        <w:t>04</w:t>
      </w:r>
      <w:r w:rsidRPr="00637460">
        <w:rPr>
          <w:color w:val="000000" w:themeColor="text1"/>
          <w:sz w:val="20"/>
        </w:rPr>
        <w:t>.</w:t>
      </w:r>
      <w:r w:rsidRPr="00637460">
        <w:rPr>
          <w:color w:val="000000" w:themeColor="text1"/>
          <w:sz w:val="20"/>
          <w:lang w:val="en-US"/>
        </w:rPr>
        <w:t>07</w:t>
      </w:r>
      <w:r w:rsidRPr="00637460">
        <w:rPr>
          <w:color w:val="000000" w:themeColor="text1"/>
          <w:sz w:val="20"/>
        </w:rPr>
        <w:t>.201</w:t>
      </w:r>
      <w:r w:rsidRPr="00637460">
        <w:rPr>
          <w:color w:val="000000" w:themeColor="text1"/>
          <w:sz w:val="20"/>
          <w:lang w:val="en-US"/>
        </w:rPr>
        <w:t>6</w:t>
      </w:r>
      <w:r w:rsidRPr="00637460">
        <w:rPr>
          <w:color w:val="000000" w:themeColor="text1"/>
          <w:sz w:val="20"/>
        </w:rPr>
        <w:t>) // СЗ РФ. 1996.  № 5.  Ст. 410.</w:t>
      </w:r>
    </w:p>
    <w:p w:rsidR="00112148" w:rsidRPr="00637460" w:rsidRDefault="00112148" w:rsidP="00112148">
      <w:pPr>
        <w:pStyle w:val="af1"/>
        <w:numPr>
          <w:ilvl w:val="0"/>
          <w:numId w:val="35"/>
        </w:numPr>
        <w:tabs>
          <w:tab w:val="left" w:pos="840"/>
          <w:tab w:val="left" w:pos="993"/>
        </w:tabs>
        <w:ind w:left="0" w:firstLine="709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Гражданский кодекс Российской Федерации (часть I</w:t>
      </w:r>
      <w:r w:rsidRPr="00637460">
        <w:rPr>
          <w:b/>
          <w:color w:val="000000" w:themeColor="text1"/>
          <w:sz w:val="20"/>
          <w:lang w:val="en-US"/>
        </w:rPr>
        <w:t>V</w:t>
      </w:r>
      <w:r w:rsidRPr="00637460">
        <w:rPr>
          <w:b/>
          <w:color w:val="000000" w:themeColor="text1"/>
          <w:sz w:val="20"/>
        </w:rPr>
        <w:t>)</w:t>
      </w:r>
      <w:r w:rsidRPr="00637460">
        <w:rPr>
          <w:color w:val="000000" w:themeColor="text1"/>
          <w:sz w:val="20"/>
        </w:rPr>
        <w:t xml:space="preserve"> от 18 декабря 2006 г. </w:t>
      </w:r>
      <w:r w:rsidRPr="00637460">
        <w:rPr>
          <w:color w:val="000000" w:themeColor="text1"/>
          <w:sz w:val="20"/>
        </w:rPr>
        <w:br/>
        <w:t>№ 230-ФЗ (ред. от 0.07.2016) // СЗ РФ. 25.12.2006.  № 52 (ч. 1).  Ст. 5496. 8.</w:t>
      </w:r>
      <w:r w:rsidRPr="00637460">
        <w:rPr>
          <w:color w:val="000000" w:themeColor="text1"/>
          <w:sz w:val="20"/>
        </w:rPr>
        <w:tab/>
        <w:t>Об инвестиционной деятельности в Р</w:t>
      </w:r>
    </w:p>
    <w:p w:rsidR="00112148" w:rsidRPr="00637460" w:rsidRDefault="00112148" w:rsidP="00112148">
      <w:pPr>
        <w:pStyle w:val="af1"/>
        <w:numPr>
          <w:ilvl w:val="0"/>
          <w:numId w:val="35"/>
        </w:numPr>
        <w:tabs>
          <w:tab w:val="left" w:pos="840"/>
          <w:tab w:val="left" w:pos="993"/>
        </w:tabs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конкуренции и ограничении монополистической деятельности на товарных рынках [Текст] : Закон РСФСР от 22 марта 1991 г. № 948-1 (ред. от 26.07.2006) // Ведомости СНД и ВС РСФСР. 1991.  № 16. Ст. 499.</w:t>
      </w:r>
    </w:p>
    <w:p w:rsidR="00112148" w:rsidRPr="00637460" w:rsidRDefault="00112148" w:rsidP="00112148">
      <w:pPr>
        <w:pStyle w:val="af1"/>
        <w:numPr>
          <w:ilvl w:val="0"/>
          <w:numId w:val="35"/>
        </w:numPr>
        <w:tabs>
          <w:tab w:val="left" w:pos="840"/>
          <w:tab w:val="left" w:pos="993"/>
        </w:tabs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защите прав потребителей [Текст] : Закон РФ от 7 февраля 1992 г. № 2300-1 (ред. от 03.07.2016) // СЗ РФ. – 1996. - № 3. - Ст. 140.</w:t>
      </w:r>
    </w:p>
    <w:p w:rsidR="00112148" w:rsidRPr="00637460" w:rsidRDefault="00112148" w:rsidP="00112148">
      <w:pPr>
        <w:pStyle w:val="af1"/>
        <w:numPr>
          <w:ilvl w:val="0"/>
          <w:numId w:val="35"/>
        </w:numPr>
        <w:tabs>
          <w:tab w:val="left" w:pos="840"/>
          <w:tab w:val="left" w:pos="1080"/>
        </w:tabs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рекламе [Текст] : Федеральный закон от 13 марта 2006 г. № 38-ФЗ (ред. от 08.03.2015) // СЗ РФ. – 2006. - № 12. - Ст. 1232.</w:t>
      </w:r>
    </w:p>
    <w:p w:rsidR="00112148" w:rsidRPr="00637460" w:rsidRDefault="00112148" w:rsidP="00112148">
      <w:pPr>
        <w:pStyle w:val="af1"/>
        <w:numPr>
          <w:ilvl w:val="0"/>
          <w:numId w:val="35"/>
        </w:numPr>
        <w:tabs>
          <w:tab w:val="left" w:pos="840"/>
          <w:tab w:val="left" w:pos="1080"/>
        </w:tabs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Об инвестиционной деятельности в Российской Федерации, осуществляемой в форме капитальных вложений [Текст] : </w:t>
      </w:r>
      <w:proofErr w:type="spellStart"/>
      <w:r w:rsidRPr="00637460">
        <w:rPr>
          <w:color w:val="000000" w:themeColor="text1"/>
          <w:sz w:val="20"/>
        </w:rPr>
        <w:t>Федер</w:t>
      </w:r>
      <w:proofErr w:type="spellEnd"/>
      <w:r w:rsidRPr="00637460">
        <w:rPr>
          <w:color w:val="000000" w:themeColor="text1"/>
          <w:sz w:val="20"/>
        </w:rPr>
        <w:t>. закон от 25 февраля 1999 № 39-ФЗ (</w:t>
      </w:r>
      <w:proofErr w:type="spellStart"/>
      <w:r w:rsidRPr="00637460">
        <w:rPr>
          <w:color w:val="000000" w:themeColor="text1"/>
          <w:sz w:val="20"/>
        </w:rPr>
        <w:t>ред</w:t>
      </w:r>
      <w:proofErr w:type="spellEnd"/>
      <w:r w:rsidRPr="00637460">
        <w:rPr>
          <w:color w:val="000000" w:themeColor="text1"/>
          <w:sz w:val="20"/>
        </w:rPr>
        <w:t xml:space="preserve"> от 28.12.2013) // СЗ РФ. – 1999. - № 9. – Ст.1096</w:t>
      </w:r>
    </w:p>
    <w:p w:rsidR="00112148" w:rsidRPr="00637460" w:rsidRDefault="00112148" w:rsidP="00112148">
      <w:pPr>
        <w:pStyle w:val="af1"/>
        <w:numPr>
          <w:ilvl w:val="0"/>
          <w:numId w:val="35"/>
        </w:numPr>
        <w:tabs>
          <w:tab w:val="left" w:pos="840"/>
          <w:tab w:val="left" w:pos="1080"/>
        </w:tabs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 утверждении формы бизнес-плана хозяйственного общества, имеющего стратегическое значение, представляемого иностранным инвестором, в соответствии с требованиями пункта 10 части 2 статьи 8 Федерального закона от 29.04.2008 № 57-ФЗ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 [Текст] : Приказ Федеральной антимонопольной службы РФ от 23 марта 2011 № 201 // Российская газета. - 2011. – № 132.</w:t>
      </w:r>
    </w:p>
    <w:p w:rsidR="00112148" w:rsidRPr="00637460" w:rsidRDefault="00112148" w:rsidP="00112148">
      <w:pPr>
        <w:pStyle w:val="af1"/>
        <w:numPr>
          <w:ilvl w:val="0"/>
          <w:numId w:val="35"/>
        </w:numPr>
        <w:tabs>
          <w:tab w:val="left" w:pos="840"/>
          <w:tab w:val="left" w:pos="1080"/>
        </w:tabs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бухгалтерском учете [Текст] : Федеральный закон от 6 декабря 2011 г. № 402-ФЗ (ред. от 23.05.2016) // СЗ РФ. 2011. № 50. Ст. 7344.</w:t>
      </w:r>
    </w:p>
    <w:p w:rsidR="00112148" w:rsidRPr="00637460" w:rsidRDefault="00112148" w:rsidP="00112148">
      <w:pPr>
        <w:pStyle w:val="af1"/>
        <w:numPr>
          <w:ilvl w:val="0"/>
          <w:numId w:val="35"/>
        </w:numPr>
        <w:tabs>
          <w:tab w:val="left" w:pos="840"/>
          <w:tab w:val="left" w:pos="1080"/>
        </w:tabs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формах бухгалтерской отчетности организаций [Текст] : Приказ Минфина РФ от 02 июля 2010 г. № 66н (ред. от 06.04.2015) // Бюллетень нормативных актов федеральных органов исполнительной власти, – 2010.- № 35.</w:t>
      </w:r>
    </w:p>
    <w:p w:rsidR="00112148" w:rsidRPr="00637460" w:rsidRDefault="00112148" w:rsidP="009D0A42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112148" w:rsidRPr="00637460" w:rsidRDefault="00112148" w:rsidP="009D0A42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014230" w:rsidRPr="00014230" w:rsidRDefault="00014230" w:rsidP="009D0A42">
      <w:pPr>
        <w:pStyle w:val="afffc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014230">
        <w:rPr>
          <w:rFonts w:ascii="Times New Roman" w:hAnsi="Times New Roman"/>
          <w:color w:val="000000" w:themeColor="text1"/>
        </w:rPr>
        <w:t>Орлова, П. И. Бизнес-планирование: учебник для бакалавров / П. И. Орлова; под редакцией М. И. Глуховой. — 4-е изд. — Москва: Дашков и К, Ай Пи Эр Медиа, 2021. — 285 c. — ISBN 978-5-394-04354-3. — Текст: электронный // Электронно-библиотечная система IPR BOOKS: [сайт]. — URL: http://www.iprbookshop.ru/102270.html</w:t>
      </w:r>
    </w:p>
    <w:p w:rsidR="00014230" w:rsidRPr="00014230" w:rsidRDefault="00014230" w:rsidP="009D0A42">
      <w:pPr>
        <w:pStyle w:val="afffc"/>
        <w:numPr>
          <w:ilvl w:val="0"/>
          <w:numId w:val="41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014230">
        <w:rPr>
          <w:rFonts w:ascii="Times New Roman" w:hAnsi="Times New Roman"/>
          <w:color w:val="000000" w:themeColor="text1"/>
        </w:rPr>
        <w:t>Галиев</w:t>
      </w:r>
      <w:proofErr w:type="spellEnd"/>
      <w:r w:rsidRPr="00014230">
        <w:rPr>
          <w:rFonts w:ascii="Times New Roman" w:hAnsi="Times New Roman"/>
          <w:color w:val="000000" w:themeColor="text1"/>
        </w:rPr>
        <w:t xml:space="preserve">, Ж. К. Планирование коммерческой деятельности. Бизнес-планирование: учебник / Ж. К. </w:t>
      </w:r>
      <w:proofErr w:type="spellStart"/>
      <w:r w:rsidR="0092465A">
        <w:rPr>
          <w:rFonts w:ascii="Times New Roman" w:hAnsi="Times New Roman"/>
          <w:color w:val="000000" w:themeColor="text1"/>
        </w:rPr>
        <w:t>Галиев</w:t>
      </w:r>
      <w:proofErr w:type="spellEnd"/>
      <w:r w:rsidR="0092465A">
        <w:rPr>
          <w:rFonts w:ascii="Times New Roman" w:hAnsi="Times New Roman"/>
          <w:color w:val="000000" w:themeColor="text1"/>
        </w:rPr>
        <w:t xml:space="preserve">, Н. В. </w:t>
      </w:r>
      <w:proofErr w:type="spellStart"/>
      <w:r w:rsidR="0092465A">
        <w:rPr>
          <w:rFonts w:ascii="Times New Roman" w:hAnsi="Times New Roman"/>
          <w:color w:val="000000" w:themeColor="text1"/>
        </w:rPr>
        <w:t>Галиева</w:t>
      </w:r>
      <w:proofErr w:type="spellEnd"/>
      <w:r w:rsidR="0092465A">
        <w:rPr>
          <w:rFonts w:ascii="Times New Roman" w:hAnsi="Times New Roman"/>
          <w:color w:val="000000" w:themeColor="text1"/>
        </w:rPr>
        <w:t>. — Москва</w:t>
      </w:r>
      <w:r w:rsidRPr="00014230">
        <w:rPr>
          <w:rFonts w:ascii="Times New Roman" w:hAnsi="Times New Roman"/>
          <w:color w:val="000000" w:themeColor="text1"/>
        </w:rPr>
        <w:t xml:space="preserve">: Издательский Дом </w:t>
      </w:r>
      <w:proofErr w:type="spellStart"/>
      <w:r w:rsidRPr="00014230">
        <w:rPr>
          <w:rFonts w:ascii="Times New Roman" w:hAnsi="Times New Roman"/>
          <w:color w:val="000000" w:themeColor="text1"/>
        </w:rPr>
        <w:t>МИСиС</w:t>
      </w:r>
      <w:proofErr w:type="spellEnd"/>
      <w:r w:rsidRPr="00014230">
        <w:rPr>
          <w:rFonts w:ascii="Times New Roman" w:hAnsi="Times New Roman"/>
          <w:color w:val="000000" w:themeColor="text1"/>
        </w:rPr>
        <w:t xml:space="preserve">, 2020. — 150 c. — ISBN 978-5-907226-72-2. — Текст: электронный // Электронно-библиотечная система IPR BOOKS: [сайт]. — URL: http://www.iprbookshop.ru/106730.html </w:t>
      </w:r>
    </w:p>
    <w:p w:rsidR="00014230" w:rsidRPr="00014230" w:rsidRDefault="00014230" w:rsidP="009D0A42">
      <w:pPr>
        <w:pStyle w:val="afffc"/>
        <w:numPr>
          <w:ilvl w:val="0"/>
          <w:numId w:val="41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014230">
        <w:rPr>
          <w:rFonts w:ascii="Times New Roman" w:hAnsi="Times New Roman"/>
          <w:color w:val="000000" w:themeColor="text1"/>
        </w:rPr>
        <w:t>Кускова Е.А.   Бизнес-план как основа реализации предпринимательской идеи (проекта). [Электронный ресурс]: рабочий учебник /Кускова Е.А.  - 2022. - http://library.roweb.online</w:t>
      </w:r>
    </w:p>
    <w:p w:rsidR="00014230" w:rsidRPr="00014230" w:rsidRDefault="00014230" w:rsidP="009D0A42">
      <w:pPr>
        <w:pStyle w:val="afffc"/>
        <w:numPr>
          <w:ilvl w:val="0"/>
          <w:numId w:val="41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014230">
        <w:rPr>
          <w:rFonts w:ascii="Times New Roman" w:hAnsi="Times New Roman"/>
          <w:color w:val="000000" w:themeColor="text1"/>
        </w:rPr>
        <w:t>Кускова Е.А.  Анализ рынка и разработка плана маркетинга. [Электронный ресурс]: рабочий учебник /Кускова Е.А.  - 2022. - http://library.roweb.online</w:t>
      </w:r>
    </w:p>
    <w:p w:rsidR="00014230" w:rsidRPr="00014230" w:rsidRDefault="00014230" w:rsidP="009D0A42">
      <w:pPr>
        <w:pStyle w:val="afffc"/>
        <w:numPr>
          <w:ilvl w:val="0"/>
          <w:numId w:val="41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014230">
        <w:rPr>
          <w:rFonts w:ascii="Times New Roman" w:hAnsi="Times New Roman"/>
          <w:color w:val="000000" w:themeColor="text1"/>
        </w:rPr>
        <w:t>Кускова Е.А.   Содержание и разработка основных разделов бизнес-плана. [Электронный ресурс]: рабочий учебник /Кускова Е.А.  - 2022. - http://library.roweb.online</w:t>
      </w:r>
    </w:p>
    <w:p w:rsidR="00112148" w:rsidRPr="00014230" w:rsidRDefault="00014230" w:rsidP="009D0A42">
      <w:pPr>
        <w:pStyle w:val="afffc"/>
        <w:numPr>
          <w:ilvl w:val="0"/>
          <w:numId w:val="41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014230">
        <w:rPr>
          <w:rFonts w:ascii="Times New Roman" w:hAnsi="Times New Roman"/>
          <w:color w:val="000000" w:themeColor="text1"/>
        </w:rPr>
        <w:t xml:space="preserve">Кускова Е.А.   Анализ эффективности и оценка рисков бизнес-проекта. [Электронный ресурс]: рабочий учебник /Кускова Е.А.  - 2022. - </w:t>
      </w:r>
      <w:hyperlink r:id="rId86" w:history="1">
        <w:r w:rsidRPr="00014230">
          <w:rPr>
            <w:rStyle w:val="ab"/>
            <w:rFonts w:ascii="Times New Roman" w:hAnsi="Times New Roman"/>
          </w:rPr>
          <w:t>http://library.roweb.online</w:t>
        </w:r>
      </w:hyperlink>
    </w:p>
    <w:p w:rsidR="00112148" w:rsidRPr="00637460" w:rsidRDefault="00112148" w:rsidP="009D0A42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lastRenderedPageBreak/>
        <w:t>Дополнительная литература</w:t>
      </w:r>
    </w:p>
    <w:p w:rsidR="00112148" w:rsidRPr="00637460" w:rsidRDefault="00112148" w:rsidP="009D0A42">
      <w:pPr>
        <w:pStyle w:val="afffc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</w:rPr>
      </w:pPr>
      <w:proofErr w:type="spellStart"/>
      <w:r w:rsidRPr="00637460">
        <w:rPr>
          <w:rFonts w:ascii="Times New Roman" w:hAnsi="Times New Roman"/>
          <w:color w:val="000000" w:themeColor="text1"/>
        </w:rPr>
        <w:t>Мазилкина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Е.И. Бизнес-планирование [Электронный ресурс]: учебное пособие для бакалавров / Е.И. </w:t>
      </w:r>
      <w:proofErr w:type="spellStart"/>
      <w:r w:rsidRPr="00637460">
        <w:rPr>
          <w:rFonts w:ascii="Times New Roman" w:hAnsi="Times New Roman"/>
          <w:color w:val="000000" w:themeColor="text1"/>
        </w:rPr>
        <w:t>Мазилкина</w:t>
      </w:r>
      <w:proofErr w:type="spellEnd"/>
      <w:r w:rsidRPr="00637460">
        <w:rPr>
          <w:rFonts w:ascii="Times New Roman" w:hAnsi="Times New Roman"/>
          <w:color w:val="000000" w:themeColor="text1"/>
        </w:rPr>
        <w:t>. — Электрон. текстовые данные. — Саратов: Вузовское образование, 2017. — 336 c. — 978-5-4487-0007-1. — Режим доступа: http://www.iprbookshop.ru/63198</w:t>
      </w:r>
    </w:p>
    <w:p w:rsidR="00112148" w:rsidRPr="00637460" w:rsidRDefault="00112148" w:rsidP="009D0A42">
      <w:pPr>
        <w:widowControl/>
        <w:tabs>
          <w:tab w:val="left" w:pos="993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112148" w:rsidRPr="00637460" w:rsidRDefault="0090556B" w:rsidP="009D0A42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112148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112148" w:rsidRPr="00637460" w:rsidRDefault="00112148" w:rsidP="009D0A42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</w:t>
      </w:r>
      <w:hyperlink r:id="rId87" w:history="1">
        <w:r w:rsidRPr="00637460">
          <w:rPr>
            <w:rStyle w:val="ab"/>
            <w:bCs/>
            <w:color w:val="000000" w:themeColor="text1"/>
            <w:sz w:val="20"/>
          </w:rPr>
          <w:t>https://blog.iteam.ru/biznes-planirovanie-predpriyatiya-na-vse-sluchai-zhizni/</w:t>
        </w:r>
      </w:hyperlink>
    </w:p>
    <w:p w:rsidR="00112148" w:rsidRPr="00637460" w:rsidRDefault="00112148" w:rsidP="009D0A42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2. </w:t>
      </w:r>
      <w:hyperlink r:id="rId88" w:history="1">
        <w:r w:rsidRPr="00637460">
          <w:rPr>
            <w:rStyle w:val="ab"/>
            <w:bCs/>
            <w:color w:val="000000" w:themeColor="text1"/>
            <w:sz w:val="20"/>
          </w:rPr>
          <w:t>https://www.cfin.ru/business-plan/business_planning.shtml</w:t>
        </w:r>
      </w:hyperlink>
    </w:p>
    <w:p w:rsidR="00112148" w:rsidRPr="00637460" w:rsidRDefault="00112148" w:rsidP="009D0A42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3. </w:t>
      </w:r>
      <w:hyperlink r:id="rId89" w:history="1">
        <w:r w:rsidRPr="00637460">
          <w:rPr>
            <w:rStyle w:val="ab"/>
            <w:bCs/>
            <w:color w:val="000000" w:themeColor="text1"/>
            <w:sz w:val="20"/>
          </w:rPr>
          <w:t>https://www.e-xecutive.ru/</w:t>
        </w:r>
      </w:hyperlink>
      <w:r w:rsidRPr="00637460">
        <w:rPr>
          <w:bCs/>
          <w:color w:val="000000" w:themeColor="text1"/>
          <w:sz w:val="20"/>
        </w:rPr>
        <w:t xml:space="preserve"> </w:t>
      </w:r>
    </w:p>
    <w:p w:rsidR="00112148" w:rsidRPr="00637460" w:rsidRDefault="00112148" w:rsidP="009D0A42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4. </w:t>
      </w:r>
      <w:hyperlink r:id="rId90" w:history="1">
        <w:r w:rsidRPr="00637460">
          <w:rPr>
            <w:rStyle w:val="ab"/>
            <w:bCs/>
            <w:color w:val="000000" w:themeColor="text1"/>
            <w:sz w:val="20"/>
          </w:rPr>
          <w:t>https://fincult.info/article/s-chego-nachat-svoe-delo-biznes-plan/</w:t>
        </w:r>
      </w:hyperlink>
    </w:p>
    <w:p w:rsidR="00112148" w:rsidRPr="00637460" w:rsidRDefault="00112148" w:rsidP="009D0A42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5. </w:t>
      </w:r>
      <w:hyperlink r:id="rId91" w:history="1">
        <w:r w:rsidRPr="00637460">
          <w:rPr>
            <w:rStyle w:val="ab"/>
            <w:bCs/>
            <w:color w:val="000000" w:themeColor="text1"/>
            <w:sz w:val="20"/>
          </w:rPr>
          <w:t>http://www.aup.ru/articles/investment/15.htm</w:t>
        </w:r>
      </w:hyperlink>
    </w:p>
    <w:p w:rsidR="00112148" w:rsidRPr="00637460" w:rsidRDefault="00112148" w:rsidP="009D0A42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6. </w:t>
      </w:r>
      <w:hyperlink r:id="rId92" w:history="1">
        <w:r w:rsidRPr="00637460">
          <w:rPr>
            <w:rStyle w:val="ab"/>
            <w:bCs/>
            <w:color w:val="000000" w:themeColor="text1"/>
            <w:sz w:val="20"/>
          </w:rPr>
          <w:t>https://bizness-plan.jimdofree.com/</w:t>
        </w:r>
      </w:hyperlink>
    </w:p>
    <w:p w:rsidR="00112148" w:rsidRPr="00637460" w:rsidRDefault="00112148" w:rsidP="009D0A42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7. </w:t>
      </w:r>
      <w:hyperlink r:id="rId93" w:history="1">
        <w:r w:rsidRPr="00637460">
          <w:rPr>
            <w:rStyle w:val="ab"/>
            <w:bCs/>
            <w:color w:val="000000" w:themeColor="text1"/>
            <w:sz w:val="20"/>
          </w:rPr>
          <w:t>http://www.rusfranch.ru/presscenter/publications/2325/</w:t>
        </w:r>
      </w:hyperlink>
    </w:p>
    <w:p w:rsidR="00112148" w:rsidRPr="00637460" w:rsidRDefault="00112148" w:rsidP="009D0A42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8. </w:t>
      </w:r>
      <w:hyperlink r:id="rId94" w:history="1">
        <w:r w:rsidRPr="00637460">
          <w:rPr>
            <w:rStyle w:val="ab"/>
            <w:bCs/>
            <w:color w:val="000000" w:themeColor="text1"/>
            <w:sz w:val="20"/>
          </w:rPr>
          <w:t>https://www.gd.ru/articles/9019-biznes-planirovanie</w:t>
        </w:r>
      </w:hyperlink>
    </w:p>
    <w:p w:rsidR="00112148" w:rsidRPr="00637460" w:rsidRDefault="00112148" w:rsidP="009D0A42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9. </w:t>
      </w:r>
      <w:hyperlink r:id="rId95" w:history="1">
        <w:r w:rsidRPr="00637460">
          <w:rPr>
            <w:rStyle w:val="ab"/>
            <w:bCs/>
            <w:color w:val="000000" w:themeColor="text1"/>
            <w:sz w:val="20"/>
          </w:rPr>
          <w:t>https://businessxxl.ru/chto-takoe-biznes-plan-i-biznes-planirovanie/</w:t>
        </w:r>
      </w:hyperlink>
    </w:p>
    <w:p w:rsidR="00112148" w:rsidRPr="00637460" w:rsidRDefault="00112148" w:rsidP="009D0A42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10. </w:t>
      </w:r>
      <w:hyperlink r:id="rId96" w:history="1">
        <w:r w:rsidRPr="00637460">
          <w:rPr>
            <w:rStyle w:val="ab"/>
            <w:bCs/>
            <w:color w:val="000000" w:themeColor="text1"/>
            <w:sz w:val="20"/>
          </w:rPr>
          <w:t>https://www.intuit.ru/studies/courses/3512/754/info</w:t>
        </w:r>
      </w:hyperlink>
    </w:p>
    <w:p w:rsidR="00112148" w:rsidRPr="00637460" w:rsidRDefault="00112148" w:rsidP="009D0A42">
      <w:pPr>
        <w:widowControl/>
        <w:tabs>
          <w:tab w:val="left" w:pos="993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pacing w:val="-4"/>
          <w:sz w:val="20"/>
        </w:rPr>
      </w:pPr>
    </w:p>
    <w:p w:rsidR="001831F4" w:rsidRDefault="0090556B" w:rsidP="001831F4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1831F4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1831F4" w:rsidRDefault="001831F4" w:rsidP="001831F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3A1173" w:rsidRDefault="003A1173" w:rsidP="001831F4">
      <w:pPr>
        <w:spacing w:before="0" w:after="0"/>
        <w:ind w:firstLine="709"/>
        <w:jc w:val="both"/>
        <w:rPr>
          <w:sz w:val="20"/>
        </w:rPr>
      </w:pPr>
      <w:r w:rsidRPr="003A1173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1831F4" w:rsidRDefault="001831F4" w:rsidP="001831F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112148" w:rsidRDefault="001831F4" w:rsidP="001831F4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C2401E" w:rsidRPr="00637460" w:rsidRDefault="00C2401E" w:rsidP="00C2401E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C2401E" w:rsidRPr="00637460" w:rsidRDefault="00C2401E" w:rsidP="00C2401E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C2401E" w:rsidRPr="00637460" w:rsidRDefault="00C2401E" w:rsidP="00C2401E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браузер – приложение операционной системы, предназначенное для просмотра </w:t>
      </w:r>
      <w:proofErr w:type="spellStart"/>
      <w:r w:rsidRPr="00637460">
        <w:rPr>
          <w:sz w:val="20"/>
        </w:rPr>
        <w:t>Web</w:t>
      </w:r>
      <w:proofErr w:type="spellEnd"/>
      <w:r w:rsidRPr="00637460">
        <w:rPr>
          <w:sz w:val="20"/>
        </w:rPr>
        <w:t>-страниц</w:t>
      </w:r>
    </w:p>
    <w:p w:rsidR="00C2401E" w:rsidRPr="00637460" w:rsidRDefault="00C2401E" w:rsidP="00C2401E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C2401E" w:rsidRPr="00637460" w:rsidRDefault="00C2401E" w:rsidP="00C2401E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C2401E" w:rsidRPr="00637460" w:rsidRDefault="00C2401E" w:rsidP="00C2401E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C2401E" w:rsidRPr="00637460" w:rsidRDefault="00C2401E" w:rsidP="00C2401E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C2401E" w:rsidRPr="00637460" w:rsidRDefault="00C2401E" w:rsidP="00C2401E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C2401E" w:rsidRPr="00637460" w:rsidRDefault="00C2401E" w:rsidP="00C2401E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112148" w:rsidRPr="00637460" w:rsidRDefault="00112148" w:rsidP="00112148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112148" w:rsidRPr="00637460" w:rsidRDefault="00112148" w:rsidP="0011214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112148" w:rsidRPr="00637460" w:rsidRDefault="00112148" w:rsidP="00112148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112148" w:rsidRPr="00637460" w:rsidRDefault="00EC7DA6" w:rsidP="00112148">
      <w:pPr>
        <w:spacing w:before="0" w:after="0"/>
        <w:ind w:firstLine="709"/>
        <w:rPr>
          <w:sz w:val="20"/>
          <w:lang w:val="en-US"/>
        </w:rPr>
      </w:pPr>
      <w:hyperlink r:id="rId97" w:history="1">
        <w:r w:rsidR="00112148" w:rsidRPr="00637460">
          <w:rPr>
            <w:sz w:val="20"/>
            <w:lang w:val="en-US"/>
          </w:rPr>
          <w:t>http://qsp.su/tools/onlinehelp/about_license_gpl_russian.html</w:t>
        </w:r>
      </w:hyperlink>
      <w:r w:rsidR="00112148" w:rsidRPr="00637460">
        <w:rPr>
          <w:sz w:val="20"/>
          <w:lang w:val="en-US"/>
        </w:rPr>
        <w:t xml:space="preserve"> </w:t>
      </w:r>
    </w:p>
    <w:p w:rsidR="00112148" w:rsidRPr="00637460" w:rsidRDefault="00112148" w:rsidP="0011214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112148" w:rsidRPr="00637460" w:rsidRDefault="00EC7DA6" w:rsidP="00112148">
      <w:pPr>
        <w:spacing w:before="0" w:after="0"/>
        <w:ind w:firstLine="709"/>
        <w:rPr>
          <w:sz w:val="20"/>
        </w:rPr>
      </w:pPr>
      <w:hyperlink r:id="rId98" w:history="1">
        <w:r w:rsidR="00112148" w:rsidRPr="00637460">
          <w:rPr>
            <w:sz w:val="20"/>
          </w:rPr>
          <w:t>http://qsp.su/tools/onlinehelp/about_license_gpl_russian.html</w:t>
        </w:r>
      </w:hyperlink>
    </w:p>
    <w:p w:rsidR="00112148" w:rsidRPr="00637460" w:rsidRDefault="00112148" w:rsidP="00112148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112148" w:rsidRPr="00637460" w:rsidRDefault="00EC7DA6" w:rsidP="00112148">
      <w:pPr>
        <w:spacing w:before="0" w:after="0"/>
        <w:ind w:firstLine="709"/>
        <w:rPr>
          <w:sz w:val="20"/>
          <w:lang w:val="en-US"/>
        </w:rPr>
      </w:pPr>
      <w:hyperlink r:id="rId99" w:history="1">
        <w:r w:rsidR="00112148" w:rsidRPr="00637460">
          <w:rPr>
            <w:sz w:val="20"/>
            <w:lang w:val="en-US"/>
          </w:rPr>
          <w:t>http://qsp.su/tools/onlinehelp/about_license_gpl_russian.html</w:t>
        </w:r>
      </w:hyperlink>
      <w:r w:rsidR="00112148" w:rsidRPr="00637460">
        <w:rPr>
          <w:sz w:val="20"/>
          <w:lang w:val="en-US"/>
        </w:rPr>
        <w:t xml:space="preserve"> </w:t>
      </w:r>
    </w:p>
    <w:p w:rsidR="00112148" w:rsidRPr="00637460" w:rsidRDefault="00112148" w:rsidP="00112148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112148" w:rsidRPr="00637460" w:rsidRDefault="00EC7DA6" w:rsidP="00112148">
      <w:pPr>
        <w:spacing w:before="0" w:after="0"/>
        <w:ind w:firstLine="709"/>
        <w:rPr>
          <w:sz w:val="20"/>
          <w:lang w:val="en-US"/>
        </w:rPr>
      </w:pPr>
      <w:hyperlink r:id="rId100" w:history="1">
        <w:r w:rsidR="00112148" w:rsidRPr="00637460">
          <w:rPr>
            <w:sz w:val="20"/>
            <w:lang w:val="en-US"/>
          </w:rPr>
          <w:t>http://qsp.su/tools/onlinehelp/about_license_gpl_russian.html</w:t>
        </w:r>
      </w:hyperlink>
    </w:p>
    <w:p w:rsidR="00112148" w:rsidRPr="00637460" w:rsidRDefault="00112148" w:rsidP="00112148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112148" w:rsidRPr="00637460" w:rsidRDefault="00EC7DA6" w:rsidP="00112148">
      <w:pPr>
        <w:spacing w:before="0" w:after="0"/>
        <w:ind w:firstLine="709"/>
        <w:rPr>
          <w:sz w:val="20"/>
          <w:lang w:val="en-US"/>
        </w:rPr>
      </w:pPr>
      <w:hyperlink r:id="rId101" w:history="1">
        <w:r w:rsidR="00112148" w:rsidRPr="00637460">
          <w:rPr>
            <w:sz w:val="20"/>
            <w:lang w:val="en-US"/>
          </w:rPr>
          <w:t>http://qsp.su/tools/onlinehelp/about_license_gpl_russian.html</w:t>
        </w:r>
      </w:hyperlink>
    </w:p>
    <w:p w:rsidR="00112148" w:rsidRPr="00637460" w:rsidRDefault="00112148" w:rsidP="0011214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  </w:t>
      </w:r>
    </w:p>
    <w:p w:rsidR="00112148" w:rsidRPr="00637460" w:rsidRDefault="00112148" w:rsidP="00112148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112148" w:rsidRPr="00637460" w:rsidRDefault="00112148" w:rsidP="0011214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112148" w:rsidRPr="00637460" w:rsidRDefault="00112148" w:rsidP="0011214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112148" w:rsidRPr="00637460" w:rsidRDefault="00112148" w:rsidP="0011214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102" w:history="1">
        <w:r w:rsidRPr="00637460">
          <w:rPr>
            <w:rStyle w:val="ab"/>
            <w:sz w:val="20"/>
          </w:rPr>
          <w:t>https://arb.ru/</w:t>
        </w:r>
      </w:hyperlink>
    </w:p>
    <w:p w:rsidR="00112148" w:rsidRPr="00637460" w:rsidRDefault="00112148" w:rsidP="0011214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Союз финансистов России </w:t>
      </w:r>
      <w:hyperlink r:id="rId103" w:history="1">
        <w:r w:rsidRPr="00637460">
          <w:rPr>
            <w:rStyle w:val="ab"/>
            <w:sz w:val="20"/>
          </w:rPr>
          <w:t>http://sf-rf.ru/</w:t>
        </w:r>
      </w:hyperlink>
    </w:p>
    <w:p w:rsidR="00112148" w:rsidRPr="00637460" w:rsidRDefault="00112148" w:rsidP="0011214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04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112148" w:rsidRPr="00637460" w:rsidRDefault="00112148" w:rsidP="00112148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105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112148" w:rsidRDefault="00112148" w:rsidP="00112148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5C166E" w:rsidRPr="005C166E" w:rsidRDefault="005C166E" w:rsidP="005C166E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 w:rsidRPr="005C166E">
        <w:rPr>
          <w:sz w:val="20"/>
        </w:rPr>
        <w:lastRenderedPageBreak/>
        <w:t xml:space="preserve">Справочно-правовая система «Гарант»; </w:t>
      </w:r>
    </w:p>
    <w:p w:rsidR="006564D2" w:rsidRDefault="005C166E" w:rsidP="005C166E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</w:pPr>
      <w:r w:rsidRPr="005C166E">
        <w:rPr>
          <w:sz w:val="20"/>
        </w:rPr>
        <w:t>Справочно-правовая система «Консультант Плюс».</w:t>
      </w:r>
    </w:p>
    <w:sectPr w:rsidR="006564D2" w:rsidSect="001121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0CC3D62"/>
    <w:multiLevelType w:val="multilevel"/>
    <w:tmpl w:val="00CC3D62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1C109A7"/>
    <w:multiLevelType w:val="multilevel"/>
    <w:tmpl w:val="01C109A7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8" w15:restartNumberingAfterBreak="0">
    <w:nsid w:val="043A61B2"/>
    <w:multiLevelType w:val="multilevel"/>
    <w:tmpl w:val="043A61B2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9" w15:restartNumberingAfterBreak="0">
    <w:nsid w:val="07504518"/>
    <w:multiLevelType w:val="multilevel"/>
    <w:tmpl w:val="07504518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13487658"/>
    <w:multiLevelType w:val="multilevel"/>
    <w:tmpl w:val="1348765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16F85ADA"/>
    <w:multiLevelType w:val="hybridMultilevel"/>
    <w:tmpl w:val="6E5086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74D1292"/>
    <w:multiLevelType w:val="multilevel"/>
    <w:tmpl w:val="174D12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1AD3397E"/>
    <w:multiLevelType w:val="multilevel"/>
    <w:tmpl w:val="1AD3397E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ECB77CC"/>
    <w:multiLevelType w:val="multilevel"/>
    <w:tmpl w:val="1ECB77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1387AA8"/>
    <w:multiLevelType w:val="multilevel"/>
    <w:tmpl w:val="31387AA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315013D1"/>
    <w:multiLevelType w:val="multilevel"/>
    <w:tmpl w:val="315013D1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72D73D1"/>
    <w:multiLevelType w:val="multilevel"/>
    <w:tmpl w:val="372D73D1"/>
    <w:lvl w:ilvl="0">
      <w:start w:val="1"/>
      <w:numFmt w:val="decimal"/>
      <w:lvlText w:val="%1."/>
      <w:lvlJc w:val="left"/>
      <w:pPr>
        <w:ind w:left="247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319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91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63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535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607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79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751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8235" w:hanging="180"/>
      </w:pPr>
      <w:rPr>
        <w:rFonts w:cs="Times New Roman"/>
      </w:rPr>
    </w:lvl>
  </w:abstractNum>
  <w:abstractNum w:abstractNumId="22" w15:restartNumberingAfterBreak="0">
    <w:nsid w:val="3C2E75DB"/>
    <w:multiLevelType w:val="multilevel"/>
    <w:tmpl w:val="3C2E75DB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17C67"/>
    <w:multiLevelType w:val="multilevel"/>
    <w:tmpl w:val="44117C67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4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70551E7"/>
    <w:multiLevelType w:val="multilevel"/>
    <w:tmpl w:val="470551E7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5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74F69DB"/>
    <w:multiLevelType w:val="multilevel"/>
    <w:tmpl w:val="474F69DB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478C7FAF"/>
    <w:multiLevelType w:val="multilevel"/>
    <w:tmpl w:val="478C7FAF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479F5EF8"/>
    <w:multiLevelType w:val="multilevel"/>
    <w:tmpl w:val="479F5EF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30" w15:restartNumberingAfterBreak="0">
    <w:nsid w:val="574656A0"/>
    <w:multiLevelType w:val="multilevel"/>
    <w:tmpl w:val="574656A0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1" w15:restartNumberingAfterBreak="0">
    <w:nsid w:val="5CAB63BE"/>
    <w:multiLevelType w:val="multilevel"/>
    <w:tmpl w:val="5CAB63BE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2" w15:restartNumberingAfterBreak="0">
    <w:nsid w:val="5E541559"/>
    <w:multiLevelType w:val="multilevel"/>
    <w:tmpl w:val="5E541559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F1F793A"/>
    <w:multiLevelType w:val="multilevel"/>
    <w:tmpl w:val="5F1F793A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69B041E7"/>
    <w:multiLevelType w:val="hybridMultilevel"/>
    <w:tmpl w:val="0524A6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784AA8"/>
    <w:multiLevelType w:val="multilevel"/>
    <w:tmpl w:val="71784AA8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38" w15:restartNumberingAfterBreak="0">
    <w:nsid w:val="74594F6F"/>
    <w:multiLevelType w:val="multilevel"/>
    <w:tmpl w:val="74594F6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 w15:restartNumberingAfterBreak="0">
    <w:nsid w:val="767244D3"/>
    <w:multiLevelType w:val="multilevel"/>
    <w:tmpl w:val="767244D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9753D50"/>
    <w:multiLevelType w:val="multilevel"/>
    <w:tmpl w:val="79753D50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>
    <w:abstractNumId w:val="2"/>
  </w:num>
  <w:num w:numId="2">
    <w:abstractNumId w:val="35"/>
  </w:num>
  <w:num w:numId="3">
    <w:abstractNumId w:val="10"/>
  </w:num>
  <w:num w:numId="4">
    <w:abstractNumId w:val="29"/>
  </w:num>
  <w:num w:numId="5">
    <w:abstractNumId w:val="1"/>
  </w:num>
  <w:num w:numId="6">
    <w:abstractNumId w:val="14"/>
  </w:num>
  <w:num w:numId="7">
    <w:abstractNumId w:val="0"/>
  </w:num>
  <w:num w:numId="8">
    <w:abstractNumId w:val="4"/>
  </w:num>
  <w:num w:numId="9">
    <w:abstractNumId w:val="16"/>
  </w:num>
  <w:num w:numId="10">
    <w:abstractNumId w:val="36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6"/>
  </w:num>
  <w:num w:numId="14">
    <w:abstractNumId w:val="22"/>
  </w:num>
  <w:num w:numId="15">
    <w:abstractNumId w:val="31"/>
  </w:num>
  <w:num w:numId="16">
    <w:abstractNumId w:val="15"/>
  </w:num>
  <w:num w:numId="17">
    <w:abstractNumId w:val="26"/>
  </w:num>
  <w:num w:numId="18">
    <w:abstractNumId w:val="33"/>
  </w:num>
  <w:num w:numId="19">
    <w:abstractNumId w:val="9"/>
  </w:num>
  <w:num w:numId="20">
    <w:abstractNumId w:val="38"/>
  </w:num>
  <w:num w:numId="21">
    <w:abstractNumId w:val="23"/>
  </w:num>
  <w:num w:numId="22">
    <w:abstractNumId w:val="37"/>
  </w:num>
  <w:num w:numId="23">
    <w:abstractNumId w:val="8"/>
  </w:num>
  <w:num w:numId="24">
    <w:abstractNumId w:val="7"/>
  </w:num>
  <w:num w:numId="25">
    <w:abstractNumId w:val="40"/>
  </w:num>
  <w:num w:numId="26">
    <w:abstractNumId w:val="19"/>
  </w:num>
  <w:num w:numId="27">
    <w:abstractNumId w:val="32"/>
  </w:num>
  <w:num w:numId="28">
    <w:abstractNumId w:val="27"/>
  </w:num>
  <w:num w:numId="29">
    <w:abstractNumId w:val="18"/>
  </w:num>
  <w:num w:numId="30">
    <w:abstractNumId w:val="28"/>
  </w:num>
  <w:num w:numId="31">
    <w:abstractNumId w:val="11"/>
  </w:num>
  <w:num w:numId="32">
    <w:abstractNumId w:val="30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39"/>
  </w:num>
  <w:num w:numId="36">
    <w:abstractNumId w:val="13"/>
  </w:num>
  <w:num w:numId="37">
    <w:abstractNumId w:val="21"/>
  </w:num>
  <w:num w:numId="38">
    <w:abstractNumId w:val="17"/>
  </w:num>
  <w:num w:numId="39">
    <w:abstractNumId w:val="24"/>
  </w:num>
  <w:num w:numId="40">
    <w:abstractNumId w:val="34"/>
  </w:num>
  <w:num w:numId="41">
    <w:abstractNumId w:val="1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12148"/>
    <w:rsid w:val="00003310"/>
    <w:rsid w:val="00014230"/>
    <w:rsid w:val="00051CCA"/>
    <w:rsid w:val="00084B91"/>
    <w:rsid w:val="00112148"/>
    <w:rsid w:val="00151076"/>
    <w:rsid w:val="001813E0"/>
    <w:rsid w:val="001831F4"/>
    <w:rsid w:val="0018490E"/>
    <w:rsid w:val="001967EF"/>
    <w:rsid w:val="001C0ABF"/>
    <w:rsid w:val="0030129A"/>
    <w:rsid w:val="00381C5B"/>
    <w:rsid w:val="003A1173"/>
    <w:rsid w:val="005B31CE"/>
    <w:rsid w:val="005C1336"/>
    <w:rsid w:val="005C166E"/>
    <w:rsid w:val="005D2178"/>
    <w:rsid w:val="00626F4D"/>
    <w:rsid w:val="006564D2"/>
    <w:rsid w:val="0065717A"/>
    <w:rsid w:val="00674E04"/>
    <w:rsid w:val="006E2681"/>
    <w:rsid w:val="0082139B"/>
    <w:rsid w:val="00831313"/>
    <w:rsid w:val="009023B7"/>
    <w:rsid w:val="0090556B"/>
    <w:rsid w:val="0092465A"/>
    <w:rsid w:val="00952061"/>
    <w:rsid w:val="009D0A42"/>
    <w:rsid w:val="00A63FA6"/>
    <w:rsid w:val="00A71DD9"/>
    <w:rsid w:val="00A82094"/>
    <w:rsid w:val="00A93348"/>
    <w:rsid w:val="00AC632A"/>
    <w:rsid w:val="00B9490B"/>
    <w:rsid w:val="00BF2D3F"/>
    <w:rsid w:val="00C2401E"/>
    <w:rsid w:val="00C54611"/>
    <w:rsid w:val="00C66DB4"/>
    <w:rsid w:val="00C76F84"/>
    <w:rsid w:val="00CB043F"/>
    <w:rsid w:val="00CB545B"/>
    <w:rsid w:val="00CD79A3"/>
    <w:rsid w:val="00CD7EDD"/>
    <w:rsid w:val="00CF37D0"/>
    <w:rsid w:val="00D02804"/>
    <w:rsid w:val="00D31D99"/>
    <w:rsid w:val="00D51CCC"/>
    <w:rsid w:val="00E75E71"/>
    <w:rsid w:val="00E918C7"/>
    <w:rsid w:val="00EC7DA6"/>
    <w:rsid w:val="00F7676D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6E848"/>
  <w15:docId w15:val="{10085293-0AB4-4506-96EE-0CDA37666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12148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112148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112148"/>
    <w:pPr>
      <w:outlineLvl w:val="1"/>
    </w:pPr>
  </w:style>
  <w:style w:type="paragraph" w:styleId="30">
    <w:name w:val="heading 3"/>
    <w:basedOn w:val="a2"/>
    <w:next w:val="a2"/>
    <w:link w:val="32"/>
    <w:qFormat/>
    <w:rsid w:val="00112148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112148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112148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112148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112148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112148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112148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1121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1121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112148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11214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112148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112148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112148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112148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112148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112148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112148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112148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112148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112148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112148"/>
    <w:rPr>
      <w:rFonts w:cs="Times New Roman"/>
    </w:rPr>
  </w:style>
  <w:style w:type="character" w:styleId="aa">
    <w:name w:val="Emphasis"/>
    <w:basedOn w:val="a3"/>
    <w:uiPriority w:val="99"/>
    <w:qFormat/>
    <w:rsid w:val="00112148"/>
    <w:rPr>
      <w:rFonts w:cs="Times New Roman"/>
      <w:i/>
    </w:rPr>
  </w:style>
  <w:style w:type="character" w:styleId="ab">
    <w:name w:val="Hyperlink"/>
    <w:basedOn w:val="a3"/>
    <w:qFormat/>
    <w:rsid w:val="00112148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112148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112148"/>
    <w:rPr>
      <w:rFonts w:cs="Times New Roman"/>
    </w:rPr>
  </w:style>
  <w:style w:type="character" w:styleId="ad">
    <w:name w:val="line number"/>
    <w:basedOn w:val="a3"/>
    <w:uiPriority w:val="99"/>
    <w:qFormat/>
    <w:rsid w:val="00112148"/>
    <w:rPr>
      <w:rFonts w:cs="Times New Roman"/>
    </w:rPr>
  </w:style>
  <w:style w:type="character" w:styleId="HTML2">
    <w:name w:val="HTML Definition"/>
    <w:basedOn w:val="a3"/>
    <w:uiPriority w:val="99"/>
    <w:qFormat/>
    <w:rsid w:val="00112148"/>
    <w:rPr>
      <w:rFonts w:cs="Times New Roman"/>
      <w:i/>
    </w:rPr>
  </w:style>
  <w:style w:type="character" w:styleId="HTML3">
    <w:name w:val="HTML Variable"/>
    <w:basedOn w:val="a3"/>
    <w:uiPriority w:val="99"/>
    <w:qFormat/>
    <w:rsid w:val="00112148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112148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112148"/>
    <w:rPr>
      <w:rFonts w:cs="Times New Roman"/>
      <w:b/>
    </w:rPr>
  </w:style>
  <w:style w:type="character" w:styleId="HTML5">
    <w:name w:val="HTML Cite"/>
    <w:basedOn w:val="a3"/>
    <w:uiPriority w:val="99"/>
    <w:qFormat/>
    <w:rsid w:val="00112148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112148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112148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112148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112148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112148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112148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11214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11214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112148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112148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112148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11214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112148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112148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1121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112148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112148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112148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112148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112148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112148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112148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112148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112148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112148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112148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11214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112148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112148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112148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112148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112148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112148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112148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1121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112148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112148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112148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112148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112148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112148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112148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112148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1121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112148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112148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112148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112148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112148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112148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112148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112148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1121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112148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1121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112148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112148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112148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112148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112148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112148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112148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112148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112148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112148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112148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112148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112148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1121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112148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11214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1121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1121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1121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1121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11214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11214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11214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112148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112148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112148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112148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112148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112148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11214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11214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11214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112148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112148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112148"/>
    <w:rPr>
      <w:rFonts w:cs="Times New Roman"/>
    </w:rPr>
  </w:style>
  <w:style w:type="character" w:customStyle="1" w:styleId="spelle">
    <w:name w:val="spelle"/>
    <w:uiPriority w:val="99"/>
    <w:qFormat/>
    <w:rsid w:val="00112148"/>
  </w:style>
  <w:style w:type="character" w:customStyle="1" w:styleId="FootnoteTextChar3">
    <w:name w:val="Footnote Text Char3"/>
    <w:uiPriority w:val="99"/>
    <w:qFormat/>
    <w:locked/>
    <w:rsid w:val="00112148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112148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112148"/>
  </w:style>
  <w:style w:type="character" w:customStyle="1" w:styleId="FootnoteTextChar">
    <w:name w:val="Footnote Text Char"/>
    <w:basedOn w:val="a3"/>
    <w:uiPriority w:val="99"/>
    <w:qFormat/>
    <w:locked/>
    <w:rsid w:val="00112148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11214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112148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112148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112148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112148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112148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112148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112148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112148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112148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112148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112148"/>
  </w:style>
  <w:style w:type="character" w:customStyle="1" w:styleId="DocumentMapChar">
    <w:name w:val="Document Map Char"/>
    <w:basedOn w:val="a3"/>
    <w:uiPriority w:val="99"/>
    <w:qFormat/>
    <w:locked/>
    <w:rsid w:val="00112148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112148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112148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112148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112148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112148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112148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112148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11214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112148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112148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112148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112148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112148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112148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112148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112148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112148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112148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112148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112148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112148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112148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112148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112148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112148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112148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11214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1121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112148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112148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112148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112148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112148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112148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112148"/>
    <w:rPr>
      <w:rFonts w:cs="Times New Roman"/>
    </w:rPr>
  </w:style>
  <w:style w:type="paragraph" w:customStyle="1" w:styleId="ConsPlusNonformat">
    <w:name w:val="ConsPlusNonformat"/>
    <w:uiPriority w:val="99"/>
    <w:qFormat/>
    <w:rsid w:val="001121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112148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112148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112148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112148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112148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112148"/>
  </w:style>
  <w:style w:type="character" w:customStyle="1" w:styleId="110">
    <w:name w:val="Заголовок 1 Знак1"/>
    <w:uiPriority w:val="99"/>
    <w:qFormat/>
    <w:locked/>
    <w:rsid w:val="00112148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112148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112148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112148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112148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112148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112148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112148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112148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112148"/>
  </w:style>
  <w:style w:type="paragraph" w:customStyle="1" w:styleId="Style16">
    <w:name w:val="Style16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112148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112148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1121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112148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112148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112148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112148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1121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112148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112148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112148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112148"/>
    <w:rPr>
      <w:sz w:val="24"/>
    </w:rPr>
  </w:style>
  <w:style w:type="character" w:customStyle="1" w:styleId="trb12">
    <w:name w:val="trb12"/>
    <w:basedOn w:val="a3"/>
    <w:uiPriority w:val="99"/>
    <w:qFormat/>
    <w:rsid w:val="00112148"/>
    <w:rPr>
      <w:rFonts w:cs="Times New Roman"/>
    </w:rPr>
  </w:style>
  <w:style w:type="character" w:customStyle="1" w:styleId="tbln12">
    <w:name w:val="tbln12"/>
    <w:basedOn w:val="a3"/>
    <w:uiPriority w:val="99"/>
    <w:qFormat/>
    <w:rsid w:val="00112148"/>
    <w:rPr>
      <w:rFonts w:cs="Times New Roman"/>
    </w:rPr>
  </w:style>
  <w:style w:type="character" w:customStyle="1" w:styleId="tbb12">
    <w:name w:val="tbb12"/>
    <w:basedOn w:val="a3"/>
    <w:uiPriority w:val="99"/>
    <w:qFormat/>
    <w:rsid w:val="00112148"/>
    <w:rPr>
      <w:rFonts w:cs="Times New Roman"/>
    </w:rPr>
  </w:style>
  <w:style w:type="paragraph" w:customStyle="1" w:styleId="Style9">
    <w:name w:val="Style9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112148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112148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112148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112148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112148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112148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112148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11214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112148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11214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112148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112148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112148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112148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112148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1121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1121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112148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112148"/>
    <w:rPr>
      <w:rFonts w:cs="Times New Roman"/>
    </w:rPr>
  </w:style>
  <w:style w:type="character" w:customStyle="1" w:styleId="161">
    <w:name w:val="Знак Знак16"/>
    <w:uiPriority w:val="99"/>
    <w:qFormat/>
    <w:locked/>
    <w:rsid w:val="00112148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112148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112148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112148"/>
    <w:rPr>
      <w:sz w:val="16"/>
    </w:rPr>
  </w:style>
  <w:style w:type="paragraph" w:customStyle="1" w:styleId="affff2">
    <w:name w:val="a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112148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1121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112148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112148"/>
  </w:style>
  <w:style w:type="character" w:customStyle="1" w:styleId="apple-style-span">
    <w:name w:val="apple-style-span"/>
    <w:uiPriority w:val="99"/>
    <w:qFormat/>
    <w:rsid w:val="00112148"/>
  </w:style>
  <w:style w:type="character" w:customStyle="1" w:styleId="orange">
    <w:name w:val="orange"/>
    <w:uiPriority w:val="99"/>
    <w:qFormat/>
    <w:rsid w:val="00112148"/>
  </w:style>
  <w:style w:type="character" w:customStyle="1" w:styleId="gray">
    <w:name w:val="gray"/>
    <w:uiPriority w:val="99"/>
    <w:qFormat/>
    <w:rsid w:val="00112148"/>
  </w:style>
  <w:style w:type="paragraph" w:customStyle="1" w:styleId="1KGK9">
    <w:name w:val="1KG=K9"/>
    <w:uiPriority w:val="99"/>
    <w:qFormat/>
    <w:rsid w:val="0011214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112148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112148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112148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112148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112148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112148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112148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112148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112148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112148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112148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112148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112148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11214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11214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112148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112148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112148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112148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112148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11214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112148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112148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112148"/>
    <w:rPr>
      <w:rFonts w:cs="Times New Roman"/>
    </w:rPr>
  </w:style>
  <w:style w:type="character" w:customStyle="1" w:styleId="ft523">
    <w:name w:val="ft523"/>
    <w:basedOn w:val="a3"/>
    <w:uiPriority w:val="99"/>
    <w:qFormat/>
    <w:rsid w:val="00112148"/>
    <w:rPr>
      <w:rFonts w:cs="Times New Roman"/>
    </w:rPr>
  </w:style>
  <w:style w:type="character" w:customStyle="1" w:styleId="ft459">
    <w:name w:val="ft459"/>
    <w:basedOn w:val="a3"/>
    <w:uiPriority w:val="99"/>
    <w:qFormat/>
    <w:rsid w:val="00112148"/>
    <w:rPr>
      <w:rFonts w:cs="Times New Roman"/>
    </w:rPr>
  </w:style>
  <w:style w:type="character" w:customStyle="1" w:styleId="ft553">
    <w:name w:val="ft553"/>
    <w:basedOn w:val="a3"/>
    <w:uiPriority w:val="99"/>
    <w:qFormat/>
    <w:rsid w:val="00112148"/>
    <w:rPr>
      <w:rFonts w:cs="Times New Roman"/>
    </w:rPr>
  </w:style>
  <w:style w:type="character" w:customStyle="1" w:styleId="ft672">
    <w:name w:val="ft672"/>
    <w:basedOn w:val="a3"/>
    <w:uiPriority w:val="99"/>
    <w:qFormat/>
    <w:rsid w:val="00112148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112148"/>
    <w:rPr>
      <w:rFonts w:cs="Times New Roman"/>
    </w:rPr>
  </w:style>
  <w:style w:type="character" w:customStyle="1" w:styleId="ft224">
    <w:name w:val="ft224"/>
    <w:basedOn w:val="a3"/>
    <w:uiPriority w:val="99"/>
    <w:qFormat/>
    <w:rsid w:val="00112148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112148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112148"/>
    <w:rPr>
      <w:sz w:val="16"/>
    </w:rPr>
  </w:style>
  <w:style w:type="paragraph" w:customStyle="1" w:styleId="affffb">
    <w:name w:val="Стиль"/>
    <w:uiPriority w:val="99"/>
    <w:qFormat/>
    <w:rsid w:val="001121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112148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112148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112148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112148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112148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112148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112148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112148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112148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112148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112148"/>
    <w:rPr>
      <w:rFonts w:cs="Times New Roman"/>
    </w:rPr>
  </w:style>
  <w:style w:type="character" w:customStyle="1" w:styleId="ft1168">
    <w:name w:val="ft1168"/>
    <w:basedOn w:val="a3"/>
    <w:uiPriority w:val="99"/>
    <w:qFormat/>
    <w:rsid w:val="00112148"/>
    <w:rPr>
      <w:rFonts w:cs="Times New Roman"/>
    </w:rPr>
  </w:style>
  <w:style w:type="character" w:customStyle="1" w:styleId="ft1237">
    <w:name w:val="ft1237"/>
    <w:basedOn w:val="a3"/>
    <w:uiPriority w:val="99"/>
    <w:qFormat/>
    <w:rsid w:val="00112148"/>
    <w:rPr>
      <w:rFonts w:cs="Times New Roman"/>
    </w:rPr>
  </w:style>
  <w:style w:type="character" w:customStyle="1" w:styleId="ft1245">
    <w:name w:val="ft1245"/>
    <w:basedOn w:val="a3"/>
    <w:uiPriority w:val="99"/>
    <w:qFormat/>
    <w:rsid w:val="00112148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112148"/>
    <w:rPr>
      <w:rFonts w:cs="Times New Roman"/>
    </w:rPr>
  </w:style>
  <w:style w:type="paragraph" w:customStyle="1" w:styleId="2f4">
    <w:name w:val="[О] Загол. 2 ур."/>
    <w:uiPriority w:val="99"/>
    <w:qFormat/>
    <w:rsid w:val="00112148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112148"/>
    <w:rPr>
      <w:rFonts w:cs="Times New Roman"/>
    </w:rPr>
  </w:style>
  <w:style w:type="character" w:customStyle="1" w:styleId="610">
    <w:name w:val="Знак Знак610"/>
    <w:uiPriority w:val="99"/>
    <w:qFormat/>
    <w:locked/>
    <w:rsid w:val="00112148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112148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112148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112148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112148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112148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112148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112148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112148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112148"/>
    <w:rPr>
      <w:rFonts w:cs="Times New Roman"/>
    </w:rPr>
  </w:style>
  <w:style w:type="character" w:customStyle="1" w:styleId="FontStyle33">
    <w:name w:val="Font Style33"/>
    <w:uiPriority w:val="99"/>
    <w:qFormat/>
    <w:rsid w:val="00112148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112148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112148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112148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112148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112148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112148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112148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112148"/>
    <w:rPr>
      <w:rFonts w:cs="Times New Roman"/>
    </w:rPr>
  </w:style>
  <w:style w:type="character" w:customStyle="1" w:styleId="ft3162">
    <w:name w:val="ft3162"/>
    <w:basedOn w:val="a3"/>
    <w:uiPriority w:val="99"/>
    <w:qFormat/>
    <w:rsid w:val="00112148"/>
    <w:rPr>
      <w:rFonts w:cs="Times New Roman"/>
    </w:rPr>
  </w:style>
  <w:style w:type="character" w:customStyle="1" w:styleId="ft1373">
    <w:name w:val="ft1373"/>
    <w:basedOn w:val="a3"/>
    <w:uiPriority w:val="99"/>
    <w:qFormat/>
    <w:rsid w:val="00112148"/>
    <w:rPr>
      <w:rFonts w:cs="Times New Roman"/>
    </w:rPr>
  </w:style>
  <w:style w:type="character" w:customStyle="1" w:styleId="ft32">
    <w:name w:val="ft32"/>
    <w:basedOn w:val="a3"/>
    <w:uiPriority w:val="99"/>
    <w:qFormat/>
    <w:rsid w:val="00112148"/>
    <w:rPr>
      <w:rFonts w:cs="Times New Roman"/>
    </w:rPr>
  </w:style>
  <w:style w:type="character" w:customStyle="1" w:styleId="ft1433">
    <w:name w:val="ft1433"/>
    <w:basedOn w:val="a3"/>
    <w:uiPriority w:val="99"/>
    <w:qFormat/>
    <w:rsid w:val="00112148"/>
    <w:rPr>
      <w:rFonts w:cs="Times New Roman"/>
    </w:rPr>
  </w:style>
  <w:style w:type="character" w:customStyle="1" w:styleId="ft1481">
    <w:name w:val="ft1481"/>
    <w:basedOn w:val="a3"/>
    <w:uiPriority w:val="99"/>
    <w:qFormat/>
    <w:rsid w:val="00112148"/>
    <w:rPr>
      <w:rFonts w:cs="Times New Roman"/>
    </w:rPr>
  </w:style>
  <w:style w:type="character" w:customStyle="1" w:styleId="ft1536">
    <w:name w:val="ft1536"/>
    <w:basedOn w:val="a3"/>
    <w:uiPriority w:val="99"/>
    <w:qFormat/>
    <w:rsid w:val="00112148"/>
    <w:rPr>
      <w:rFonts w:cs="Times New Roman"/>
    </w:rPr>
  </w:style>
  <w:style w:type="character" w:customStyle="1" w:styleId="ft1543">
    <w:name w:val="ft1543"/>
    <w:basedOn w:val="a3"/>
    <w:uiPriority w:val="99"/>
    <w:qFormat/>
    <w:rsid w:val="00112148"/>
    <w:rPr>
      <w:rFonts w:cs="Times New Roman"/>
    </w:rPr>
  </w:style>
  <w:style w:type="character" w:customStyle="1" w:styleId="ft1">
    <w:name w:val="ft1"/>
    <w:basedOn w:val="a3"/>
    <w:uiPriority w:val="99"/>
    <w:qFormat/>
    <w:rsid w:val="00112148"/>
    <w:rPr>
      <w:rFonts w:cs="Times New Roman"/>
    </w:rPr>
  </w:style>
  <w:style w:type="character" w:customStyle="1" w:styleId="ft1546">
    <w:name w:val="ft1546"/>
    <w:basedOn w:val="a3"/>
    <w:uiPriority w:val="99"/>
    <w:qFormat/>
    <w:rsid w:val="00112148"/>
    <w:rPr>
      <w:rFonts w:cs="Times New Roman"/>
    </w:rPr>
  </w:style>
  <w:style w:type="character" w:customStyle="1" w:styleId="ft1550">
    <w:name w:val="ft1550"/>
    <w:basedOn w:val="a3"/>
    <w:uiPriority w:val="99"/>
    <w:qFormat/>
    <w:rsid w:val="00112148"/>
    <w:rPr>
      <w:rFonts w:cs="Times New Roman"/>
    </w:rPr>
  </w:style>
  <w:style w:type="character" w:customStyle="1" w:styleId="ft1571">
    <w:name w:val="ft1571"/>
    <w:basedOn w:val="a3"/>
    <w:uiPriority w:val="99"/>
    <w:qFormat/>
    <w:rsid w:val="00112148"/>
    <w:rPr>
      <w:rFonts w:cs="Times New Roman"/>
    </w:rPr>
  </w:style>
  <w:style w:type="character" w:customStyle="1" w:styleId="ft1577">
    <w:name w:val="ft1577"/>
    <w:basedOn w:val="a3"/>
    <w:uiPriority w:val="99"/>
    <w:qFormat/>
    <w:rsid w:val="00112148"/>
    <w:rPr>
      <w:rFonts w:cs="Times New Roman"/>
    </w:rPr>
  </w:style>
  <w:style w:type="character" w:customStyle="1" w:styleId="ft1583">
    <w:name w:val="ft1583"/>
    <w:basedOn w:val="a3"/>
    <w:uiPriority w:val="99"/>
    <w:qFormat/>
    <w:rsid w:val="00112148"/>
    <w:rPr>
      <w:rFonts w:cs="Times New Roman"/>
    </w:rPr>
  </w:style>
  <w:style w:type="character" w:customStyle="1" w:styleId="ft1593">
    <w:name w:val="ft1593"/>
    <w:basedOn w:val="a3"/>
    <w:uiPriority w:val="99"/>
    <w:qFormat/>
    <w:rsid w:val="00112148"/>
    <w:rPr>
      <w:rFonts w:cs="Times New Roman"/>
    </w:rPr>
  </w:style>
  <w:style w:type="character" w:customStyle="1" w:styleId="ft1641">
    <w:name w:val="ft1641"/>
    <w:basedOn w:val="a3"/>
    <w:uiPriority w:val="99"/>
    <w:qFormat/>
    <w:rsid w:val="00112148"/>
    <w:rPr>
      <w:rFonts w:cs="Times New Roman"/>
    </w:rPr>
  </w:style>
  <w:style w:type="character" w:customStyle="1" w:styleId="ft1671">
    <w:name w:val="ft1671"/>
    <w:basedOn w:val="a3"/>
    <w:uiPriority w:val="99"/>
    <w:qFormat/>
    <w:rsid w:val="00112148"/>
    <w:rPr>
      <w:rFonts w:cs="Times New Roman"/>
    </w:rPr>
  </w:style>
  <w:style w:type="character" w:customStyle="1" w:styleId="ft1723">
    <w:name w:val="ft1723"/>
    <w:basedOn w:val="a3"/>
    <w:uiPriority w:val="99"/>
    <w:qFormat/>
    <w:rsid w:val="00112148"/>
    <w:rPr>
      <w:rFonts w:cs="Times New Roman"/>
    </w:rPr>
  </w:style>
  <w:style w:type="character" w:customStyle="1" w:styleId="ft1786">
    <w:name w:val="ft1786"/>
    <w:basedOn w:val="a3"/>
    <w:uiPriority w:val="99"/>
    <w:qFormat/>
    <w:rsid w:val="00112148"/>
    <w:rPr>
      <w:rFonts w:cs="Times New Roman"/>
    </w:rPr>
  </w:style>
  <w:style w:type="character" w:customStyle="1" w:styleId="ft1809">
    <w:name w:val="ft1809"/>
    <w:basedOn w:val="a3"/>
    <w:uiPriority w:val="99"/>
    <w:qFormat/>
    <w:rsid w:val="00112148"/>
    <w:rPr>
      <w:rFonts w:cs="Times New Roman"/>
    </w:rPr>
  </w:style>
  <w:style w:type="character" w:customStyle="1" w:styleId="ft1814">
    <w:name w:val="ft1814"/>
    <w:basedOn w:val="a3"/>
    <w:uiPriority w:val="99"/>
    <w:qFormat/>
    <w:rsid w:val="00112148"/>
    <w:rPr>
      <w:rFonts w:cs="Times New Roman"/>
    </w:rPr>
  </w:style>
  <w:style w:type="character" w:customStyle="1" w:styleId="ft1827">
    <w:name w:val="ft1827"/>
    <w:basedOn w:val="a3"/>
    <w:uiPriority w:val="99"/>
    <w:qFormat/>
    <w:rsid w:val="00112148"/>
    <w:rPr>
      <w:rFonts w:cs="Times New Roman"/>
    </w:rPr>
  </w:style>
  <w:style w:type="character" w:customStyle="1" w:styleId="ft1831">
    <w:name w:val="ft1831"/>
    <w:basedOn w:val="a3"/>
    <w:uiPriority w:val="99"/>
    <w:qFormat/>
    <w:rsid w:val="00112148"/>
    <w:rPr>
      <w:rFonts w:cs="Times New Roman"/>
    </w:rPr>
  </w:style>
  <w:style w:type="character" w:customStyle="1" w:styleId="ft1837">
    <w:name w:val="ft1837"/>
    <w:basedOn w:val="a3"/>
    <w:uiPriority w:val="99"/>
    <w:qFormat/>
    <w:rsid w:val="00112148"/>
    <w:rPr>
      <w:rFonts w:cs="Times New Roman"/>
    </w:rPr>
  </w:style>
  <w:style w:type="character" w:customStyle="1" w:styleId="ft1857">
    <w:name w:val="ft1857"/>
    <w:basedOn w:val="a3"/>
    <w:uiPriority w:val="99"/>
    <w:qFormat/>
    <w:rsid w:val="00112148"/>
    <w:rPr>
      <w:rFonts w:cs="Times New Roman"/>
    </w:rPr>
  </w:style>
  <w:style w:type="character" w:customStyle="1" w:styleId="ft1873">
    <w:name w:val="ft1873"/>
    <w:basedOn w:val="a3"/>
    <w:uiPriority w:val="99"/>
    <w:qFormat/>
    <w:rsid w:val="00112148"/>
    <w:rPr>
      <w:rFonts w:cs="Times New Roman"/>
    </w:rPr>
  </w:style>
  <w:style w:type="character" w:customStyle="1" w:styleId="ft1932">
    <w:name w:val="ft1932"/>
    <w:basedOn w:val="a3"/>
    <w:uiPriority w:val="99"/>
    <w:qFormat/>
    <w:rsid w:val="00112148"/>
    <w:rPr>
      <w:rFonts w:cs="Times New Roman"/>
    </w:rPr>
  </w:style>
  <w:style w:type="character" w:customStyle="1" w:styleId="ft1995">
    <w:name w:val="ft1995"/>
    <w:basedOn w:val="a3"/>
    <w:uiPriority w:val="99"/>
    <w:qFormat/>
    <w:rsid w:val="00112148"/>
    <w:rPr>
      <w:rFonts w:cs="Times New Roman"/>
    </w:rPr>
  </w:style>
  <w:style w:type="character" w:customStyle="1" w:styleId="ft2033">
    <w:name w:val="ft2033"/>
    <w:basedOn w:val="a3"/>
    <w:uiPriority w:val="99"/>
    <w:qFormat/>
    <w:rsid w:val="00112148"/>
    <w:rPr>
      <w:rFonts w:cs="Times New Roman"/>
    </w:rPr>
  </w:style>
  <w:style w:type="character" w:customStyle="1" w:styleId="ft11943">
    <w:name w:val="ft11943"/>
    <w:basedOn w:val="a3"/>
    <w:uiPriority w:val="99"/>
    <w:qFormat/>
    <w:rsid w:val="00112148"/>
    <w:rPr>
      <w:rFonts w:cs="Times New Roman"/>
    </w:rPr>
  </w:style>
  <w:style w:type="character" w:customStyle="1" w:styleId="ft12010">
    <w:name w:val="ft12010"/>
    <w:basedOn w:val="a3"/>
    <w:uiPriority w:val="99"/>
    <w:qFormat/>
    <w:rsid w:val="00112148"/>
    <w:rPr>
      <w:rFonts w:cs="Times New Roman"/>
    </w:rPr>
  </w:style>
  <w:style w:type="character" w:customStyle="1" w:styleId="ft12050">
    <w:name w:val="ft12050"/>
    <w:basedOn w:val="a3"/>
    <w:uiPriority w:val="99"/>
    <w:qFormat/>
    <w:rsid w:val="00112148"/>
    <w:rPr>
      <w:rFonts w:cs="Times New Roman"/>
    </w:rPr>
  </w:style>
  <w:style w:type="character" w:customStyle="1" w:styleId="ft12104">
    <w:name w:val="ft12104"/>
    <w:basedOn w:val="a3"/>
    <w:uiPriority w:val="99"/>
    <w:qFormat/>
    <w:rsid w:val="00112148"/>
    <w:rPr>
      <w:rFonts w:cs="Times New Roman"/>
    </w:rPr>
  </w:style>
  <w:style w:type="character" w:customStyle="1" w:styleId="ft12139">
    <w:name w:val="ft12139"/>
    <w:basedOn w:val="a3"/>
    <w:uiPriority w:val="99"/>
    <w:qFormat/>
    <w:rsid w:val="00112148"/>
    <w:rPr>
      <w:rFonts w:cs="Times New Roman"/>
    </w:rPr>
  </w:style>
  <w:style w:type="character" w:customStyle="1" w:styleId="ft12166">
    <w:name w:val="ft12166"/>
    <w:basedOn w:val="a3"/>
    <w:uiPriority w:val="99"/>
    <w:qFormat/>
    <w:rsid w:val="00112148"/>
    <w:rPr>
      <w:rFonts w:cs="Times New Roman"/>
    </w:rPr>
  </w:style>
  <w:style w:type="character" w:customStyle="1" w:styleId="ft12184">
    <w:name w:val="ft12184"/>
    <w:basedOn w:val="a3"/>
    <w:uiPriority w:val="99"/>
    <w:qFormat/>
    <w:rsid w:val="00112148"/>
    <w:rPr>
      <w:rFonts w:cs="Times New Roman"/>
    </w:rPr>
  </w:style>
  <w:style w:type="character" w:customStyle="1" w:styleId="ft12250">
    <w:name w:val="ft12250"/>
    <w:basedOn w:val="a3"/>
    <w:uiPriority w:val="99"/>
    <w:qFormat/>
    <w:rsid w:val="00112148"/>
    <w:rPr>
      <w:rFonts w:cs="Times New Roman"/>
    </w:rPr>
  </w:style>
  <w:style w:type="character" w:customStyle="1" w:styleId="ft12278">
    <w:name w:val="ft12278"/>
    <w:basedOn w:val="a3"/>
    <w:uiPriority w:val="99"/>
    <w:qFormat/>
    <w:rsid w:val="00112148"/>
    <w:rPr>
      <w:rFonts w:cs="Times New Roman"/>
    </w:rPr>
  </w:style>
  <w:style w:type="character" w:customStyle="1" w:styleId="ft12329">
    <w:name w:val="ft12329"/>
    <w:basedOn w:val="a3"/>
    <w:uiPriority w:val="99"/>
    <w:qFormat/>
    <w:rsid w:val="00112148"/>
    <w:rPr>
      <w:rFonts w:cs="Times New Roman"/>
    </w:rPr>
  </w:style>
  <w:style w:type="character" w:customStyle="1" w:styleId="ft12373">
    <w:name w:val="ft12373"/>
    <w:basedOn w:val="a3"/>
    <w:uiPriority w:val="99"/>
    <w:qFormat/>
    <w:rsid w:val="00112148"/>
    <w:rPr>
      <w:rFonts w:cs="Times New Roman"/>
    </w:rPr>
  </w:style>
  <w:style w:type="character" w:customStyle="1" w:styleId="ft12374">
    <w:name w:val="ft12374"/>
    <w:basedOn w:val="a3"/>
    <w:uiPriority w:val="99"/>
    <w:qFormat/>
    <w:rsid w:val="00112148"/>
    <w:rPr>
      <w:rFonts w:cs="Times New Roman"/>
    </w:rPr>
  </w:style>
  <w:style w:type="character" w:customStyle="1" w:styleId="ft12429">
    <w:name w:val="ft12429"/>
    <w:basedOn w:val="a3"/>
    <w:uiPriority w:val="99"/>
    <w:qFormat/>
    <w:rsid w:val="00112148"/>
    <w:rPr>
      <w:rFonts w:cs="Times New Roman"/>
    </w:rPr>
  </w:style>
  <w:style w:type="character" w:customStyle="1" w:styleId="ft12471">
    <w:name w:val="ft12471"/>
    <w:basedOn w:val="a3"/>
    <w:uiPriority w:val="99"/>
    <w:qFormat/>
    <w:rsid w:val="00112148"/>
    <w:rPr>
      <w:rFonts w:cs="Times New Roman"/>
    </w:rPr>
  </w:style>
  <w:style w:type="character" w:customStyle="1" w:styleId="ft12500">
    <w:name w:val="ft12500"/>
    <w:basedOn w:val="a3"/>
    <w:uiPriority w:val="99"/>
    <w:qFormat/>
    <w:rsid w:val="00112148"/>
    <w:rPr>
      <w:rFonts w:cs="Times New Roman"/>
    </w:rPr>
  </w:style>
  <w:style w:type="character" w:customStyle="1" w:styleId="ft12501">
    <w:name w:val="ft12501"/>
    <w:basedOn w:val="a3"/>
    <w:uiPriority w:val="99"/>
    <w:qFormat/>
    <w:rsid w:val="00112148"/>
    <w:rPr>
      <w:rFonts w:cs="Times New Roman"/>
    </w:rPr>
  </w:style>
  <w:style w:type="character" w:customStyle="1" w:styleId="ft12561">
    <w:name w:val="ft12561"/>
    <w:basedOn w:val="a3"/>
    <w:uiPriority w:val="99"/>
    <w:qFormat/>
    <w:rsid w:val="00112148"/>
    <w:rPr>
      <w:rFonts w:cs="Times New Roman"/>
    </w:rPr>
  </w:style>
  <w:style w:type="character" w:customStyle="1" w:styleId="ft12562">
    <w:name w:val="ft12562"/>
    <w:basedOn w:val="a3"/>
    <w:uiPriority w:val="99"/>
    <w:qFormat/>
    <w:rsid w:val="00112148"/>
    <w:rPr>
      <w:rFonts w:cs="Times New Roman"/>
    </w:rPr>
  </w:style>
  <w:style w:type="character" w:customStyle="1" w:styleId="ft12589">
    <w:name w:val="ft12589"/>
    <w:basedOn w:val="a3"/>
    <w:uiPriority w:val="99"/>
    <w:qFormat/>
    <w:rsid w:val="00112148"/>
    <w:rPr>
      <w:rFonts w:cs="Times New Roman"/>
    </w:rPr>
  </w:style>
  <w:style w:type="character" w:customStyle="1" w:styleId="ft12609">
    <w:name w:val="ft12609"/>
    <w:basedOn w:val="a3"/>
    <w:uiPriority w:val="99"/>
    <w:qFormat/>
    <w:rsid w:val="00112148"/>
    <w:rPr>
      <w:rFonts w:cs="Times New Roman"/>
    </w:rPr>
  </w:style>
  <w:style w:type="character" w:customStyle="1" w:styleId="ft12670">
    <w:name w:val="ft12670"/>
    <w:basedOn w:val="a3"/>
    <w:uiPriority w:val="99"/>
    <w:qFormat/>
    <w:rsid w:val="00112148"/>
    <w:rPr>
      <w:rFonts w:cs="Times New Roman"/>
    </w:rPr>
  </w:style>
  <w:style w:type="character" w:customStyle="1" w:styleId="ft12676">
    <w:name w:val="ft12676"/>
    <w:basedOn w:val="a3"/>
    <w:uiPriority w:val="99"/>
    <w:qFormat/>
    <w:rsid w:val="00112148"/>
    <w:rPr>
      <w:rFonts w:cs="Times New Roman"/>
    </w:rPr>
  </w:style>
  <w:style w:type="character" w:customStyle="1" w:styleId="ft12686">
    <w:name w:val="ft12686"/>
    <w:basedOn w:val="a3"/>
    <w:uiPriority w:val="99"/>
    <w:qFormat/>
    <w:rsid w:val="00112148"/>
    <w:rPr>
      <w:rFonts w:cs="Times New Roman"/>
    </w:rPr>
  </w:style>
  <w:style w:type="character" w:customStyle="1" w:styleId="ft12696">
    <w:name w:val="ft12696"/>
    <w:basedOn w:val="a3"/>
    <w:uiPriority w:val="99"/>
    <w:qFormat/>
    <w:rsid w:val="00112148"/>
    <w:rPr>
      <w:rFonts w:cs="Times New Roman"/>
    </w:rPr>
  </w:style>
  <w:style w:type="character" w:customStyle="1" w:styleId="ft12701">
    <w:name w:val="ft12701"/>
    <w:basedOn w:val="a3"/>
    <w:uiPriority w:val="99"/>
    <w:qFormat/>
    <w:rsid w:val="00112148"/>
    <w:rPr>
      <w:rFonts w:cs="Times New Roman"/>
    </w:rPr>
  </w:style>
  <w:style w:type="character" w:customStyle="1" w:styleId="ft12708">
    <w:name w:val="ft12708"/>
    <w:basedOn w:val="a3"/>
    <w:uiPriority w:val="99"/>
    <w:qFormat/>
    <w:rsid w:val="00112148"/>
    <w:rPr>
      <w:rFonts w:cs="Times New Roman"/>
    </w:rPr>
  </w:style>
  <w:style w:type="character" w:customStyle="1" w:styleId="ft12715">
    <w:name w:val="ft12715"/>
    <w:basedOn w:val="a3"/>
    <w:uiPriority w:val="99"/>
    <w:qFormat/>
    <w:rsid w:val="00112148"/>
    <w:rPr>
      <w:rFonts w:cs="Times New Roman"/>
    </w:rPr>
  </w:style>
  <w:style w:type="character" w:customStyle="1" w:styleId="ft12722">
    <w:name w:val="ft12722"/>
    <w:basedOn w:val="a3"/>
    <w:uiPriority w:val="99"/>
    <w:qFormat/>
    <w:rsid w:val="00112148"/>
    <w:rPr>
      <w:rFonts w:cs="Times New Roman"/>
    </w:rPr>
  </w:style>
  <w:style w:type="character" w:customStyle="1" w:styleId="ft12787">
    <w:name w:val="ft12787"/>
    <w:basedOn w:val="a3"/>
    <w:uiPriority w:val="99"/>
    <w:qFormat/>
    <w:rsid w:val="00112148"/>
    <w:rPr>
      <w:rFonts w:cs="Times New Roman"/>
    </w:rPr>
  </w:style>
  <w:style w:type="character" w:customStyle="1" w:styleId="ft12790">
    <w:name w:val="ft12790"/>
    <w:basedOn w:val="a3"/>
    <w:uiPriority w:val="99"/>
    <w:qFormat/>
    <w:rsid w:val="00112148"/>
    <w:rPr>
      <w:rFonts w:cs="Times New Roman"/>
    </w:rPr>
  </w:style>
  <w:style w:type="character" w:customStyle="1" w:styleId="ft12850">
    <w:name w:val="ft12850"/>
    <w:basedOn w:val="a3"/>
    <w:uiPriority w:val="99"/>
    <w:qFormat/>
    <w:rsid w:val="00112148"/>
    <w:rPr>
      <w:rFonts w:cs="Times New Roman"/>
    </w:rPr>
  </w:style>
  <w:style w:type="character" w:customStyle="1" w:styleId="ft12896">
    <w:name w:val="ft12896"/>
    <w:basedOn w:val="a3"/>
    <w:uiPriority w:val="99"/>
    <w:qFormat/>
    <w:rsid w:val="00112148"/>
    <w:rPr>
      <w:rFonts w:cs="Times New Roman"/>
    </w:rPr>
  </w:style>
  <w:style w:type="character" w:customStyle="1" w:styleId="ft12942">
    <w:name w:val="ft12942"/>
    <w:basedOn w:val="a3"/>
    <w:uiPriority w:val="99"/>
    <w:qFormat/>
    <w:rsid w:val="00112148"/>
    <w:rPr>
      <w:rFonts w:cs="Times New Roman"/>
    </w:rPr>
  </w:style>
  <w:style w:type="character" w:customStyle="1" w:styleId="ft12991">
    <w:name w:val="ft12991"/>
    <w:basedOn w:val="a3"/>
    <w:uiPriority w:val="99"/>
    <w:qFormat/>
    <w:rsid w:val="00112148"/>
    <w:rPr>
      <w:rFonts w:cs="Times New Roman"/>
    </w:rPr>
  </w:style>
  <w:style w:type="character" w:customStyle="1" w:styleId="ft13046">
    <w:name w:val="ft13046"/>
    <w:basedOn w:val="a3"/>
    <w:uiPriority w:val="99"/>
    <w:qFormat/>
    <w:rsid w:val="00112148"/>
    <w:rPr>
      <w:rFonts w:cs="Times New Roman"/>
    </w:rPr>
  </w:style>
  <w:style w:type="character" w:customStyle="1" w:styleId="ft13079">
    <w:name w:val="ft13079"/>
    <w:basedOn w:val="a3"/>
    <w:uiPriority w:val="99"/>
    <w:qFormat/>
    <w:rsid w:val="00112148"/>
    <w:rPr>
      <w:rFonts w:cs="Times New Roman"/>
    </w:rPr>
  </w:style>
  <w:style w:type="character" w:customStyle="1" w:styleId="ft13129">
    <w:name w:val="ft13129"/>
    <w:basedOn w:val="a3"/>
    <w:uiPriority w:val="99"/>
    <w:qFormat/>
    <w:rsid w:val="00112148"/>
    <w:rPr>
      <w:rFonts w:cs="Times New Roman"/>
    </w:rPr>
  </w:style>
  <w:style w:type="character" w:customStyle="1" w:styleId="ft13186">
    <w:name w:val="ft13186"/>
    <w:basedOn w:val="a3"/>
    <w:uiPriority w:val="99"/>
    <w:qFormat/>
    <w:rsid w:val="00112148"/>
    <w:rPr>
      <w:rFonts w:cs="Times New Roman"/>
    </w:rPr>
  </w:style>
  <w:style w:type="character" w:customStyle="1" w:styleId="ft13226">
    <w:name w:val="ft13226"/>
    <w:basedOn w:val="a3"/>
    <w:uiPriority w:val="99"/>
    <w:qFormat/>
    <w:rsid w:val="00112148"/>
    <w:rPr>
      <w:rFonts w:cs="Times New Roman"/>
    </w:rPr>
  </w:style>
  <w:style w:type="character" w:customStyle="1" w:styleId="ft13271">
    <w:name w:val="ft13271"/>
    <w:basedOn w:val="a3"/>
    <w:uiPriority w:val="99"/>
    <w:qFormat/>
    <w:rsid w:val="00112148"/>
    <w:rPr>
      <w:rFonts w:cs="Times New Roman"/>
    </w:rPr>
  </w:style>
  <w:style w:type="character" w:customStyle="1" w:styleId="ft13309">
    <w:name w:val="ft13309"/>
    <w:basedOn w:val="a3"/>
    <w:uiPriority w:val="99"/>
    <w:qFormat/>
    <w:rsid w:val="00112148"/>
    <w:rPr>
      <w:rFonts w:cs="Times New Roman"/>
    </w:rPr>
  </w:style>
  <w:style w:type="character" w:customStyle="1" w:styleId="ft13366">
    <w:name w:val="ft13366"/>
    <w:basedOn w:val="a3"/>
    <w:uiPriority w:val="99"/>
    <w:qFormat/>
    <w:rsid w:val="00112148"/>
    <w:rPr>
      <w:rFonts w:cs="Times New Roman"/>
    </w:rPr>
  </w:style>
  <w:style w:type="character" w:customStyle="1" w:styleId="ft13418">
    <w:name w:val="ft13418"/>
    <w:basedOn w:val="a3"/>
    <w:uiPriority w:val="99"/>
    <w:qFormat/>
    <w:rsid w:val="00112148"/>
    <w:rPr>
      <w:rFonts w:cs="Times New Roman"/>
    </w:rPr>
  </w:style>
  <w:style w:type="character" w:customStyle="1" w:styleId="ft13441">
    <w:name w:val="ft13441"/>
    <w:basedOn w:val="a3"/>
    <w:uiPriority w:val="99"/>
    <w:qFormat/>
    <w:rsid w:val="00112148"/>
    <w:rPr>
      <w:rFonts w:cs="Times New Roman"/>
    </w:rPr>
  </w:style>
  <w:style w:type="character" w:customStyle="1" w:styleId="ft13487">
    <w:name w:val="ft13487"/>
    <w:basedOn w:val="a3"/>
    <w:uiPriority w:val="99"/>
    <w:qFormat/>
    <w:rsid w:val="00112148"/>
    <w:rPr>
      <w:rFonts w:cs="Times New Roman"/>
    </w:rPr>
  </w:style>
  <w:style w:type="character" w:customStyle="1" w:styleId="ft13488">
    <w:name w:val="ft13488"/>
    <w:basedOn w:val="a3"/>
    <w:uiPriority w:val="99"/>
    <w:qFormat/>
    <w:rsid w:val="00112148"/>
    <w:rPr>
      <w:rFonts w:cs="Times New Roman"/>
    </w:rPr>
  </w:style>
  <w:style w:type="character" w:customStyle="1" w:styleId="ft13494">
    <w:name w:val="ft13494"/>
    <w:basedOn w:val="a3"/>
    <w:uiPriority w:val="99"/>
    <w:qFormat/>
    <w:rsid w:val="00112148"/>
    <w:rPr>
      <w:rFonts w:cs="Times New Roman"/>
    </w:rPr>
  </w:style>
  <w:style w:type="character" w:customStyle="1" w:styleId="ft13500">
    <w:name w:val="ft13500"/>
    <w:basedOn w:val="a3"/>
    <w:uiPriority w:val="99"/>
    <w:qFormat/>
    <w:rsid w:val="00112148"/>
    <w:rPr>
      <w:rFonts w:cs="Times New Roman"/>
    </w:rPr>
  </w:style>
  <w:style w:type="character" w:customStyle="1" w:styleId="ft13505">
    <w:name w:val="ft13505"/>
    <w:basedOn w:val="a3"/>
    <w:uiPriority w:val="99"/>
    <w:qFormat/>
    <w:rsid w:val="00112148"/>
    <w:rPr>
      <w:rFonts w:cs="Times New Roman"/>
    </w:rPr>
  </w:style>
  <w:style w:type="character" w:customStyle="1" w:styleId="ft13518">
    <w:name w:val="ft13518"/>
    <w:basedOn w:val="a3"/>
    <w:uiPriority w:val="99"/>
    <w:qFormat/>
    <w:rsid w:val="00112148"/>
    <w:rPr>
      <w:rFonts w:cs="Times New Roman"/>
    </w:rPr>
  </w:style>
  <w:style w:type="character" w:customStyle="1" w:styleId="ft13525">
    <w:name w:val="ft13525"/>
    <w:basedOn w:val="a3"/>
    <w:uiPriority w:val="99"/>
    <w:qFormat/>
    <w:rsid w:val="00112148"/>
    <w:rPr>
      <w:rFonts w:cs="Times New Roman"/>
    </w:rPr>
  </w:style>
  <w:style w:type="character" w:customStyle="1" w:styleId="ft13537">
    <w:name w:val="ft13537"/>
    <w:basedOn w:val="a3"/>
    <w:uiPriority w:val="99"/>
    <w:qFormat/>
    <w:rsid w:val="00112148"/>
    <w:rPr>
      <w:rFonts w:cs="Times New Roman"/>
    </w:rPr>
  </w:style>
  <w:style w:type="character" w:customStyle="1" w:styleId="ft13542">
    <w:name w:val="ft13542"/>
    <w:basedOn w:val="a3"/>
    <w:uiPriority w:val="99"/>
    <w:qFormat/>
    <w:rsid w:val="00112148"/>
    <w:rPr>
      <w:rFonts w:cs="Times New Roman"/>
    </w:rPr>
  </w:style>
  <w:style w:type="character" w:customStyle="1" w:styleId="ft13555">
    <w:name w:val="ft13555"/>
    <w:basedOn w:val="a3"/>
    <w:uiPriority w:val="99"/>
    <w:qFormat/>
    <w:rsid w:val="00112148"/>
    <w:rPr>
      <w:rFonts w:cs="Times New Roman"/>
    </w:rPr>
  </w:style>
  <w:style w:type="character" w:customStyle="1" w:styleId="ft13563">
    <w:name w:val="ft13563"/>
    <w:basedOn w:val="a3"/>
    <w:uiPriority w:val="99"/>
    <w:qFormat/>
    <w:rsid w:val="00112148"/>
    <w:rPr>
      <w:rFonts w:cs="Times New Roman"/>
    </w:rPr>
  </w:style>
  <w:style w:type="character" w:customStyle="1" w:styleId="ft13566">
    <w:name w:val="ft13566"/>
    <w:basedOn w:val="a3"/>
    <w:uiPriority w:val="99"/>
    <w:qFormat/>
    <w:rsid w:val="00112148"/>
    <w:rPr>
      <w:rFonts w:cs="Times New Roman"/>
    </w:rPr>
  </w:style>
  <w:style w:type="character" w:customStyle="1" w:styleId="ft13578">
    <w:name w:val="ft13578"/>
    <w:basedOn w:val="a3"/>
    <w:uiPriority w:val="99"/>
    <w:qFormat/>
    <w:rsid w:val="00112148"/>
    <w:rPr>
      <w:rFonts w:cs="Times New Roman"/>
    </w:rPr>
  </w:style>
  <w:style w:type="character" w:customStyle="1" w:styleId="ft13580">
    <w:name w:val="ft13580"/>
    <w:basedOn w:val="a3"/>
    <w:uiPriority w:val="99"/>
    <w:qFormat/>
    <w:rsid w:val="00112148"/>
    <w:rPr>
      <w:rFonts w:cs="Times New Roman"/>
    </w:rPr>
  </w:style>
  <w:style w:type="character" w:customStyle="1" w:styleId="ft13588">
    <w:name w:val="ft13588"/>
    <w:basedOn w:val="a3"/>
    <w:uiPriority w:val="99"/>
    <w:qFormat/>
    <w:rsid w:val="00112148"/>
    <w:rPr>
      <w:rFonts w:cs="Times New Roman"/>
    </w:rPr>
  </w:style>
  <w:style w:type="character" w:customStyle="1" w:styleId="ft13644">
    <w:name w:val="ft13644"/>
    <w:basedOn w:val="a3"/>
    <w:uiPriority w:val="99"/>
    <w:qFormat/>
    <w:rsid w:val="00112148"/>
    <w:rPr>
      <w:rFonts w:cs="Times New Roman"/>
    </w:rPr>
  </w:style>
  <w:style w:type="character" w:customStyle="1" w:styleId="ft13668">
    <w:name w:val="ft13668"/>
    <w:basedOn w:val="a3"/>
    <w:uiPriority w:val="99"/>
    <w:qFormat/>
    <w:rsid w:val="00112148"/>
    <w:rPr>
      <w:rFonts w:cs="Times New Roman"/>
    </w:rPr>
  </w:style>
  <w:style w:type="character" w:customStyle="1" w:styleId="ft13712">
    <w:name w:val="ft13712"/>
    <w:basedOn w:val="a3"/>
    <w:uiPriority w:val="99"/>
    <w:qFormat/>
    <w:rsid w:val="00112148"/>
    <w:rPr>
      <w:rFonts w:cs="Times New Roman"/>
    </w:rPr>
  </w:style>
  <w:style w:type="character" w:customStyle="1" w:styleId="ft13768">
    <w:name w:val="ft13768"/>
    <w:basedOn w:val="a3"/>
    <w:uiPriority w:val="99"/>
    <w:qFormat/>
    <w:rsid w:val="00112148"/>
    <w:rPr>
      <w:rFonts w:cs="Times New Roman"/>
    </w:rPr>
  </w:style>
  <w:style w:type="character" w:customStyle="1" w:styleId="ft13810">
    <w:name w:val="ft13810"/>
    <w:basedOn w:val="a3"/>
    <w:uiPriority w:val="99"/>
    <w:qFormat/>
    <w:rsid w:val="00112148"/>
    <w:rPr>
      <w:rFonts w:cs="Times New Roman"/>
    </w:rPr>
  </w:style>
  <w:style w:type="character" w:customStyle="1" w:styleId="ft13834">
    <w:name w:val="ft13834"/>
    <w:basedOn w:val="a3"/>
    <w:uiPriority w:val="99"/>
    <w:qFormat/>
    <w:rsid w:val="00112148"/>
    <w:rPr>
      <w:rFonts w:cs="Times New Roman"/>
    </w:rPr>
  </w:style>
  <w:style w:type="character" w:customStyle="1" w:styleId="ft13885">
    <w:name w:val="ft13885"/>
    <w:basedOn w:val="a3"/>
    <w:uiPriority w:val="99"/>
    <w:qFormat/>
    <w:rsid w:val="00112148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112148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112148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112148"/>
    <w:rPr>
      <w:rFonts w:cs="Times New Roman"/>
    </w:rPr>
  </w:style>
  <w:style w:type="character" w:customStyle="1" w:styleId="FontStyle41">
    <w:name w:val="Font Style41"/>
    <w:uiPriority w:val="99"/>
    <w:qFormat/>
    <w:rsid w:val="00112148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112148"/>
  </w:style>
  <w:style w:type="character" w:customStyle="1" w:styleId="Heading2Char1">
    <w:name w:val="Heading 2 Char1"/>
    <w:uiPriority w:val="99"/>
    <w:locked/>
    <w:rsid w:val="00112148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112148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11214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112148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112148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112148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112148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112148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112148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112148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112148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112148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112148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1121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112148"/>
  </w:style>
  <w:style w:type="paragraph" w:customStyle="1" w:styleId="justify2">
    <w:name w:val="justify2"/>
    <w:basedOn w:val="a2"/>
    <w:uiPriority w:val="99"/>
    <w:qFormat/>
    <w:rsid w:val="00112148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112148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112148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112148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112148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112148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112148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112148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112148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112148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112148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112148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112148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112148"/>
    <w:rPr>
      <w:color w:val="4682B4"/>
    </w:rPr>
  </w:style>
  <w:style w:type="character" w:customStyle="1" w:styleId="b1">
    <w:name w:val="b1"/>
    <w:uiPriority w:val="99"/>
    <w:qFormat/>
    <w:rsid w:val="00112148"/>
    <w:rPr>
      <w:b/>
    </w:rPr>
  </w:style>
  <w:style w:type="character" w:customStyle="1" w:styleId="FontStyle201">
    <w:name w:val="Font Style201"/>
    <w:uiPriority w:val="99"/>
    <w:qFormat/>
    <w:rsid w:val="00112148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112148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112148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112148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112148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112148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112148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112148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112148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112148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112148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112148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112148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112148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112148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112148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112148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112148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112148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112148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112148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11214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112148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112148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112148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112148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11214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112148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112148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112148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112148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112148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112148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112148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112148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112148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112148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112148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112148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112148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112148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112148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112148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112148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112148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112148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112148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112148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112148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112148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112148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112148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112148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112148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112148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112148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112148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112148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112148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112148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112148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112148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112148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112148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112148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112148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112148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112148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112148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11214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11214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112148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1121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112148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112148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112148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112148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112148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112148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112148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112148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112148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112148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112148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112148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112148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112148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112148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112148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112148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112148"/>
    <w:rPr>
      <w:b/>
      <w:sz w:val="28"/>
    </w:rPr>
  </w:style>
  <w:style w:type="character" w:customStyle="1" w:styleId="720">
    <w:name w:val="Знак Знак72"/>
    <w:uiPriority w:val="99"/>
    <w:qFormat/>
    <w:rsid w:val="00112148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112148"/>
  </w:style>
  <w:style w:type="character" w:customStyle="1" w:styleId="Garamond">
    <w:name w:val="Основной текст + Garamond"/>
    <w:uiPriority w:val="99"/>
    <w:qFormat/>
    <w:rsid w:val="00112148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112148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112148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112148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112148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112148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112148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112148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112148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112148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112148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112148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112148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112148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112148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112148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112148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112148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112148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112148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112148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112148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112148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112148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112148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112148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112148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112148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112148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112148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112148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112148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112148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112148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112148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112148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112148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112148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112148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112148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112148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112148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112148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112148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112148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112148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112148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112148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112148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112148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112148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112148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112148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112148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11214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112148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112148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112148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112148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112148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112148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112148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112148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112148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112148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112148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112148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11214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11214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112148"/>
    <w:rPr>
      <w:lang w:val="en-US"/>
    </w:rPr>
  </w:style>
  <w:style w:type="paragraph" w:customStyle="1" w:styleId="94">
    <w:name w:val="Без интервала9"/>
    <w:link w:val="affffff1"/>
    <w:uiPriority w:val="99"/>
    <w:rsid w:val="00112148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112148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112148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11214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112148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112148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112148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112148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112148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112148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112148"/>
    <w:rPr>
      <w:sz w:val="24"/>
    </w:rPr>
  </w:style>
  <w:style w:type="character" w:customStyle="1" w:styleId="124">
    <w:name w:val="Знак1 Знак Знак24"/>
    <w:uiPriority w:val="99"/>
    <w:qFormat/>
    <w:locked/>
    <w:rsid w:val="00112148"/>
    <w:rPr>
      <w:sz w:val="24"/>
    </w:rPr>
  </w:style>
  <w:style w:type="character" w:customStyle="1" w:styleId="1230">
    <w:name w:val="Знак1 Знак Знак23"/>
    <w:uiPriority w:val="99"/>
    <w:qFormat/>
    <w:locked/>
    <w:rsid w:val="00112148"/>
    <w:rPr>
      <w:sz w:val="24"/>
    </w:rPr>
  </w:style>
  <w:style w:type="character" w:customStyle="1" w:styleId="216">
    <w:name w:val="Цитата 2 Знак1"/>
    <w:basedOn w:val="a3"/>
    <w:uiPriority w:val="99"/>
    <w:qFormat/>
    <w:rsid w:val="00112148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11214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112148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112148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11214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112148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112148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112148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112148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112148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112148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112148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112148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112148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112148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112148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112148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112148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112148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112148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112148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112148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112148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112148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112148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112148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11214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11214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112148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112148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112148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112148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112148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112148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112148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112148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112148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112148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112148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112148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112148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112148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112148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112148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112148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112148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112148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112148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11214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112148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112148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112148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112148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11214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112148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112148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112148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112148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112148"/>
    <w:rPr>
      <w:rFonts w:cs="Times New Roman"/>
    </w:rPr>
  </w:style>
  <w:style w:type="character" w:customStyle="1" w:styleId="udar">
    <w:name w:val="udar"/>
    <w:basedOn w:val="a3"/>
    <w:uiPriority w:val="99"/>
    <w:qFormat/>
    <w:rsid w:val="00112148"/>
    <w:rPr>
      <w:rFonts w:cs="Times New Roman"/>
    </w:rPr>
  </w:style>
  <w:style w:type="character" w:customStyle="1" w:styleId="FontStyle139">
    <w:name w:val="Font Style139"/>
    <w:uiPriority w:val="99"/>
    <w:qFormat/>
    <w:rsid w:val="00112148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112148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112148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112148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112148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112148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112148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112148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112148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112148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112148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112148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112148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112148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112148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112148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112148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112148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112148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112148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112148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112148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112148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112148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112148"/>
    <w:rPr>
      <w:b/>
      <w:sz w:val="24"/>
    </w:rPr>
  </w:style>
  <w:style w:type="character" w:customStyle="1" w:styleId="8pt">
    <w:name w:val="Основной текст + 8 pt"/>
    <w:uiPriority w:val="99"/>
    <w:qFormat/>
    <w:rsid w:val="00112148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112148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112148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112148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112148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112148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112148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112148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112148"/>
    <w:rPr>
      <w:rFonts w:cs="Times New Roman"/>
    </w:rPr>
  </w:style>
  <w:style w:type="character" w:customStyle="1" w:styleId="FontStyle124">
    <w:name w:val="Font Style124"/>
    <w:uiPriority w:val="99"/>
    <w:qFormat/>
    <w:rsid w:val="00112148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112148"/>
    <w:rPr>
      <w:rFonts w:cs="Times New Roman"/>
    </w:rPr>
  </w:style>
  <w:style w:type="character" w:customStyle="1" w:styleId="msosubtleemphasis0">
    <w:name w:val="msosubtleemphasis"/>
    <w:uiPriority w:val="99"/>
    <w:qFormat/>
    <w:rsid w:val="00112148"/>
    <w:rPr>
      <w:i/>
      <w:color w:val="808080"/>
    </w:rPr>
  </w:style>
  <w:style w:type="character" w:customStyle="1" w:styleId="FontStyle120">
    <w:name w:val="Font Style120"/>
    <w:uiPriority w:val="99"/>
    <w:qFormat/>
    <w:rsid w:val="00112148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112148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112148"/>
    <w:rPr>
      <w:rFonts w:ascii="Tahoma" w:hAnsi="Tahoma"/>
      <w:sz w:val="16"/>
    </w:rPr>
  </w:style>
  <w:style w:type="character" w:customStyle="1" w:styleId="t9">
    <w:name w:val="t9"/>
    <w:uiPriority w:val="99"/>
    <w:qFormat/>
    <w:rsid w:val="00112148"/>
  </w:style>
  <w:style w:type="character" w:customStyle="1" w:styleId="t10">
    <w:name w:val="t10"/>
    <w:uiPriority w:val="99"/>
    <w:qFormat/>
    <w:rsid w:val="00112148"/>
  </w:style>
  <w:style w:type="character" w:customStyle="1" w:styleId="c2">
    <w:name w:val="c2"/>
    <w:uiPriority w:val="99"/>
    <w:qFormat/>
    <w:rsid w:val="00112148"/>
  </w:style>
  <w:style w:type="character" w:customStyle="1" w:styleId="c0">
    <w:name w:val="c0"/>
    <w:uiPriority w:val="99"/>
    <w:qFormat/>
    <w:rsid w:val="00112148"/>
  </w:style>
  <w:style w:type="character" w:customStyle="1" w:styleId="ft776">
    <w:name w:val="ft776"/>
    <w:uiPriority w:val="99"/>
    <w:qFormat/>
    <w:rsid w:val="00112148"/>
  </w:style>
  <w:style w:type="character" w:customStyle="1" w:styleId="highlight">
    <w:name w:val="highlight"/>
    <w:uiPriority w:val="99"/>
    <w:qFormat/>
    <w:rsid w:val="00112148"/>
  </w:style>
  <w:style w:type="character" w:customStyle="1" w:styleId="ft431">
    <w:name w:val="ft431"/>
    <w:uiPriority w:val="99"/>
    <w:qFormat/>
    <w:rsid w:val="00112148"/>
  </w:style>
  <w:style w:type="character" w:customStyle="1" w:styleId="ft793">
    <w:name w:val="ft793"/>
    <w:uiPriority w:val="99"/>
    <w:qFormat/>
    <w:rsid w:val="00112148"/>
  </w:style>
  <w:style w:type="character" w:customStyle="1" w:styleId="ft802">
    <w:name w:val="ft802"/>
    <w:uiPriority w:val="99"/>
    <w:qFormat/>
    <w:rsid w:val="00112148"/>
  </w:style>
  <w:style w:type="character" w:customStyle="1" w:styleId="ft890">
    <w:name w:val="ft890"/>
    <w:uiPriority w:val="99"/>
    <w:qFormat/>
    <w:rsid w:val="00112148"/>
  </w:style>
  <w:style w:type="character" w:customStyle="1" w:styleId="ft904">
    <w:name w:val="ft904"/>
    <w:uiPriority w:val="99"/>
    <w:qFormat/>
    <w:rsid w:val="00112148"/>
  </w:style>
  <w:style w:type="character" w:customStyle="1" w:styleId="ft914">
    <w:name w:val="ft914"/>
    <w:uiPriority w:val="99"/>
    <w:qFormat/>
    <w:rsid w:val="00112148"/>
  </w:style>
  <w:style w:type="character" w:customStyle="1" w:styleId="1fff">
    <w:name w:val="Текст Знак1"/>
    <w:uiPriority w:val="99"/>
    <w:qFormat/>
    <w:locked/>
    <w:rsid w:val="00112148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112148"/>
    <w:rPr>
      <w:rFonts w:cs="Times New Roman"/>
    </w:rPr>
  </w:style>
  <w:style w:type="character" w:customStyle="1" w:styleId="FontStyle214">
    <w:name w:val="Font Style214"/>
    <w:uiPriority w:val="99"/>
    <w:qFormat/>
    <w:rsid w:val="00112148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112148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112148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112148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112148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112148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112148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112148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112148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112148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112148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112148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112148"/>
    <w:rPr>
      <w:rFonts w:cs="Times New Roman"/>
    </w:rPr>
  </w:style>
  <w:style w:type="character" w:customStyle="1" w:styleId="s3">
    <w:name w:val="s3"/>
    <w:uiPriority w:val="99"/>
    <w:qFormat/>
    <w:rsid w:val="00112148"/>
  </w:style>
  <w:style w:type="character" w:customStyle="1" w:styleId="FontStyle46">
    <w:name w:val="Font Style46"/>
    <w:uiPriority w:val="99"/>
    <w:qFormat/>
    <w:rsid w:val="00112148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112148"/>
    <w:rPr>
      <w:rFonts w:cs="Times New Roman"/>
    </w:rPr>
  </w:style>
  <w:style w:type="character" w:customStyle="1" w:styleId="s1">
    <w:name w:val="s1"/>
    <w:uiPriority w:val="99"/>
    <w:qFormat/>
    <w:rsid w:val="00112148"/>
  </w:style>
  <w:style w:type="character" w:customStyle="1" w:styleId="WW8Num8z0">
    <w:name w:val="WW8Num8z0"/>
    <w:uiPriority w:val="99"/>
    <w:qFormat/>
    <w:rsid w:val="00112148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112148"/>
    <w:rPr>
      <w:rFonts w:cs="Times New Roman"/>
    </w:rPr>
  </w:style>
  <w:style w:type="character" w:customStyle="1" w:styleId="searchterm1">
    <w:name w:val="searchterm1"/>
    <w:uiPriority w:val="99"/>
    <w:qFormat/>
    <w:rsid w:val="00112148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112148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112148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112148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112148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112148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112148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112148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112148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112148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112148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112148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112148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112148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112148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112148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112148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112148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112148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112148"/>
  </w:style>
  <w:style w:type="character" w:customStyle="1" w:styleId="WW8Num1z0">
    <w:name w:val="WW8Num1z0"/>
    <w:uiPriority w:val="99"/>
    <w:qFormat/>
    <w:rsid w:val="00112148"/>
  </w:style>
  <w:style w:type="character" w:customStyle="1" w:styleId="WW8Num2z0">
    <w:name w:val="WW8Num2z0"/>
    <w:uiPriority w:val="99"/>
    <w:qFormat/>
    <w:rsid w:val="00112148"/>
  </w:style>
  <w:style w:type="character" w:customStyle="1" w:styleId="WW8Num3z0">
    <w:name w:val="WW8Num3z0"/>
    <w:uiPriority w:val="99"/>
    <w:qFormat/>
    <w:rsid w:val="00112148"/>
  </w:style>
  <w:style w:type="character" w:customStyle="1" w:styleId="WW8Num1z1">
    <w:name w:val="WW8Num1z1"/>
    <w:uiPriority w:val="99"/>
    <w:qFormat/>
    <w:rsid w:val="00112148"/>
  </w:style>
  <w:style w:type="character" w:customStyle="1" w:styleId="WW8Num1z2">
    <w:name w:val="WW8Num1z2"/>
    <w:uiPriority w:val="99"/>
    <w:qFormat/>
    <w:rsid w:val="00112148"/>
  </w:style>
  <w:style w:type="character" w:customStyle="1" w:styleId="WW8Num1z3">
    <w:name w:val="WW8Num1z3"/>
    <w:uiPriority w:val="99"/>
    <w:qFormat/>
    <w:rsid w:val="00112148"/>
  </w:style>
  <w:style w:type="character" w:customStyle="1" w:styleId="WW8Num1z4">
    <w:name w:val="WW8Num1z4"/>
    <w:uiPriority w:val="99"/>
    <w:qFormat/>
    <w:rsid w:val="00112148"/>
  </w:style>
  <w:style w:type="character" w:customStyle="1" w:styleId="WW8Num1z5">
    <w:name w:val="WW8Num1z5"/>
    <w:uiPriority w:val="99"/>
    <w:qFormat/>
    <w:rsid w:val="00112148"/>
  </w:style>
  <w:style w:type="character" w:customStyle="1" w:styleId="WW8Num1z6">
    <w:name w:val="WW8Num1z6"/>
    <w:uiPriority w:val="99"/>
    <w:qFormat/>
    <w:rsid w:val="00112148"/>
  </w:style>
  <w:style w:type="character" w:customStyle="1" w:styleId="WW8Num1z7">
    <w:name w:val="WW8Num1z7"/>
    <w:uiPriority w:val="99"/>
    <w:qFormat/>
    <w:rsid w:val="00112148"/>
  </w:style>
  <w:style w:type="character" w:customStyle="1" w:styleId="WW8Num1z8">
    <w:name w:val="WW8Num1z8"/>
    <w:uiPriority w:val="99"/>
    <w:qFormat/>
    <w:rsid w:val="00112148"/>
  </w:style>
  <w:style w:type="character" w:customStyle="1" w:styleId="1fff5">
    <w:name w:val="Основной шрифт абзаца1"/>
    <w:uiPriority w:val="99"/>
    <w:qFormat/>
    <w:rsid w:val="00112148"/>
  </w:style>
  <w:style w:type="character" w:styleId="afffffff0">
    <w:name w:val="Placeholder Text"/>
    <w:basedOn w:val="a3"/>
    <w:uiPriority w:val="99"/>
    <w:qFormat/>
    <w:rsid w:val="00112148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112148"/>
    <w:rPr>
      <w:vertAlign w:val="superscript"/>
    </w:rPr>
  </w:style>
  <w:style w:type="character" w:customStyle="1" w:styleId="-">
    <w:name w:val="опред-е"/>
    <w:uiPriority w:val="99"/>
    <w:qFormat/>
    <w:rsid w:val="00112148"/>
    <w:rPr>
      <w:b/>
    </w:rPr>
  </w:style>
  <w:style w:type="character" w:customStyle="1" w:styleId="FontStyle436">
    <w:name w:val="Font Style436"/>
    <w:uiPriority w:val="99"/>
    <w:qFormat/>
    <w:rsid w:val="00112148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112148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112148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112148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112148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112148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112148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112148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112148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112148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112148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112148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112148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112148"/>
    <w:rPr>
      <w:sz w:val="24"/>
    </w:rPr>
  </w:style>
  <w:style w:type="character" w:customStyle="1" w:styleId="231">
    <w:name w:val="Знак Знак231"/>
    <w:uiPriority w:val="99"/>
    <w:qFormat/>
    <w:locked/>
    <w:rsid w:val="00112148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112148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112148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112148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112148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112148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112148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112148"/>
  </w:style>
  <w:style w:type="paragraph" w:customStyle="1" w:styleId="48">
    <w:name w:val="Без интервала4"/>
    <w:link w:val="1fff7"/>
    <w:uiPriority w:val="99"/>
    <w:qFormat/>
    <w:rsid w:val="00112148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112148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112148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112148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112148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112148"/>
    <w:rPr>
      <w:rFonts w:cs="Times New Roman"/>
    </w:rPr>
  </w:style>
  <w:style w:type="character" w:customStyle="1" w:styleId="epm">
    <w:name w:val="epm"/>
    <w:uiPriority w:val="99"/>
    <w:qFormat/>
    <w:rsid w:val="00112148"/>
  </w:style>
  <w:style w:type="character" w:customStyle="1" w:styleId="afffffff2">
    <w:name w:val="Стиль Зеленый"/>
    <w:uiPriority w:val="99"/>
    <w:qFormat/>
    <w:rsid w:val="00112148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112148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112148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112148"/>
    <w:rPr>
      <w:rFonts w:cs="Times New Roman"/>
    </w:rPr>
  </w:style>
  <w:style w:type="character" w:customStyle="1" w:styleId="s5">
    <w:name w:val="s5"/>
    <w:basedOn w:val="a3"/>
    <w:uiPriority w:val="99"/>
    <w:qFormat/>
    <w:rsid w:val="00112148"/>
    <w:rPr>
      <w:rFonts w:cs="Times New Roman"/>
    </w:rPr>
  </w:style>
  <w:style w:type="character" w:customStyle="1" w:styleId="sz12">
    <w:name w:val="sz12"/>
    <w:basedOn w:val="a3"/>
    <w:uiPriority w:val="99"/>
    <w:qFormat/>
    <w:rsid w:val="00112148"/>
    <w:rPr>
      <w:rFonts w:cs="Times New Roman"/>
    </w:rPr>
  </w:style>
  <w:style w:type="character" w:customStyle="1" w:styleId="s6">
    <w:name w:val="s6"/>
    <w:basedOn w:val="a3"/>
    <w:uiPriority w:val="99"/>
    <w:qFormat/>
    <w:rsid w:val="00112148"/>
    <w:rPr>
      <w:rFonts w:cs="Times New Roman"/>
    </w:rPr>
  </w:style>
  <w:style w:type="character" w:customStyle="1" w:styleId="FontStyle133">
    <w:name w:val="Font Style133"/>
    <w:uiPriority w:val="99"/>
    <w:qFormat/>
    <w:rsid w:val="00112148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112148"/>
  </w:style>
  <w:style w:type="character" w:customStyle="1" w:styleId="11f1">
    <w:name w:val="Знак1 Знак Знак1"/>
    <w:uiPriority w:val="99"/>
    <w:qFormat/>
    <w:locked/>
    <w:rsid w:val="00112148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112148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112148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112148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112148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112148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112148"/>
    <w:rPr>
      <w:sz w:val="24"/>
    </w:rPr>
  </w:style>
  <w:style w:type="character" w:customStyle="1" w:styleId="511">
    <w:name w:val="Знак Знак51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112148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112148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112148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112148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112148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112148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11214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112148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112148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112148"/>
  </w:style>
  <w:style w:type="character" w:customStyle="1" w:styleId="lbldata1">
    <w:name w:val="lbldata1"/>
    <w:uiPriority w:val="99"/>
    <w:qFormat/>
    <w:rsid w:val="00112148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112148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112148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112148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112148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112148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112148"/>
    <w:rPr>
      <w:rFonts w:cs="Times New Roman"/>
    </w:rPr>
  </w:style>
  <w:style w:type="paragraph" w:customStyle="1" w:styleId="c3">
    <w:name w:val="c3"/>
    <w:basedOn w:val="a2"/>
    <w:uiPriority w:val="99"/>
    <w:qFormat/>
    <w:rsid w:val="00112148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112148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112148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112148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112148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112148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112148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112148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112148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112148"/>
    <w:rPr>
      <w:rFonts w:cs="Times New Roman"/>
    </w:rPr>
  </w:style>
  <w:style w:type="character" w:customStyle="1" w:styleId="afffffff4">
    <w:name w:val="полужирный"/>
    <w:uiPriority w:val="99"/>
    <w:qFormat/>
    <w:rsid w:val="00112148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112148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112148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112148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112148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112148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112148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112148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11214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112148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112148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112148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112148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112148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112148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112148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112148"/>
    <w:rPr>
      <w:sz w:val="16"/>
    </w:rPr>
  </w:style>
  <w:style w:type="character" w:customStyle="1" w:styleId="500">
    <w:name w:val="Знак Знак50"/>
    <w:uiPriority w:val="99"/>
    <w:qFormat/>
    <w:locked/>
    <w:rsid w:val="00112148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112148"/>
    <w:rPr>
      <w:rFonts w:cs="Times New Roman"/>
    </w:rPr>
  </w:style>
  <w:style w:type="character" w:customStyle="1" w:styleId="520">
    <w:name w:val="Знак Знак52"/>
    <w:uiPriority w:val="99"/>
    <w:qFormat/>
    <w:rsid w:val="00112148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11214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11214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11214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112148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11214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112148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112148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112148"/>
  </w:style>
  <w:style w:type="character" w:customStyle="1" w:styleId="fliesstext">
    <w:name w:val="fliesstext"/>
    <w:uiPriority w:val="99"/>
    <w:qFormat/>
    <w:rsid w:val="00112148"/>
  </w:style>
  <w:style w:type="character" w:customStyle="1" w:styleId="skypec2ctextspan">
    <w:name w:val="skype_c2c_text_span"/>
    <w:uiPriority w:val="99"/>
    <w:qFormat/>
    <w:rsid w:val="00112148"/>
  </w:style>
  <w:style w:type="paragraph" w:customStyle="1" w:styleId="1fffd">
    <w:name w:val="ЗАГОЛОВОК 1"/>
    <w:link w:val="1fffe"/>
    <w:uiPriority w:val="99"/>
    <w:qFormat/>
    <w:rsid w:val="00112148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112148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112148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112148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112148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112148"/>
    <w:rPr>
      <w:sz w:val="24"/>
    </w:rPr>
  </w:style>
  <w:style w:type="character" w:customStyle="1" w:styleId="s15122">
    <w:name w:val="s15122"/>
    <w:basedOn w:val="a3"/>
    <w:uiPriority w:val="99"/>
    <w:qFormat/>
    <w:rsid w:val="00112148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112148"/>
    <w:rPr>
      <w:rFonts w:cs="Times New Roman"/>
    </w:rPr>
  </w:style>
  <w:style w:type="character" w:customStyle="1" w:styleId="CommentTextChar1">
    <w:name w:val="Comment Text Char1"/>
    <w:uiPriority w:val="99"/>
    <w:qFormat/>
    <w:rsid w:val="00112148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112148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112148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112148"/>
    <w:rPr>
      <w:sz w:val="24"/>
    </w:rPr>
  </w:style>
  <w:style w:type="character" w:customStyle="1" w:styleId="1ffff">
    <w:name w:val="Основной текст Знак Знак Знак1"/>
    <w:uiPriority w:val="99"/>
    <w:rsid w:val="00112148"/>
    <w:rPr>
      <w:sz w:val="24"/>
    </w:rPr>
  </w:style>
  <w:style w:type="character" w:customStyle="1" w:styleId="56">
    <w:name w:val="Знак Знак5"/>
    <w:uiPriority w:val="99"/>
    <w:qFormat/>
    <w:locked/>
    <w:rsid w:val="00112148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112148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112148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112148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112148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112148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112148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112148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112148"/>
    <w:rPr>
      <w:color w:val="auto"/>
    </w:rPr>
  </w:style>
  <w:style w:type="paragraph" w:customStyle="1" w:styleId="bodytext2">
    <w:name w:val="bodytext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112148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1121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112148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112148"/>
    <w:rPr>
      <w:rFonts w:cs="Times New Roman"/>
    </w:rPr>
  </w:style>
  <w:style w:type="paragraph" w:customStyle="1" w:styleId="text">
    <w:name w:val="text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112148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112148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112148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112148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112148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112148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112148"/>
    <w:rPr>
      <w:rFonts w:cs="Times New Roman"/>
    </w:rPr>
  </w:style>
  <w:style w:type="paragraph" w:customStyle="1" w:styleId="p">
    <w:name w:val="p"/>
    <w:basedOn w:val="a2"/>
    <w:uiPriority w:val="99"/>
    <w:qFormat/>
    <w:rsid w:val="00112148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112148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112148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112148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112148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112148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112148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112148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112148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112148"/>
    <w:rPr>
      <w:lang w:eastAsia="ru-RU"/>
    </w:rPr>
  </w:style>
  <w:style w:type="character" w:customStyle="1" w:styleId="612">
    <w:name w:val="Знак Знак61"/>
    <w:uiPriority w:val="99"/>
    <w:qFormat/>
    <w:rsid w:val="00112148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112148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112148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112148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112148"/>
    <w:rPr>
      <w:sz w:val="24"/>
    </w:rPr>
  </w:style>
  <w:style w:type="character" w:customStyle="1" w:styleId="BodyTextIndentChar1">
    <w:name w:val="Body Text Indent Char1"/>
    <w:uiPriority w:val="99"/>
    <w:qFormat/>
    <w:rsid w:val="00112148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112148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112148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112148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112148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112148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112148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112148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112148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112148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112148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112148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112148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112148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112148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112148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112148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112148"/>
    <w:rPr>
      <w:i/>
      <w:color w:val="808080"/>
    </w:rPr>
  </w:style>
  <w:style w:type="paragraph" w:customStyle="1" w:styleId="p35">
    <w:name w:val="p35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112148"/>
    <w:rPr>
      <w:rFonts w:cs="Times New Roman"/>
    </w:rPr>
  </w:style>
  <w:style w:type="character" w:customStyle="1" w:styleId="FontStyle820">
    <w:name w:val="Font Style820"/>
    <w:uiPriority w:val="99"/>
    <w:qFormat/>
    <w:rsid w:val="00112148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112148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112148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112148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112148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112148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112148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112148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112148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112148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112148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112148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112148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112148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112148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112148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112148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112148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112148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112148"/>
    <w:rPr>
      <w:rFonts w:cs="Times New Roman"/>
    </w:rPr>
  </w:style>
  <w:style w:type="character" w:customStyle="1" w:styleId="s2">
    <w:name w:val="s2"/>
    <w:basedOn w:val="a3"/>
    <w:uiPriority w:val="99"/>
    <w:qFormat/>
    <w:rsid w:val="00112148"/>
    <w:rPr>
      <w:rFonts w:cs="Times New Roman"/>
    </w:rPr>
  </w:style>
  <w:style w:type="paragraph" w:customStyle="1" w:styleId="p2">
    <w:name w:val="p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112148"/>
    <w:rPr>
      <w:rFonts w:ascii="Wingdings" w:hAnsi="Wingdings"/>
    </w:rPr>
  </w:style>
  <w:style w:type="character" w:customStyle="1" w:styleId="WW8Num4z0">
    <w:name w:val="WW8Num4z0"/>
    <w:uiPriority w:val="99"/>
    <w:qFormat/>
    <w:rsid w:val="00112148"/>
    <w:rPr>
      <w:color w:val="auto"/>
    </w:rPr>
  </w:style>
  <w:style w:type="character" w:customStyle="1" w:styleId="WW8Num5z0">
    <w:name w:val="WW8Num5z0"/>
    <w:uiPriority w:val="99"/>
    <w:qFormat/>
    <w:rsid w:val="00112148"/>
    <w:rPr>
      <w:b/>
      <w:sz w:val="20"/>
    </w:rPr>
  </w:style>
  <w:style w:type="character" w:customStyle="1" w:styleId="WW8Num6z0">
    <w:name w:val="WW8Num6z0"/>
    <w:uiPriority w:val="99"/>
    <w:qFormat/>
    <w:rsid w:val="00112148"/>
    <w:rPr>
      <w:sz w:val="20"/>
    </w:rPr>
  </w:style>
  <w:style w:type="character" w:customStyle="1" w:styleId="WW8Num7z0">
    <w:name w:val="WW8Num7z0"/>
    <w:uiPriority w:val="99"/>
    <w:qFormat/>
    <w:rsid w:val="00112148"/>
    <w:rPr>
      <w:b/>
      <w:sz w:val="20"/>
    </w:rPr>
  </w:style>
  <w:style w:type="character" w:customStyle="1" w:styleId="WW8Num9z0">
    <w:name w:val="WW8Num9z0"/>
    <w:uiPriority w:val="99"/>
    <w:qFormat/>
    <w:rsid w:val="00112148"/>
    <w:rPr>
      <w:sz w:val="20"/>
    </w:rPr>
  </w:style>
  <w:style w:type="character" w:customStyle="1" w:styleId="WW8Num9z1">
    <w:name w:val="WW8Num9z1"/>
    <w:uiPriority w:val="99"/>
    <w:qFormat/>
    <w:rsid w:val="00112148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112148"/>
  </w:style>
  <w:style w:type="character" w:customStyle="1" w:styleId="WW8Num9z3">
    <w:name w:val="WW8Num9z3"/>
    <w:uiPriority w:val="99"/>
    <w:qFormat/>
    <w:rsid w:val="00112148"/>
  </w:style>
  <w:style w:type="character" w:customStyle="1" w:styleId="WW8Num9z4">
    <w:name w:val="WW8Num9z4"/>
    <w:uiPriority w:val="99"/>
    <w:qFormat/>
    <w:rsid w:val="00112148"/>
  </w:style>
  <w:style w:type="character" w:customStyle="1" w:styleId="WW8Num9z5">
    <w:name w:val="WW8Num9z5"/>
    <w:uiPriority w:val="99"/>
    <w:qFormat/>
    <w:rsid w:val="00112148"/>
  </w:style>
  <w:style w:type="character" w:customStyle="1" w:styleId="WW8Num9z6">
    <w:name w:val="WW8Num9z6"/>
    <w:uiPriority w:val="99"/>
    <w:qFormat/>
    <w:rsid w:val="00112148"/>
  </w:style>
  <w:style w:type="character" w:customStyle="1" w:styleId="WW8Num9z7">
    <w:name w:val="WW8Num9z7"/>
    <w:uiPriority w:val="99"/>
    <w:qFormat/>
    <w:rsid w:val="00112148"/>
  </w:style>
  <w:style w:type="character" w:customStyle="1" w:styleId="WW8Num9z8">
    <w:name w:val="WW8Num9z8"/>
    <w:uiPriority w:val="99"/>
    <w:qFormat/>
    <w:rsid w:val="00112148"/>
  </w:style>
  <w:style w:type="character" w:customStyle="1" w:styleId="WW8Num10z0">
    <w:name w:val="WW8Num10z0"/>
    <w:uiPriority w:val="99"/>
    <w:qFormat/>
    <w:rsid w:val="00112148"/>
    <w:rPr>
      <w:sz w:val="20"/>
    </w:rPr>
  </w:style>
  <w:style w:type="character" w:customStyle="1" w:styleId="WW8Num11z0">
    <w:name w:val="WW8Num11z0"/>
    <w:uiPriority w:val="99"/>
    <w:qFormat/>
    <w:rsid w:val="00112148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112148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112148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112148"/>
    <w:rPr>
      <w:sz w:val="20"/>
    </w:rPr>
  </w:style>
  <w:style w:type="character" w:customStyle="1" w:styleId="WW8Num15z0">
    <w:name w:val="WW8Num15z0"/>
    <w:uiPriority w:val="99"/>
    <w:qFormat/>
    <w:rsid w:val="00112148"/>
    <w:rPr>
      <w:sz w:val="20"/>
    </w:rPr>
  </w:style>
  <w:style w:type="character" w:customStyle="1" w:styleId="WW8Num17z0">
    <w:name w:val="WW8Num17z0"/>
    <w:uiPriority w:val="99"/>
    <w:qFormat/>
    <w:rsid w:val="00112148"/>
    <w:rPr>
      <w:rFonts w:ascii="Wingdings" w:hAnsi="Wingdings"/>
    </w:rPr>
  </w:style>
  <w:style w:type="character" w:customStyle="1" w:styleId="WW8Num18z0">
    <w:name w:val="WW8Num18z0"/>
    <w:uiPriority w:val="99"/>
    <w:qFormat/>
    <w:rsid w:val="00112148"/>
  </w:style>
  <w:style w:type="character" w:customStyle="1" w:styleId="WW8Num18z1">
    <w:name w:val="WW8Num18z1"/>
    <w:uiPriority w:val="99"/>
    <w:qFormat/>
    <w:rsid w:val="00112148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112148"/>
  </w:style>
  <w:style w:type="character" w:customStyle="1" w:styleId="WW8Num18z3">
    <w:name w:val="WW8Num18z3"/>
    <w:uiPriority w:val="99"/>
    <w:qFormat/>
    <w:rsid w:val="00112148"/>
  </w:style>
  <w:style w:type="character" w:customStyle="1" w:styleId="WW8Num18z4">
    <w:name w:val="WW8Num18z4"/>
    <w:uiPriority w:val="99"/>
    <w:qFormat/>
    <w:rsid w:val="00112148"/>
  </w:style>
  <w:style w:type="character" w:customStyle="1" w:styleId="WW8Num18z5">
    <w:name w:val="WW8Num18z5"/>
    <w:uiPriority w:val="99"/>
    <w:qFormat/>
    <w:rsid w:val="00112148"/>
  </w:style>
  <w:style w:type="character" w:customStyle="1" w:styleId="WW8Num18z6">
    <w:name w:val="WW8Num18z6"/>
    <w:uiPriority w:val="99"/>
    <w:qFormat/>
    <w:rsid w:val="00112148"/>
  </w:style>
  <w:style w:type="character" w:customStyle="1" w:styleId="WW8Num18z7">
    <w:name w:val="WW8Num18z7"/>
    <w:uiPriority w:val="99"/>
    <w:qFormat/>
    <w:rsid w:val="00112148"/>
  </w:style>
  <w:style w:type="character" w:customStyle="1" w:styleId="WW8Num18z8">
    <w:name w:val="WW8Num18z8"/>
    <w:uiPriority w:val="99"/>
    <w:qFormat/>
    <w:rsid w:val="00112148"/>
  </w:style>
  <w:style w:type="character" w:customStyle="1" w:styleId="WW8Num19z0">
    <w:name w:val="WW8Num19z0"/>
    <w:uiPriority w:val="99"/>
    <w:qFormat/>
    <w:rsid w:val="00112148"/>
  </w:style>
  <w:style w:type="character" w:customStyle="1" w:styleId="WW8Num19z1">
    <w:name w:val="WW8Num19z1"/>
    <w:uiPriority w:val="99"/>
    <w:qFormat/>
    <w:rsid w:val="00112148"/>
  </w:style>
  <w:style w:type="character" w:customStyle="1" w:styleId="WW8Num19z2">
    <w:name w:val="WW8Num19z2"/>
    <w:uiPriority w:val="99"/>
    <w:qFormat/>
    <w:rsid w:val="00112148"/>
  </w:style>
  <w:style w:type="character" w:customStyle="1" w:styleId="WW8Num19z3">
    <w:name w:val="WW8Num19z3"/>
    <w:uiPriority w:val="99"/>
    <w:qFormat/>
    <w:rsid w:val="00112148"/>
  </w:style>
  <w:style w:type="character" w:customStyle="1" w:styleId="WW8Num19z4">
    <w:name w:val="WW8Num19z4"/>
    <w:uiPriority w:val="99"/>
    <w:qFormat/>
    <w:rsid w:val="00112148"/>
  </w:style>
  <w:style w:type="character" w:customStyle="1" w:styleId="WW8Num19z5">
    <w:name w:val="WW8Num19z5"/>
    <w:uiPriority w:val="99"/>
    <w:qFormat/>
    <w:rsid w:val="00112148"/>
  </w:style>
  <w:style w:type="character" w:customStyle="1" w:styleId="WW8Num19z6">
    <w:name w:val="WW8Num19z6"/>
    <w:uiPriority w:val="99"/>
    <w:qFormat/>
    <w:rsid w:val="00112148"/>
  </w:style>
  <w:style w:type="character" w:customStyle="1" w:styleId="WW8Num19z7">
    <w:name w:val="WW8Num19z7"/>
    <w:uiPriority w:val="99"/>
    <w:qFormat/>
    <w:rsid w:val="00112148"/>
  </w:style>
  <w:style w:type="character" w:customStyle="1" w:styleId="WW8Num19z8">
    <w:name w:val="WW8Num19z8"/>
    <w:uiPriority w:val="99"/>
    <w:qFormat/>
    <w:rsid w:val="00112148"/>
  </w:style>
  <w:style w:type="character" w:customStyle="1" w:styleId="WW8Num4z1">
    <w:name w:val="WW8Num4z1"/>
    <w:uiPriority w:val="99"/>
    <w:qFormat/>
    <w:rsid w:val="00112148"/>
  </w:style>
  <w:style w:type="character" w:customStyle="1" w:styleId="WW8Num4z2">
    <w:name w:val="WW8Num4z2"/>
    <w:uiPriority w:val="99"/>
    <w:qFormat/>
    <w:rsid w:val="00112148"/>
  </w:style>
  <w:style w:type="character" w:customStyle="1" w:styleId="WW8Num4z3">
    <w:name w:val="WW8Num4z3"/>
    <w:uiPriority w:val="99"/>
    <w:qFormat/>
    <w:rsid w:val="00112148"/>
  </w:style>
  <w:style w:type="character" w:customStyle="1" w:styleId="WW8Num4z4">
    <w:name w:val="WW8Num4z4"/>
    <w:uiPriority w:val="99"/>
    <w:qFormat/>
    <w:rsid w:val="00112148"/>
  </w:style>
  <w:style w:type="character" w:customStyle="1" w:styleId="WW8Num4z5">
    <w:name w:val="WW8Num4z5"/>
    <w:uiPriority w:val="99"/>
    <w:qFormat/>
    <w:rsid w:val="00112148"/>
  </w:style>
  <w:style w:type="character" w:customStyle="1" w:styleId="WW8Num4z6">
    <w:name w:val="WW8Num4z6"/>
    <w:uiPriority w:val="99"/>
    <w:qFormat/>
    <w:rsid w:val="00112148"/>
  </w:style>
  <w:style w:type="character" w:customStyle="1" w:styleId="WW8Num4z7">
    <w:name w:val="WW8Num4z7"/>
    <w:uiPriority w:val="99"/>
    <w:qFormat/>
    <w:rsid w:val="00112148"/>
  </w:style>
  <w:style w:type="character" w:customStyle="1" w:styleId="WW8Num4z8">
    <w:name w:val="WW8Num4z8"/>
    <w:uiPriority w:val="99"/>
    <w:qFormat/>
    <w:rsid w:val="00112148"/>
  </w:style>
  <w:style w:type="character" w:customStyle="1" w:styleId="WW8Num5z1">
    <w:name w:val="WW8Num5z1"/>
    <w:uiPriority w:val="99"/>
    <w:qFormat/>
    <w:rsid w:val="00112148"/>
  </w:style>
  <w:style w:type="character" w:customStyle="1" w:styleId="WW8Num5z2">
    <w:name w:val="WW8Num5z2"/>
    <w:uiPriority w:val="99"/>
    <w:qFormat/>
    <w:rsid w:val="00112148"/>
  </w:style>
  <w:style w:type="character" w:customStyle="1" w:styleId="WW8Num5z3">
    <w:name w:val="WW8Num5z3"/>
    <w:uiPriority w:val="99"/>
    <w:qFormat/>
    <w:rsid w:val="00112148"/>
  </w:style>
  <w:style w:type="character" w:customStyle="1" w:styleId="WW8Num5z4">
    <w:name w:val="WW8Num5z4"/>
    <w:uiPriority w:val="99"/>
    <w:qFormat/>
    <w:rsid w:val="00112148"/>
  </w:style>
  <w:style w:type="character" w:customStyle="1" w:styleId="WW8Num5z5">
    <w:name w:val="WW8Num5z5"/>
    <w:uiPriority w:val="99"/>
    <w:qFormat/>
    <w:rsid w:val="00112148"/>
  </w:style>
  <w:style w:type="character" w:customStyle="1" w:styleId="WW8Num5z6">
    <w:name w:val="WW8Num5z6"/>
    <w:uiPriority w:val="99"/>
    <w:qFormat/>
    <w:rsid w:val="00112148"/>
  </w:style>
  <w:style w:type="character" w:customStyle="1" w:styleId="WW8Num5z7">
    <w:name w:val="WW8Num5z7"/>
    <w:uiPriority w:val="99"/>
    <w:qFormat/>
    <w:rsid w:val="00112148"/>
  </w:style>
  <w:style w:type="character" w:customStyle="1" w:styleId="WW8Num5z8">
    <w:name w:val="WW8Num5z8"/>
    <w:uiPriority w:val="99"/>
    <w:qFormat/>
    <w:rsid w:val="00112148"/>
  </w:style>
  <w:style w:type="character" w:customStyle="1" w:styleId="WW8Num6z1">
    <w:name w:val="WW8Num6z1"/>
    <w:uiPriority w:val="99"/>
    <w:qFormat/>
    <w:rsid w:val="00112148"/>
  </w:style>
  <w:style w:type="character" w:customStyle="1" w:styleId="WW8Num6z2">
    <w:name w:val="WW8Num6z2"/>
    <w:uiPriority w:val="99"/>
    <w:qFormat/>
    <w:rsid w:val="00112148"/>
  </w:style>
  <w:style w:type="character" w:customStyle="1" w:styleId="WW8Num6z3">
    <w:name w:val="WW8Num6z3"/>
    <w:uiPriority w:val="99"/>
    <w:qFormat/>
    <w:rsid w:val="00112148"/>
  </w:style>
  <w:style w:type="character" w:customStyle="1" w:styleId="WW8Num6z4">
    <w:name w:val="WW8Num6z4"/>
    <w:uiPriority w:val="99"/>
    <w:qFormat/>
    <w:rsid w:val="00112148"/>
  </w:style>
  <w:style w:type="character" w:customStyle="1" w:styleId="WW8Num6z5">
    <w:name w:val="WW8Num6z5"/>
    <w:uiPriority w:val="99"/>
    <w:qFormat/>
    <w:rsid w:val="00112148"/>
  </w:style>
  <w:style w:type="character" w:customStyle="1" w:styleId="WW8Num6z6">
    <w:name w:val="WW8Num6z6"/>
    <w:uiPriority w:val="99"/>
    <w:qFormat/>
    <w:rsid w:val="00112148"/>
  </w:style>
  <w:style w:type="character" w:customStyle="1" w:styleId="WW8Num6z7">
    <w:name w:val="WW8Num6z7"/>
    <w:uiPriority w:val="99"/>
    <w:qFormat/>
    <w:rsid w:val="00112148"/>
  </w:style>
  <w:style w:type="character" w:customStyle="1" w:styleId="WW8Num6z8">
    <w:name w:val="WW8Num6z8"/>
    <w:uiPriority w:val="99"/>
    <w:qFormat/>
    <w:rsid w:val="00112148"/>
  </w:style>
  <w:style w:type="character" w:customStyle="1" w:styleId="WW8Num7z1">
    <w:name w:val="WW8Num7z1"/>
    <w:uiPriority w:val="99"/>
    <w:qFormat/>
    <w:rsid w:val="00112148"/>
  </w:style>
  <w:style w:type="character" w:customStyle="1" w:styleId="WW8Num7z2">
    <w:name w:val="WW8Num7z2"/>
    <w:uiPriority w:val="99"/>
    <w:qFormat/>
    <w:rsid w:val="00112148"/>
  </w:style>
  <w:style w:type="character" w:customStyle="1" w:styleId="WW8Num7z3">
    <w:name w:val="WW8Num7z3"/>
    <w:uiPriority w:val="99"/>
    <w:qFormat/>
    <w:rsid w:val="00112148"/>
  </w:style>
  <w:style w:type="character" w:customStyle="1" w:styleId="WW8Num7z4">
    <w:name w:val="WW8Num7z4"/>
    <w:uiPriority w:val="99"/>
    <w:qFormat/>
    <w:rsid w:val="00112148"/>
  </w:style>
  <w:style w:type="character" w:customStyle="1" w:styleId="WW8Num7z5">
    <w:name w:val="WW8Num7z5"/>
    <w:uiPriority w:val="99"/>
    <w:qFormat/>
    <w:rsid w:val="00112148"/>
  </w:style>
  <w:style w:type="character" w:customStyle="1" w:styleId="WW8Num7z6">
    <w:name w:val="WW8Num7z6"/>
    <w:uiPriority w:val="99"/>
    <w:qFormat/>
    <w:rsid w:val="00112148"/>
  </w:style>
  <w:style w:type="character" w:customStyle="1" w:styleId="WW8Num7z7">
    <w:name w:val="WW8Num7z7"/>
    <w:uiPriority w:val="99"/>
    <w:qFormat/>
    <w:rsid w:val="00112148"/>
  </w:style>
  <w:style w:type="character" w:customStyle="1" w:styleId="WW8Num7z8">
    <w:name w:val="WW8Num7z8"/>
    <w:uiPriority w:val="99"/>
    <w:qFormat/>
    <w:rsid w:val="00112148"/>
  </w:style>
  <w:style w:type="character" w:customStyle="1" w:styleId="WW8Num8z1">
    <w:name w:val="WW8Num8z1"/>
    <w:uiPriority w:val="99"/>
    <w:qFormat/>
    <w:rsid w:val="00112148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112148"/>
  </w:style>
  <w:style w:type="character" w:customStyle="1" w:styleId="WW8Num8z3">
    <w:name w:val="WW8Num8z3"/>
    <w:uiPriority w:val="99"/>
    <w:qFormat/>
    <w:rsid w:val="00112148"/>
  </w:style>
  <w:style w:type="character" w:customStyle="1" w:styleId="WW8Num8z4">
    <w:name w:val="WW8Num8z4"/>
    <w:uiPriority w:val="99"/>
    <w:qFormat/>
    <w:rsid w:val="00112148"/>
  </w:style>
  <w:style w:type="character" w:customStyle="1" w:styleId="WW8Num8z5">
    <w:name w:val="WW8Num8z5"/>
    <w:uiPriority w:val="99"/>
    <w:qFormat/>
    <w:rsid w:val="00112148"/>
  </w:style>
  <w:style w:type="character" w:customStyle="1" w:styleId="WW8Num8z6">
    <w:name w:val="WW8Num8z6"/>
    <w:uiPriority w:val="99"/>
    <w:qFormat/>
    <w:rsid w:val="00112148"/>
  </w:style>
  <w:style w:type="character" w:customStyle="1" w:styleId="WW8Num8z7">
    <w:name w:val="WW8Num8z7"/>
    <w:uiPriority w:val="99"/>
    <w:qFormat/>
    <w:rsid w:val="00112148"/>
  </w:style>
  <w:style w:type="character" w:customStyle="1" w:styleId="WW8Num8z8">
    <w:name w:val="WW8Num8z8"/>
    <w:uiPriority w:val="99"/>
    <w:qFormat/>
    <w:rsid w:val="00112148"/>
  </w:style>
  <w:style w:type="character" w:customStyle="1" w:styleId="WW8Num10z1">
    <w:name w:val="WW8Num10z1"/>
    <w:uiPriority w:val="99"/>
    <w:qFormat/>
    <w:rsid w:val="00112148"/>
  </w:style>
  <w:style w:type="character" w:customStyle="1" w:styleId="WW8Num10z2">
    <w:name w:val="WW8Num10z2"/>
    <w:uiPriority w:val="99"/>
    <w:qFormat/>
    <w:rsid w:val="00112148"/>
  </w:style>
  <w:style w:type="character" w:customStyle="1" w:styleId="WW8Num10z3">
    <w:name w:val="WW8Num10z3"/>
    <w:uiPriority w:val="99"/>
    <w:qFormat/>
    <w:rsid w:val="00112148"/>
  </w:style>
  <w:style w:type="character" w:customStyle="1" w:styleId="WW8Num10z4">
    <w:name w:val="WW8Num10z4"/>
    <w:uiPriority w:val="99"/>
    <w:qFormat/>
    <w:rsid w:val="00112148"/>
  </w:style>
  <w:style w:type="character" w:customStyle="1" w:styleId="WW8Num10z5">
    <w:name w:val="WW8Num10z5"/>
    <w:uiPriority w:val="99"/>
    <w:qFormat/>
    <w:rsid w:val="00112148"/>
  </w:style>
  <w:style w:type="character" w:customStyle="1" w:styleId="WW8Num10z6">
    <w:name w:val="WW8Num10z6"/>
    <w:uiPriority w:val="99"/>
    <w:qFormat/>
    <w:rsid w:val="00112148"/>
  </w:style>
  <w:style w:type="character" w:customStyle="1" w:styleId="WW8Num10z7">
    <w:name w:val="WW8Num10z7"/>
    <w:uiPriority w:val="99"/>
    <w:qFormat/>
    <w:rsid w:val="00112148"/>
  </w:style>
  <w:style w:type="character" w:customStyle="1" w:styleId="WW8Num10z8">
    <w:name w:val="WW8Num10z8"/>
    <w:uiPriority w:val="99"/>
    <w:qFormat/>
    <w:rsid w:val="00112148"/>
  </w:style>
  <w:style w:type="character" w:customStyle="1" w:styleId="WW8Num11z1">
    <w:name w:val="WW8Num11z1"/>
    <w:uiPriority w:val="99"/>
    <w:qFormat/>
    <w:rsid w:val="00112148"/>
    <w:rPr>
      <w:sz w:val="20"/>
    </w:rPr>
  </w:style>
  <w:style w:type="character" w:customStyle="1" w:styleId="WW8Num11z2">
    <w:name w:val="WW8Num11z2"/>
    <w:uiPriority w:val="99"/>
    <w:qFormat/>
    <w:rsid w:val="00112148"/>
  </w:style>
  <w:style w:type="character" w:customStyle="1" w:styleId="WW8Num11z3">
    <w:name w:val="WW8Num11z3"/>
    <w:uiPriority w:val="99"/>
    <w:qFormat/>
    <w:rsid w:val="00112148"/>
  </w:style>
  <w:style w:type="character" w:customStyle="1" w:styleId="WW8Num11z4">
    <w:name w:val="WW8Num11z4"/>
    <w:uiPriority w:val="99"/>
    <w:qFormat/>
    <w:rsid w:val="00112148"/>
  </w:style>
  <w:style w:type="character" w:customStyle="1" w:styleId="WW8Num11z5">
    <w:name w:val="WW8Num11z5"/>
    <w:uiPriority w:val="99"/>
    <w:qFormat/>
    <w:rsid w:val="00112148"/>
  </w:style>
  <w:style w:type="character" w:customStyle="1" w:styleId="WW8Num11z6">
    <w:name w:val="WW8Num11z6"/>
    <w:uiPriority w:val="99"/>
    <w:qFormat/>
    <w:rsid w:val="00112148"/>
  </w:style>
  <w:style w:type="character" w:customStyle="1" w:styleId="WW8Num11z7">
    <w:name w:val="WW8Num11z7"/>
    <w:uiPriority w:val="99"/>
    <w:qFormat/>
    <w:rsid w:val="00112148"/>
  </w:style>
  <w:style w:type="character" w:customStyle="1" w:styleId="WW8Num11z8">
    <w:name w:val="WW8Num11z8"/>
    <w:uiPriority w:val="99"/>
    <w:qFormat/>
    <w:rsid w:val="00112148"/>
  </w:style>
  <w:style w:type="character" w:customStyle="1" w:styleId="WW8Num12z2">
    <w:name w:val="WW8Num12z2"/>
    <w:uiPriority w:val="99"/>
    <w:qFormat/>
    <w:rsid w:val="00112148"/>
    <w:rPr>
      <w:rFonts w:ascii="Wingdings" w:hAnsi="Wingdings"/>
    </w:rPr>
  </w:style>
  <w:style w:type="character" w:customStyle="1" w:styleId="WW8Num12z3">
    <w:name w:val="WW8Num12z3"/>
    <w:uiPriority w:val="99"/>
    <w:qFormat/>
    <w:rsid w:val="00112148"/>
    <w:rPr>
      <w:rFonts w:ascii="Symbol" w:hAnsi="Symbol"/>
    </w:rPr>
  </w:style>
  <w:style w:type="character" w:customStyle="1" w:styleId="WW8Num12z4">
    <w:name w:val="WW8Num12z4"/>
    <w:uiPriority w:val="99"/>
    <w:qFormat/>
    <w:rsid w:val="00112148"/>
    <w:rPr>
      <w:rFonts w:ascii="Courier New" w:hAnsi="Courier New"/>
    </w:rPr>
  </w:style>
  <w:style w:type="character" w:customStyle="1" w:styleId="WW8Num13z1">
    <w:name w:val="WW8Num13z1"/>
    <w:uiPriority w:val="99"/>
    <w:qFormat/>
    <w:rsid w:val="00112148"/>
  </w:style>
  <w:style w:type="character" w:customStyle="1" w:styleId="WW8Num13z2">
    <w:name w:val="WW8Num13z2"/>
    <w:uiPriority w:val="99"/>
    <w:qFormat/>
    <w:rsid w:val="00112148"/>
  </w:style>
  <w:style w:type="character" w:customStyle="1" w:styleId="WW8Num13z3">
    <w:name w:val="WW8Num13z3"/>
    <w:uiPriority w:val="99"/>
    <w:qFormat/>
    <w:rsid w:val="00112148"/>
  </w:style>
  <w:style w:type="character" w:customStyle="1" w:styleId="WW8Num13z4">
    <w:name w:val="WW8Num13z4"/>
    <w:uiPriority w:val="99"/>
    <w:qFormat/>
    <w:rsid w:val="00112148"/>
  </w:style>
  <w:style w:type="character" w:customStyle="1" w:styleId="WW8Num13z5">
    <w:name w:val="WW8Num13z5"/>
    <w:uiPriority w:val="99"/>
    <w:qFormat/>
    <w:rsid w:val="00112148"/>
  </w:style>
  <w:style w:type="character" w:customStyle="1" w:styleId="WW8Num13z6">
    <w:name w:val="WW8Num13z6"/>
    <w:uiPriority w:val="99"/>
    <w:qFormat/>
    <w:rsid w:val="00112148"/>
  </w:style>
  <w:style w:type="character" w:customStyle="1" w:styleId="WW8Num13z7">
    <w:name w:val="WW8Num13z7"/>
    <w:uiPriority w:val="99"/>
    <w:qFormat/>
    <w:rsid w:val="00112148"/>
  </w:style>
  <w:style w:type="character" w:customStyle="1" w:styleId="WW8Num13z8">
    <w:name w:val="WW8Num13z8"/>
    <w:uiPriority w:val="99"/>
    <w:qFormat/>
    <w:rsid w:val="00112148"/>
  </w:style>
  <w:style w:type="character" w:customStyle="1" w:styleId="WW8Num14z1">
    <w:name w:val="WW8Num14z1"/>
    <w:uiPriority w:val="99"/>
    <w:qFormat/>
    <w:rsid w:val="00112148"/>
  </w:style>
  <w:style w:type="character" w:customStyle="1" w:styleId="WW8Num14z2">
    <w:name w:val="WW8Num14z2"/>
    <w:uiPriority w:val="99"/>
    <w:qFormat/>
    <w:rsid w:val="00112148"/>
  </w:style>
  <w:style w:type="character" w:customStyle="1" w:styleId="WW8Num14z3">
    <w:name w:val="WW8Num14z3"/>
    <w:uiPriority w:val="99"/>
    <w:qFormat/>
    <w:rsid w:val="00112148"/>
  </w:style>
  <w:style w:type="character" w:customStyle="1" w:styleId="WW8Num14z4">
    <w:name w:val="WW8Num14z4"/>
    <w:uiPriority w:val="99"/>
    <w:qFormat/>
    <w:rsid w:val="00112148"/>
  </w:style>
  <w:style w:type="character" w:customStyle="1" w:styleId="WW8Num14z5">
    <w:name w:val="WW8Num14z5"/>
    <w:uiPriority w:val="99"/>
    <w:qFormat/>
    <w:rsid w:val="00112148"/>
  </w:style>
  <w:style w:type="character" w:customStyle="1" w:styleId="WW8Num14z6">
    <w:name w:val="WW8Num14z6"/>
    <w:uiPriority w:val="99"/>
    <w:qFormat/>
    <w:rsid w:val="00112148"/>
  </w:style>
  <w:style w:type="character" w:customStyle="1" w:styleId="WW8Num14z7">
    <w:name w:val="WW8Num14z7"/>
    <w:uiPriority w:val="99"/>
    <w:qFormat/>
    <w:rsid w:val="00112148"/>
  </w:style>
  <w:style w:type="character" w:customStyle="1" w:styleId="WW8Num14z8">
    <w:name w:val="WW8Num14z8"/>
    <w:uiPriority w:val="99"/>
    <w:qFormat/>
    <w:rsid w:val="00112148"/>
  </w:style>
  <w:style w:type="character" w:customStyle="1" w:styleId="WW8Num15z1">
    <w:name w:val="WW8Num15z1"/>
    <w:uiPriority w:val="99"/>
    <w:qFormat/>
    <w:rsid w:val="00112148"/>
  </w:style>
  <w:style w:type="character" w:customStyle="1" w:styleId="WW8Num15z2">
    <w:name w:val="WW8Num15z2"/>
    <w:uiPriority w:val="99"/>
    <w:qFormat/>
    <w:rsid w:val="00112148"/>
  </w:style>
  <w:style w:type="character" w:customStyle="1" w:styleId="WW8Num15z3">
    <w:name w:val="WW8Num15z3"/>
    <w:uiPriority w:val="99"/>
    <w:qFormat/>
    <w:rsid w:val="00112148"/>
  </w:style>
  <w:style w:type="character" w:customStyle="1" w:styleId="WW8Num15z4">
    <w:name w:val="WW8Num15z4"/>
    <w:uiPriority w:val="99"/>
    <w:qFormat/>
    <w:rsid w:val="00112148"/>
  </w:style>
  <w:style w:type="character" w:customStyle="1" w:styleId="WW8Num15z5">
    <w:name w:val="WW8Num15z5"/>
    <w:uiPriority w:val="99"/>
    <w:qFormat/>
    <w:rsid w:val="00112148"/>
  </w:style>
  <w:style w:type="character" w:customStyle="1" w:styleId="WW8Num15z6">
    <w:name w:val="WW8Num15z6"/>
    <w:uiPriority w:val="99"/>
    <w:qFormat/>
    <w:rsid w:val="00112148"/>
  </w:style>
  <w:style w:type="character" w:customStyle="1" w:styleId="WW8Num15z7">
    <w:name w:val="WW8Num15z7"/>
    <w:uiPriority w:val="99"/>
    <w:qFormat/>
    <w:rsid w:val="00112148"/>
  </w:style>
  <w:style w:type="character" w:customStyle="1" w:styleId="WW8Num15z8">
    <w:name w:val="WW8Num15z8"/>
    <w:uiPriority w:val="99"/>
    <w:qFormat/>
    <w:rsid w:val="00112148"/>
  </w:style>
  <w:style w:type="character" w:customStyle="1" w:styleId="WW8Num16z1">
    <w:name w:val="WW8Num16z1"/>
    <w:uiPriority w:val="99"/>
    <w:qFormat/>
    <w:rsid w:val="00112148"/>
  </w:style>
  <w:style w:type="character" w:customStyle="1" w:styleId="WW8Num16z2">
    <w:name w:val="WW8Num16z2"/>
    <w:uiPriority w:val="99"/>
    <w:qFormat/>
    <w:rsid w:val="00112148"/>
  </w:style>
  <w:style w:type="character" w:customStyle="1" w:styleId="WW8Num16z3">
    <w:name w:val="WW8Num16z3"/>
    <w:uiPriority w:val="99"/>
    <w:qFormat/>
    <w:rsid w:val="00112148"/>
  </w:style>
  <w:style w:type="character" w:customStyle="1" w:styleId="WW8Num16z4">
    <w:name w:val="WW8Num16z4"/>
    <w:uiPriority w:val="99"/>
    <w:qFormat/>
    <w:rsid w:val="00112148"/>
  </w:style>
  <w:style w:type="character" w:customStyle="1" w:styleId="WW8Num16z5">
    <w:name w:val="WW8Num16z5"/>
    <w:uiPriority w:val="99"/>
    <w:qFormat/>
    <w:rsid w:val="00112148"/>
  </w:style>
  <w:style w:type="character" w:customStyle="1" w:styleId="WW8Num16z6">
    <w:name w:val="WW8Num16z6"/>
    <w:uiPriority w:val="99"/>
    <w:qFormat/>
    <w:rsid w:val="00112148"/>
  </w:style>
  <w:style w:type="character" w:customStyle="1" w:styleId="WW8Num16z7">
    <w:name w:val="WW8Num16z7"/>
    <w:uiPriority w:val="99"/>
    <w:qFormat/>
    <w:rsid w:val="00112148"/>
  </w:style>
  <w:style w:type="character" w:customStyle="1" w:styleId="WW8Num16z8">
    <w:name w:val="WW8Num16z8"/>
    <w:uiPriority w:val="99"/>
    <w:qFormat/>
    <w:rsid w:val="00112148"/>
  </w:style>
  <w:style w:type="character" w:customStyle="1" w:styleId="affffffff1">
    <w:name w:val="Символ нумерации"/>
    <w:uiPriority w:val="99"/>
    <w:qFormat/>
    <w:rsid w:val="00112148"/>
  </w:style>
  <w:style w:type="paragraph" w:customStyle="1" w:styleId="1ffff3">
    <w:name w:val="Название1"/>
    <w:basedOn w:val="a2"/>
    <w:uiPriority w:val="99"/>
    <w:qFormat/>
    <w:rsid w:val="00112148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112148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112148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112148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112148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112148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112148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112148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112148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112148"/>
    <w:rPr>
      <w:sz w:val="24"/>
    </w:rPr>
  </w:style>
  <w:style w:type="character" w:customStyle="1" w:styleId="501">
    <w:name w:val="Знак Знак501"/>
    <w:uiPriority w:val="99"/>
    <w:qFormat/>
    <w:locked/>
    <w:rsid w:val="00112148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112148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112148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112148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112148"/>
    <w:rPr>
      <w:rFonts w:cs="Times New Roman"/>
    </w:rPr>
  </w:style>
  <w:style w:type="character" w:customStyle="1" w:styleId="Heading12">
    <w:name w:val="Heading 12 Знак Знак"/>
    <w:uiPriority w:val="99"/>
    <w:qFormat/>
    <w:rsid w:val="00112148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112148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112148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112148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112148"/>
    <w:rPr>
      <w:lang w:eastAsia="en-US"/>
    </w:rPr>
  </w:style>
  <w:style w:type="character" w:customStyle="1" w:styleId="225">
    <w:name w:val="Заголовок 2 Знак2"/>
    <w:uiPriority w:val="99"/>
    <w:qFormat/>
    <w:rsid w:val="00112148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112148"/>
    <w:rPr>
      <w:sz w:val="24"/>
    </w:rPr>
  </w:style>
  <w:style w:type="paragraph" w:customStyle="1" w:styleId="paragraf2">
    <w:name w:val="paragraf2"/>
    <w:basedOn w:val="a2"/>
    <w:uiPriority w:val="99"/>
    <w:qFormat/>
    <w:rsid w:val="00112148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112148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112148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112148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112148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112148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11214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112148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112148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112148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112148"/>
    <w:rPr>
      <w:color w:val="auto"/>
    </w:rPr>
  </w:style>
  <w:style w:type="paragraph" w:customStyle="1" w:styleId="affffffff3">
    <w:name w:val="Обычный.Нормальный"/>
    <w:uiPriority w:val="99"/>
    <w:qFormat/>
    <w:rsid w:val="001121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112148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112148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112148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112148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112148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112148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112148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112148"/>
    <w:rPr>
      <w:i/>
    </w:rPr>
  </w:style>
  <w:style w:type="character" w:customStyle="1" w:styleId="font2">
    <w:name w:val="font2"/>
    <w:uiPriority w:val="99"/>
    <w:qFormat/>
    <w:rsid w:val="00112148"/>
  </w:style>
  <w:style w:type="character" w:customStyle="1" w:styleId="keyworddef1">
    <w:name w:val="keyword_def1"/>
    <w:uiPriority w:val="99"/>
    <w:qFormat/>
    <w:rsid w:val="00112148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112148"/>
    <w:rPr>
      <w:b/>
    </w:rPr>
  </w:style>
  <w:style w:type="paragraph" w:customStyle="1" w:styleId="affffffff5">
    <w:name w:val="Текст документа"/>
    <w:basedOn w:val="a2"/>
    <w:uiPriority w:val="99"/>
    <w:qFormat/>
    <w:rsid w:val="00112148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112148"/>
    <w:rPr>
      <w:i/>
    </w:rPr>
  </w:style>
  <w:style w:type="paragraph" w:customStyle="1" w:styleId="Style164">
    <w:name w:val="Style164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112148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112148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112148"/>
    <w:rPr>
      <w:i/>
    </w:rPr>
  </w:style>
  <w:style w:type="paragraph" w:customStyle="1" w:styleId="68">
    <w:name w:val="Обычный (веб)6"/>
    <w:basedOn w:val="a2"/>
    <w:uiPriority w:val="99"/>
    <w:qFormat/>
    <w:rsid w:val="00112148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112148"/>
  </w:style>
  <w:style w:type="character" w:customStyle="1" w:styleId="pav31">
    <w:name w:val="pav31"/>
    <w:uiPriority w:val="99"/>
    <w:qFormat/>
    <w:rsid w:val="00112148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112148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112148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112148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112148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112148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112148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112148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112148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112148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112148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112148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112148"/>
  </w:style>
  <w:style w:type="character" w:customStyle="1" w:styleId="fontstyle160">
    <w:name w:val="fontstyle16"/>
    <w:uiPriority w:val="99"/>
    <w:qFormat/>
    <w:rsid w:val="00112148"/>
  </w:style>
  <w:style w:type="character" w:customStyle="1" w:styleId="noprint">
    <w:name w:val="noprint"/>
    <w:uiPriority w:val="99"/>
    <w:qFormat/>
    <w:rsid w:val="00112148"/>
  </w:style>
  <w:style w:type="paragraph" w:customStyle="1" w:styleId="center">
    <w:name w:val="center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112148"/>
  </w:style>
  <w:style w:type="character" w:customStyle="1" w:styleId="Typewriter">
    <w:name w:val="Typewriter"/>
    <w:uiPriority w:val="99"/>
    <w:qFormat/>
    <w:rsid w:val="00112148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112148"/>
  </w:style>
  <w:style w:type="character" w:customStyle="1" w:styleId="texample">
    <w:name w:val="texample"/>
    <w:uiPriority w:val="99"/>
    <w:qFormat/>
    <w:rsid w:val="00112148"/>
  </w:style>
  <w:style w:type="character" w:customStyle="1" w:styleId="sentence">
    <w:name w:val="sentence"/>
    <w:uiPriority w:val="99"/>
    <w:qFormat/>
    <w:rsid w:val="00112148"/>
  </w:style>
  <w:style w:type="character" w:customStyle="1" w:styleId="input">
    <w:name w:val="input"/>
    <w:uiPriority w:val="99"/>
    <w:qFormat/>
    <w:rsid w:val="00112148"/>
  </w:style>
  <w:style w:type="character" w:customStyle="1" w:styleId="xmlemitalic">
    <w:name w:val="xml_em_italic"/>
    <w:uiPriority w:val="99"/>
    <w:qFormat/>
    <w:rsid w:val="00112148"/>
  </w:style>
  <w:style w:type="character" w:customStyle="1" w:styleId="serp-urlitem">
    <w:name w:val="serp-url__item"/>
    <w:uiPriority w:val="99"/>
    <w:qFormat/>
    <w:rsid w:val="00112148"/>
  </w:style>
  <w:style w:type="character" w:customStyle="1" w:styleId="1ffff9">
    <w:name w:val="Гиперссылка1"/>
    <w:uiPriority w:val="99"/>
    <w:qFormat/>
    <w:rsid w:val="00112148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112148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112148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112148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112148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112148"/>
  </w:style>
  <w:style w:type="character" w:customStyle="1" w:styleId="zagl">
    <w:name w:val="zagl"/>
    <w:uiPriority w:val="99"/>
    <w:qFormat/>
    <w:rsid w:val="00112148"/>
  </w:style>
  <w:style w:type="character" w:customStyle="1" w:styleId="FontStyle135">
    <w:name w:val="Font Style135"/>
    <w:uiPriority w:val="99"/>
    <w:qFormat/>
    <w:rsid w:val="00112148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112148"/>
    <w:rPr>
      <w:vanish/>
    </w:rPr>
  </w:style>
  <w:style w:type="character" w:customStyle="1" w:styleId="butback">
    <w:name w:val="butback"/>
    <w:uiPriority w:val="99"/>
    <w:qFormat/>
    <w:rsid w:val="00112148"/>
  </w:style>
  <w:style w:type="character" w:customStyle="1" w:styleId="3f8">
    <w:name w:val="Основной текст Знак Знак3"/>
    <w:uiPriority w:val="99"/>
    <w:locked/>
    <w:rsid w:val="00112148"/>
    <w:rPr>
      <w:sz w:val="24"/>
      <w:lang w:val="ru-RU" w:eastAsia="ru-RU"/>
    </w:rPr>
  </w:style>
  <w:style w:type="character" w:customStyle="1" w:styleId="a30">
    <w:name w:val="a3"/>
    <w:uiPriority w:val="99"/>
    <w:qFormat/>
    <w:rsid w:val="00112148"/>
  </w:style>
  <w:style w:type="character" w:customStyle="1" w:styleId="formula">
    <w:name w:val="formula"/>
    <w:uiPriority w:val="99"/>
    <w:qFormat/>
    <w:rsid w:val="00112148"/>
  </w:style>
  <w:style w:type="character" w:customStyle="1" w:styleId="style170">
    <w:name w:val="style17"/>
    <w:uiPriority w:val="99"/>
    <w:qFormat/>
    <w:rsid w:val="00112148"/>
  </w:style>
  <w:style w:type="character" w:customStyle="1" w:styleId="texhtml">
    <w:name w:val="texhtml"/>
    <w:uiPriority w:val="99"/>
    <w:qFormat/>
    <w:rsid w:val="00112148"/>
  </w:style>
  <w:style w:type="character" w:customStyle="1" w:styleId="style230">
    <w:name w:val="style23"/>
    <w:uiPriority w:val="99"/>
    <w:qFormat/>
    <w:rsid w:val="00112148"/>
  </w:style>
  <w:style w:type="character" w:customStyle="1" w:styleId="BodyTextChar1">
    <w:name w:val="Body Text Char1"/>
    <w:uiPriority w:val="99"/>
    <w:qFormat/>
    <w:locked/>
    <w:rsid w:val="00112148"/>
    <w:rPr>
      <w:sz w:val="24"/>
      <w:lang w:eastAsia="ru-RU"/>
    </w:rPr>
  </w:style>
  <w:style w:type="character" w:customStyle="1" w:styleId="FontStyle29">
    <w:name w:val="Font Style29"/>
    <w:uiPriority w:val="99"/>
    <w:qFormat/>
    <w:rsid w:val="00112148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112148"/>
  </w:style>
  <w:style w:type="character" w:customStyle="1" w:styleId="answer-source">
    <w:name w:val="answer-source"/>
    <w:uiPriority w:val="99"/>
    <w:qFormat/>
    <w:rsid w:val="00112148"/>
  </w:style>
  <w:style w:type="character" w:customStyle="1" w:styleId="reftag">
    <w:name w:val="reftag"/>
    <w:uiPriority w:val="99"/>
    <w:qFormat/>
    <w:rsid w:val="00112148"/>
  </w:style>
  <w:style w:type="character" w:customStyle="1" w:styleId="tgc">
    <w:name w:val="_tgc"/>
    <w:uiPriority w:val="99"/>
    <w:qFormat/>
    <w:rsid w:val="00112148"/>
  </w:style>
  <w:style w:type="paragraph" w:customStyle="1" w:styleId="Style134">
    <w:name w:val="Style134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112148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112148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112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112148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112148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112148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112148"/>
  </w:style>
  <w:style w:type="character" w:customStyle="1" w:styleId="s13">
    <w:name w:val="s13"/>
    <w:uiPriority w:val="99"/>
    <w:qFormat/>
    <w:rsid w:val="00112148"/>
  </w:style>
  <w:style w:type="paragraph" w:customStyle="1" w:styleId="p29">
    <w:name w:val="p29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112148"/>
  </w:style>
  <w:style w:type="character" w:customStyle="1" w:styleId="s15">
    <w:name w:val="s15"/>
    <w:uiPriority w:val="99"/>
    <w:qFormat/>
    <w:rsid w:val="00112148"/>
  </w:style>
  <w:style w:type="paragraph" w:customStyle="1" w:styleId="p33">
    <w:name w:val="p33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112148"/>
  </w:style>
  <w:style w:type="paragraph" w:customStyle="1" w:styleId="p25">
    <w:name w:val="p25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112148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112148"/>
    <w:rPr>
      <w:sz w:val="24"/>
    </w:rPr>
  </w:style>
  <w:style w:type="character" w:customStyle="1" w:styleId="1ffffb">
    <w:name w:val="Красная строка Знак1"/>
    <w:uiPriority w:val="99"/>
    <w:qFormat/>
    <w:rsid w:val="00112148"/>
    <w:rPr>
      <w:sz w:val="24"/>
    </w:rPr>
  </w:style>
  <w:style w:type="character" w:customStyle="1" w:styleId="2610">
    <w:name w:val="Знак Знак261"/>
    <w:uiPriority w:val="99"/>
    <w:qFormat/>
    <w:rsid w:val="00112148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112148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112148"/>
    <w:rPr>
      <w:rFonts w:cs="Times New Roman"/>
    </w:rPr>
  </w:style>
  <w:style w:type="character" w:customStyle="1" w:styleId="2112">
    <w:name w:val="Цитата 2 Знак11"/>
    <w:uiPriority w:val="99"/>
    <w:qFormat/>
    <w:rsid w:val="00112148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112148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112148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112148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112148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112148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112148"/>
    <w:rPr>
      <w:sz w:val="24"/>
    </w:rPr>
  </w:style>
  <w:style w:type="character" w:customStyle="1" w:styleId="613">
    <w:name w:val="Знак6 Знак Знак1"/>
    <w:uiPriority w:val="99"/>
    <w:qFormat/>
    <w:rsid w:val="00112148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112148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112148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112148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11214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112148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112148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112148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11214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112148"/>
    <w:rPr>
      <w:rFonts w:cs="Times New Roman"/>
    </w:rPr>
  </w:style>
  <w:style w:type="paragraph" w:customStyle="1" w:styleId="p21">
    <w:name w:val="p2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112148"/>
    <w:rPr>
      <w:color w:val="2C437A"/>
      <w:u w:val="none"/>
    </w:rPr>
  </w:style>
  <w:style w:type="character" w:customStyle="1" w:styleId="700">
    <w:name w:val="Знак Знак70"/>
    <w:uiPriority w:val="99"/>
    <w:qFormat/>
    <w:rsid w:val="00112148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112148"/>
    <w:rPr>
      <w:b/>
      <w:sz w:val="28"/>
    </w:rPr>
  </w:style>
  <w:style w:type="character" w:customStyle="1" w:styleId="680">
    <w:name w:val="Знак Знак68"/>
    <w:uiPriority w:val="99"/>
    <w:qFormat/>
    <w:rsid w:val="00112148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112148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112148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112148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112148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112148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11214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112148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112148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112148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112148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112148"/>
    <w:rPr>
      <w:shd w:val="clear" w:color="auto" w:fill="FFFFFF"/>
    </w:rPr>
  </w:style>
  <w:style w:type="paragraph" w:customStyle="1" w:styleId="WW-Normal">
    <w:name w:val="WW-Normal"/>
    <w:uiPriority w:val="99"/>
    <w:qFormat/>
    <w:rsid w:val="00112148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112148"/>
    <w:rPr>
      <w:color w:val="000000"/>
      <w:sz w:val="20"/>
    </w:rPr>
  </w:style>
  <w:style w:type="character" w:customStyle="1" w:styleId="A31">
    <w:name w:val="A3"/>
    <w:uiPriority w:val="99"/>
    <w:qFormat/>
    <w:rsid w:val="00112148"/>
    <w:rPr>
      <w:b/>
      <w:color w:val="000000"/>
      <w:sz w:val="30"/>
    </w:rPr>
  </w:style>
  <w:style w:type="character" w:customStyle="1" w:styleId="para6">
    <w:name w:val="para6"/>
    <w:uiPriority w:val="99"/>
    <w:qFormat/>
    <w:rsid w:val="00112148"/>
  </w:style>
  <w:style w:type="character" w:customStyle="1" w:styleId="affffffff9">
    <w:name w:val="Абзац списка Знак"/>
    <w:link w:val="5a"/>
    <w:uiPriority w:val="34"/>
    <w:qFormat/>
    <w:locked/>
    <w:rsid w:val="00112148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112148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112148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112148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112148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112148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112148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112148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112148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112148"/>
    <w:rPr>
      <w:color w:val="808080"/>
    </w:rPr>
  </w:style>
  <w:style w:type="paragraph" w:customStyle="1" w:styleId="small">
    <w:name w:val="small"/>
    <w:basedOn w:val="a2"/>
    <w:uiPriority w:val="99"/>
    <w:qFormat/>
    <w:rsid w:val="00112148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112148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112148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112148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112148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112148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112148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112148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112148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112148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112148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112148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112148"/>
  </w:style>
  <w:style w:type="paragraph" w:customStyle="1" w:styleId="affffffffc">
    <w:name w:val="_Обычный"/>
    <w:basedOn w:val="a2"/>
    <w:uiPriority w:val="99"/>
    <w:qFormat/>
    <w:rsid w:val="0011214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112148"/>
  </w:style>
  <w:style w:type="paragraph" w:customStyle="1" w:styleId="1270">
    <w:name w:val="Стиль по ширине Первая строка:  127 см"/>
    <w:basedOn w:val="a2"/>
    <w:uiPriority w:val="99"/>
    <w:qFormat/>
    <w:rsid w:val="00112148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112148"/>
    <w:rPr>
      <w:rFonts w:cs="Times New Roman"/>
    </w:rPr>
  </w:style>
  <w:style w:type="character" w:customStyle="1" w:styleId="hl">
    <w:name w:val="hl"/>
    <w:uiPriority w:val="99"/>
    <w:qFormat/>
    <w:rsid w:val="00112148"/>
  </w:style>
  <w:style w:type="paragraph" w:customStyle="1" w:styleId="book">
    <w:name w:val="book"/>
    <w:basedOn w:val="a2"/>
    <w:uiPriority w:val="99"/>
    <w:qFormat/>
    <w:rsid w:val="00112148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112148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112148"/>
  </w:style>
  <w:style w:type="paragraph" w:customStyle="1" w:styleId="12a">
    <w:name w:val="стиль12"/>
    <w:basedOn w:val="a2"/>
    <w:uiPriority w:val="99"/>
    <w:qFormat/>
    <w:rsid w:val="00112148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112148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112148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112148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112148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112148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112148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112148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112148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112148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112148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112148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112148"/>
    <w:rPr>
      <w:rFonts w:ascii="Wingdings" w:hAnsi="Wingdings"/>
    </w:rPr>
  </w:style>
  <w:style w:type="character" w:customStyle="1" w:styleId="WW8Num3z2">
    <w:name w:val="WW8Num3z2"/>
    <w:uiPriority w:val="99"/>
    <w:qFormat/>
    <w:rsid w:val="00112148"/>
    <w:rPr>
      <w:rFonts w:ascii="Wingdings" w:hAnsi="Wingdings"/>
    </w:rPr>
  </w:style>
  <w:style w:type="character" w:customStyle="1" w:styleId="WW8Num3z3">
    <w:name w:val="WW8Num3z3"/>
    <w:uiPriority w:val="99"/>
    <w:qFormat/>
    <w:rsid w:val="00112148"/>
    <w:rPr>
      <w:rFonts w:ascii="Symbol" w:hAnsi="Symbol"/>
    </w:rPr>
  </w:style>
  <w:style w:type="character" w:customStyle="1" w:styleId="WW8Num12z1">
    <w:name w:val="WW8Num12z1"/>
    <w:uiPriority w:val="99"/>
    <w:qFormat/>
    <w:rsid w:val="00112148"/>
    <w:rPr>
      <w:b/>
    </w:rPr>
  </w:style>
  <w:style w:type="character" w:customStyle="1" w:styleId="WW8Num12z5">
    <w:name w:val="WW8Num12z5"/>
    <w:uiPriority w:val="99"/>
    <w:qFormat/>
    <w:rsid w:val="00112148"/>
  </w:style>
  <w:style w:type="character" w:customStyle="1" w:styleId="WW8Num12z6">
    <w:name w:val="WW8Num12z6"/>
    <w:uiPriority w:val="99"/>
    <w:qFormat/>
    <w:rsid w:val="00112148"/>
  </w:style>
  <w:style w:type="character" w:customStyle="1" w:styleId="WW8Num12z7">
    <w:name w:val="WW8Num12z7"/>
    <w:uiPriority w:val="99"/>
    <w:qFormat/>
    <w:rsid w:val="00112148"/>
  </w:style>
  <w:style w:type="character" w:customStyle="1" w:styleId="WW8Num12z8">
    <w:name w:val="WW8Num12z8"/>
    <w:uiPriority w:val="99"/>
    <w:qFormat/>
    <w:rsid w:val="00112148"/>
  </w:style>
  <w:style w:type="character" w:customStyle="1" w:styleId="WW8Num17z2">
    <w:name w:val="WW8Num17z2"/>
    <w:uiPriority w:val="99"/>
    <w:qFormat/>
    <w:rsid w:val="00112148"/>
  </w:style>
  <w:style w:type="character" w:customStyle="1" w:styleId="WW8Num17z3">
    <w:name w:val="WW8Num17z3"/>
    <w:uiPriority w:val="99"/>
    <w:qFormat/>
    <w:rsid w:val="00112148"/>
  </w:style>
  <w:style w:type="character" w:customStyle="1" w:styleId="WW8Num17z4">
    <w:name w:val="WW8Num17z4"/>
    <w:uiPriority w:val="99"/>
    <w:qFormat/>
    <w:rsid w:val="00112148"/>
  </w:style>
  <w:style w:type="character" w:customStyle="1" w:styleId="WW8Num17z5">
    <w:name w:val="WW8Num17z5"/>
    <w:uiPriority w:val="99"/>
    <w:qFormat/>
    <w:rsid w:val="00112148"/>
  </w:style>
  <w:style w:type="character" w:customStyle="1" w:styleId="WW8Num17z6">
    <w:name w:val="WW8Num17z6"/>
    <w:uiPriority w:val="99"/>
    <w:qFormat/>
    <w:rsid w:val="00112148"/>
  </w:style>
  <w:style w:type="character" w:customStyle="1" w:styleId="WW8Num17z7">
    <w:name w:val="WW8Num17z7"/>
    <w:uiPriority w:val="99"/>
    <w:qFormat/>
    <w:rsid w:val="00112148"/>
  </w:style>
  <w:style w:type="character" w:customStyle="1" w:styleId="WW8Num17z8">
    <w:name w:val="WW8Num17z8"/>
    <w:uiPriority w:val="99"/>
    <w:qFormat/>
    <w:rsid w:val="00112148"/>
  </w:style>
  <w:style w:type="character" w:customStyle="1" w:styleId="WW8Num20z0">
    <w:name w:val="WW8Num20z0"/>
    <w:uiPriority w:val="99"/>
    <w:qFormat/>
    <w:rsid w:val="00112148"/>
  </w:style>
  <w:style w:type="character" w:customStyle="1" w:styleId="WW8Num21z0">
    <w:name w:val="WW8Num21z0"/>
    <w:uiPriority w:val="99"/>
    <w:qFormat/>
    <w:rsid w:val="00112148"/>
  </w:style>
  <w:style w:type="character" w:customStyle="1" w:styleId="WW8Num21z1">
    <w:name w:val="WW8Num21z1"/>
    <w:uiPriority w:val="99"/>
    <w:qFormat/>
    <w:rsid w:val="00112148"/>
  </w:style>
  <w:style w:type="character" w:customStyle="1" w:styleId="WW8Num21z2">
    <w:name w:val="WW8Num21z2"/>
    <w:uiPriority w:val="99"/>
    <w:qFormat/>
    <w:rsid w:val="00112148"/>
  </w:style>
  <w:style w:type="character" w:customStyle="1" w:styleId="WW8Num21z3">
    <w:name w:val="WW8Num21z3"/>
    <w:uiPriority w:val="99"/>
    <w:qFormat/>
    <w:rsid w:val="00112148"/>
  </w:style>
  <w:style w:type="character" w:customStyle="1" w:styleId="WW8Num21z4">
    <w:name w:val="WW8Num21z4"/>
    <w:uiPriority w:val="99"/>
    <w:qFormat/>
    <w:rsid w:val="00112148"/>
  </w:style>
  <w:style w:type="character" w:customStyle="1" w:styleId="WW8Num21z5">
    <w:name w:val="WW8Num21z5"/>
    <w:uiPriority w:val="99"/>
    <w:qFormat/>
    <w:rsid w:val="00112148"/>
  </w:style>
  <w:style w:type="character" w:customStyle="1" w:styleId="WW8Num21z6">
    <w:name w:val="WW8Num21z6"/>
    <w:uiPriority w:val="99"/>
    <w:qFormat/>
    <w:rsid w:val="00112148"/>
  </w:style>
  <w:style w:type="character" w:customStyle="1" w:styleId="WW8Num21z7">
    <w:name w:val="WW8Num21z7"/>
    <w:uiPriority w:val="99"/>
    <w:qFormat/>
    <w:rsid w:val="00112148"/>
  </w:style>
  <w:style w:type="character" w:customStyle="1" w:styleId="WW8Num21z8">
    <w:name w:val="WW8Num21z8"/>
    <w:uiPriority w:val="99"/>
    <w:qFormat/>
    <w:rsid w:val="00112148"/>
  </w:style>
  <w:style w:type="character" w:customStyle="1" w:styleId="WW8Num22z0">
    <w:name w:val="WW8Num22z0"/>
    <w:uiPriority w:val="99"/>
    <w:qFormat/>
    <w:rsid w:val="00112148"/>
    <w:rPr>
      <w:rFonts w:ascii="Symbol" w:hAnsi="Symbol"/>
    </w:rPr>
  </w:style>
  <w:style w:type="character" w:customStyle="1" w:styleId="WW8Num22z1">
    <w:name w:val="WW8Num22z1"/>
    <w:uiPriority w:val="99"/>
    <w:qFormat/>
    <w:rsid w:val="00112148"/>
    <w:rPr>
      <w:rFonts w:ascii="Courier New" w:hAnsi="Courier New"/>
    </w:rPr>
  </w:style>
  <w:style w:type="character" w:customStyle="1" w:styleId="WW8Num22z2">
    <w:name w:val="WW8Num22z2"/>
    <w:uiPriority w:val="99"/>
    <w:qFormat/>
    <w:rsid w:val="00112148"/>
    <w:rPr>
      <w:rFonts w:ascii="Wingdings" w:hAnsi="Wingdings"/>
    </w:rPr>
  </w:style>
  <w:style w:type="character" w:customStyle="1" w:styleId="WW8Num23z0">
    <w:name w:val="WW8Num23z0"/>
    <w:uiPriority w:val="99"/>
    <w:qFormat/>
    <w:rsid w:val="00112148"/>
  </w:style>
  <w:style w:type="character" w:customStyle="1" w:styleId="WW8Num23z1">
    <w:name w:val="WW8Num23z1"/>
    <w:uiPriority w:val="99"/>
    <w:qFormat/>
    <w:rsid w:val="00112148"/>
  </w:style>
  <w:style w:type="character" w:customStyle="1" w:styleId="WW8Num23z2">
    <w:name w:val="WW8Num23z2"/>
    <w:uiPriority w:val="99"/>
    <w:qFormat/>
    <w:rsid w:val="00112148"/>
  </w:style>
  <w:style w:type="character" w:customStyle="1" w:styleId="WW8Num23z3">
    <w:name w:val="WW8Num23z3"/>
    <w:uiPriority w:val="99"/>
    <w:qFormat/>
    <w:rsid w:val="00112148"/>
  </w:style>
  <w:style w:type="character" w:customStyle="1" w:styleId="WW8Num23z4">
    <w:name w:val="WW8Num23z4"/>
    <w:uiPriority w:val="99"/>
    <w:qFormat/>
    <w:rsid w:val="00112148"/>
  </w:style>
  <w:style w:type="character" w:customStyle="1" w:styleId="WW8Num23z5">
    <w:name w:val="WW8Num23z5"/>
    <w:uiPriority w:val="99"/>
    <w:qFormat/>
    <w:rsid w:val="00112148"/>
  </w:style>
  <w:style w:type="character" w:customStyle="1" w:styleId="WW8Num23z6">
    <w:name w:val="WW8Num23z6"/>
    <w:uiPriority w:val="99"/>
    <w:qFormat/>
    <w:rsid w:val="00112148"/>
  </w:style>
  <w:style w:type="character" w:customStyle="1" w:styleId="WW8Num23z7">
    <w:name w:val="WW8Num23z7"/>
    <w:uiPriority w:val="99"/>
    <w:qFormat/>
    <w:rsid w:val="00112148"/>
  </w:style>
  <w:style w:type="character" w:customStyle="1" w:styleId="WW8Num23z8">
    <w:name w:val="WW8Num23z8"/>
    <w:uiPriority w:val="99"/>
    <w:qFormat/>
    <w:rsid w:val="00112148"/>
  </w:style>
  <w:style w:type="character" w:customStyle="1" w:styleId="WW8Num24z0">
    <w:name w:val="WW8Num24z0"/>
    <w:uiPriority w:val="99"/>
    <w:qFormat/>
    <w:rsid w:val="00112148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112148"/>
    <w:rPr>
      <w:rFonts w:ascii="Courier New" w:hAnsi="Courier New"/>
    </w:rPr>
  </w:style>
  <w:style w:type="character" w:customStyle="1" w:styleId="WW8Num24z2">
    <w:name w:val="WW8Num24z2"/>
    <w:uiPriority w:val="99"/>
    <w:qFormat/>
    <w:rsid w:val="00112148"/>
    <w:rPr>
      <w:rFonts w:ascii="Wingdings" w:hAnsi="Wingdings"/>
    </w:rPr>
  </w:style>
  <w:style w:type="character" w:customStyle="1" w:styleId="WW8Num24z3">
    <w:name w:val="WW8Num24z3"/>
    <w:uiPriority w:val="99"/>
    <w:qFormat/>
    <w:rsid w:val="00112148"/>
    <w:rPr>
      <w:rFonts w:ascii="Symbol" w:hAnsi="Symbol"/>
    </w:rPr>
  </w:style>
  <w:style w:type="character" w:customStyle="1" w:styleId="WW8Num25z0">
    <w:name w:val="WW8Num25z0"/>
    <w:uiPriority w:val="99"/>
    <w:qFormat/>
    <w:rsid w:val="00112148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112148"/>
    <w:rPr>
      <w:rFonts w:ascii="Courier New" w:hAnsi="Courier New"/>
    </w:rPr>
  </w:style>
  <w:style w:type="character" w:customStyle="1" w:styleId="WW8Num25z2">
    <w:name w:val="WW8Num25z2"/>
    <w:uiPriority w:val="99"/>
    <w:qFormat/>
    <w:rsid w:val="00112148"/>
    <w:rPr>
      <w:rFonts w:ascii="Wingdings" w:hAnsi="Wingdings"/>
    </w:rPr>
  </w:style>
  <w:style w:type="character" w:customStyle="1" w:styleId="WW8Num25z3">
    <w:name w:val="WW8Num25z3"/>
    <w:uiPriority w:val="99"/>
    <w:qFormat/>
    <w:rsid w:val="00112148"/>
    <w:rPr>
      <w:rFonts w:ascii="Symbol" w:hAnsi="Symbol"/>
    </w:rPr>
  </w:style>
  <w:style w:type="character" w:customStyle="1" w:styleId="WW8Num26z0">
    <w:name w:val="WW8Num26z0"/>
    <w:uiPriority w:val="99"/>
    <w:qFormat/>
    <w:rsid w:val="00112148"/>
    <w:rPr>
      <w:rFonts w:ascii="Symbol" w:hAnsi="Symbol"/>
    </w:rPr>
  </w:style>
  <w:style w:type="character" w:customStyle="1" w:styleId="WW8Num26z1">
    <w:name w:val="WW8Num26z1"/>
    <w:uiPriority w:val="99"/>
    <w:qFormat/>
    <w:rsid w:val="00112148"/>
    <w:rPr>
      <w:rFonts w:ascii="Courier New" w:hAnsi="Courier New"/>
    </w:rPr>
  </w:style>
  <w:style w:type="character" w:customStyle="1" w:styleId="WW8Num26z2">
    <w:name w:val="WW8Num26z2"/>
    <w:uiPriority w:val="99"/>
    <w:qFormat/>
    <w:rsid w:val="00112148"/>
    <w:rPr>
      <w:rFonts w:ascii="Wingdings" w:hAnsi="Wingdings"/>
    </w:rPr>
  </w:style>
  <w:style w:type="character" w:customStyle="1" w:styleId="WW8Num27z0">
    <w:name w:val="WW8Num27z0"/>
    <w:uiPriority w:val="99"/>
    <w:qFormat/>
    <w:rsid w:val="00112148"/>
  </w:style>
  <w:style w:type="character" w:customStyle="1" w:styleId="WW8Num27z1">
    <w:name w:val="WW8Num27z1"/>
    <w:uiPriority w:val="99"/>
    <w:qFormat/>
    <w:rsid w:val="00112148"/>
  </w:style>
  <w:style w:type="character" w:customStyle="1" w:styleId="WW8Num27z2">
    <w:name w:val="WW8Num27z2"/>
    <w:uiPriority w:val="99"/>
    <w:qFormat/>
    <w:rsid w:val="00112148"/>
  </w:style>
  <w:style w:type="character" w:customStyle="1" w:styleId="WW8Num27z3">
    <w:name w:val="WW8Num27z3"/>
    <w:uiPriority w:val="99"/>
    <w:qFormat/>
    <w:rsid w:val="00112148"/>
  </w:style>
  <w:style w:type="character" w:customStyle="1" w:styleId="WW8Num27z4">
    <w:name w:val="WW8Num27z4"/>
    <w:uiPriority w:val="99"/>
    <w:qFormat/>
    <w:rsid w:val="00112148"/>
  </w:style>
  <w:style w:type="character" w:customStyle="1" w:styleId="WW8Num27z5">
    <w:name w:val="WW8Num27z5"/>
    <w:uiPriority w:val="99"/>
    <w:qFormat/>
    <w:rsid w:val="00112148"/>
  </w:style>
  <w:style w:type="character" w:customStyle="1" w:styleId="WW8Num27z6">
    <w:name w:val="WW8Num27z6"/>
    <w:uiPriority w:val="99"/>
    <w:qFormat/>
    <w:rsid w:val="00112148"/>
  </w:style>
  <w:style w:type="character" w:customStyle="1" w:styleId="WW8Num27z7">
    <w:name w:val="WW8Num27z7"/>
    <w:uiPriority w:val="99"/>
    <w:qFormat/>
    <w:rsid w:val="00112148"/>
  </w:style>
  <w:style w:type="character" w:customStyle="1" w:styleId="WW8Num27z8">
    <w:name w:val="WW8Num27z8"/>
    <w:uiPriority w:val="99"/>
    <w:qFormat/>
    <w:rsid w:val="00112148"/>
  </w:style>
  <w:style w:type="character" w:customStyle="1" w:styleId="WW8Num28z0">
    <w:name w:val="WW8Num28z0"/>
    <w:uiPriority w:val="99"/>
    <w:qFormat/>
    <w:rsid w:val="00112148"/>
  </w:style>
  <w:style w:type="character" w:customStyle="1" w:styleId="WW8Num28z1">
    <w:name w:val="WW8Num28z1"/>
    <w:uiPriority w:val="99"/>
    <w:qFormat/>
    <w:rsid w:val="00112148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112148"/>
  </w:style>
  <w:style w:type="character" w:customStyle="1" w:styleId="WW8Num28z3">
    <w:name w:val="WW8Num28z3"/>
    <w:uiPriority w:val="99"/>
    <w:qFormat/>
    <w:rsid w:val="00112148"/>
  </w:style>
  <w:style w:type="character" w:customStyle="1" w:styleId="WW8Num28z4">
    <w:name w:val="WW8Num28z4"/>
    <w:uiPriority w:val="99"/>
    <w:qFormat/>
    <w:rsid w:val="00112148"/>
  </w:style>
  <w:style w:type="character" w:customStyle="1" w:styleId="WW8Num28z5">
    <w:name w:val="WW8Num28z5"/>
    <w:uiPriority w:val="99"/>
    <w:qFormat/>
    <w:rsid w:val="00112148"/>
  </w:style>
  <w:style w:type="character" w:customStyle="1" w:styleId="WW8Num28z6">
    <w:name w:val="WW8Num28z6"/>
    <w:uiPriority w:val="99"/>
    <w:qFormat/>
    <w:rsid w:val="00112148"/>
  </w:style>
  <w:style w:type="character" w:customStyle="1" w:styleId="WW8Num28z7">
    <w:name w:val="WW8Num28z7"/>
    <w:uiPriority w:val="99"/>
    <w:qFormat/>
    <w:rsid w:val="00112148"/>
  </w:style>
  <w:style w:type="character" w:customStyle="1" w:styleId="WW8Num28z8">
    <w:name w:val="WW8Num28z8"/>
    <w:uiPriority w:val="99"/>
    <w:qFormat/>
    <w:rsid w:val="00112148"/>
  </w:style>
  <w:style w:type="character" w:customStyle="1" w:styleId="WW8Num29z0">
    <w:name w:val="WW8Num29z0"/>
    <w:uiPriority w:val="99"/>
    <w:qFormat/>
    <w:rsid w:val="00112148"/>
  </w:style>
  <w:style w:type="character" w:customStyle="1" w:styleId="WW8Num29z1">
    <w:name w:val="WW8Num29z1"/>
    <w:uiPriority w:val="99"/>
    <w:qFormat/>
    <w:rsid w:val="00112148"/>
  </w:style>
  <w:style w:type="character" w:customStyle="1" w:styleId="WW8Num29z2">
    <w:name w:val="WW8Num29z2"/>
    <w:uiPriority w:val="99"/>
    <w:qFormat/>
    <w:rsid w:val="00112148"/>
  </w:style>
  <w:style w:type="character" w:customStyle="1" w:styleId="WW8Num29z3">
    <w:name w:val="WW8Num29z3"/>
    <w:uiPriority w:val="99"/>
    <w:qFormat/>
    <w:rsid w:val="00112148"/>
  </w:style>
  <w:style w:type="character" w:customStyle="1" w:styleId="WW8Num29z4">
    <w:name w:val="WW8Num29z4"/>
    <w:uiPriority w:val="99"/>
    <w:qFormat/>
    <w:rsid w:val="00112148"/>
  </w:style>
  <w:style w:type="character" w:customStyle="1" w:styleId="WW8Num29z5">
    <w:name w:val="WW8Num29z5"/>
    <w:uiPriority w:val="99"/>
    <w:qFormat/>
    <w:rsid w:val="00112148"/>
  </w:style>
  <w:style w:type="character" w:customStyle="1" w:styleId="WW8Num29z6">
    <w:name w:val="WW8Num29z6"/>
    <w:uiPriority w:val="99"/>
    <w:qFormat/>
    <w:rsid w:val="00112148"/>
  </w:style>
  <w:style w:type="character" w:customStyle="1" w:styleId="WW8Num29z7">
    <w:name w:val="WW8Num29z7"/>
    <w:uiPriority w:val="99"/>
    <w:qFormat/>
    <w:rsid w:val="00112148"/>
  </w:style>
  <w:style w:type="character" w:customStyle="1" w:styleId="WW8Num29z8">
    <w:name w:val="WW8Num29z8"/>
    <w:uiPriority w:val="99"/>
    <w:qFormat/>
    <w:rsid w:val="00112148"/>
  </w:style>
  <w:style w:type="character" w:customStyle="1" w:styleId="WW8Num30z0">
    <w:name w:val="WW8Num30z0"/>
    <w:uiPriority w:val="99"/>
    <w:qFormat/>
    <w:rsid w:val="00112148"/>
    <w:rPr>
      <w:rFonts w:ascii="Wingdings" w:hAnsi="Wingdings"/>
    </w:rPr>
  </w:style>
  <w:style w:type="character" w:customStyle="1" w:styleId="WW8Num30z1">
    <w:name w:val="WW8Num30z1"/>
    <w:uiPriority w:val="99"/>
    <w:qFormat/>
    <w:rsid w:val="00112148"/>
    <w:rPr>
      <w:rFonts w:ascii="Courier New" w:hAnsi="Courier New"/>
    </w:rPr>
  </w:style>
  <w:style w:type="character" w:customStyle="1" w:styleId="WW8Num30z3">
    <w:name w:val="WW8Num30z3"/>
    <w:uiPriority w:val="99"/>
    <w:qFormat/>
    <w:rsid w:val="00112148"/>
    <w:rPr>
      <w:rFonts w:ascii="Symbol" w:hAnsi="Symbol"/>
    </w:rPr>
  </w:style>
  <w:style w:type="character" w:customStyle="1" w:styleId="WW8Num31z0">
    <w:name w:val="WW8Num31z0"/>
    <w:uiPriority w:val="99"/>
    <w:qFormat/>
    <w:rsid w:val="00112148"/>
    <w:rPr>
      <w:rFonts w:ascii="Wingdings" w:hAnsi="Wingdings"/>
    </w:rPr>
  </w:style>
  <w:style w:type="character" w:customStyle="1" w:styleId="WW8Num31z1">
    <w:name w:val="WW8Num31z1"/>
    <w:uiPriority w:val="99"/>
    <w:qFormat/>
    <w:rsid w:val="00112148"/>
    <w:rPr>
      <w:rFonts w:ascii="Courier New" w:hAnsi="Courier New"/>
    </w:rPr>
  </w:style>
  <w:style w:type="character" w:customStyle="1" w:styleId="WW8Num31z3">
    <w:name w:val="WW8Num31z3"/>
    <w:uiPriority w:val="99"/>
    <w:qFormat/>
    <w:rsid w:val="00112148"/>
    <w:rPr>
      <w:rFonts w:ascii="Symbol" w:hAnsi="Symbol"/>
    </w:rPr>
  </w:style>
  <w:style w:type="character" w:customStyle="1" w:styleId="WW8Num32z0">
    <w:name w:val="WW8Num32z0"/>
    <w:uiPriority w:val="99"/>
    <w:qFormat/>
    <w:rsid w:val="00112148"/>
  </w:style>
  <w:style w:type="character" w:customStyle="1" w:styleId="WW8Num32z1">
    <w:name w:val="WW8Num32z1"/>
    <w:uiPriority w:val="99"/>
    <w:qFormat/>
    <w:rsid w:val="00112148"/>
    <w:rPr>
      <w:rFonts w:ascii="Courier New" w:hAnsi="Courier New"/>
    </w:rPr>
  </w:style>
  <w:style w:type="character" w:customStyle="1" w:styleId="WW8Num32z2">
    <w:name w:val="WW8Num32z2"/>
    <w:uiPriority w:val="99"/>
    <w:qFormat/>
    <w:rsid w:val="00112148"/>
    <w:rPr>
      <w:rFonts w:ascii="Wingdings" w:hAnsi="Wingdings"/>
    </w:rPr>
  </w:style>
  <w:style w:type="character" w:customStyle="1" w:styleId="WW8Num32z3">
    <w:name w:val="WW8Num32z3"/>
    <w:uiPriority w:val="99"/>
    <w:qFormat/>
    <w:rsid w:val="00112148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112148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112148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112148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11214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112148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112148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112148"/>
    <w:rPr>
      <w:rFonts w:cs="Times New Roman"/>
    </w:rPr>
  </w:style>
  <w:style w:type="character" w:customStyle="1" w:styleId="WW8Num2z3">
    <w:name w:val="WW8Num2z3"/>
    <w:uiPriority w:val="99"/>
    <w:qFormat/>
    <w:rsid w:val="00112148"/>
  </w:style>
  <w:style w:type="character" w:customStyle="1" w:styleId="WW8Num2z4">
    <w:name w:val="WW8Num2z4"/>
    <w:uiPriority w:val="99"/>
    <w:qFormat/>
    <w:rsid w:val="00112148"/>
  </w:style>
  <w:style w:type="character" w:customStyle="1" w:styleId="WW8Num2z5">
    <w:name w:val="WW8Num2z5"/>
    <w:uiPriority w:val="99"/>
    <w:qFormat/>
    <w:rsid w:val="00112148"/>
  </w:style>
  <w:style w:type="character" w:customStyle="1" w:styleId="WW8Num2z6">
    <w:name w:val="WW8Num2z6"/>
    <w:uiPriority w:val="99"/>
    <w:qFormat/>
    <w:rsid w:val="00112148"/>
  </w:style>
  <w:style w:type="character" w:customStyle="1" w:styleId="WW8Num2z7">
    <w:name w:val="WW8Num2z7"/>
    <w:uiPriority w:val="99"/>
    <w:qFormat/>
    <w:rsid w:val="00112148"/>
  </w:style>
  <w:style w:type="character" w:customStyle="1" w:styleId="WW8Num2z8">
    <w:name w:val="WW8Num2z8"/>
    <w:uiPriority w:val="99"/>
    <w:qFormat/>
    <w:rsid w:val="00112148"/>
  </w:style>
  <w:style w:type="character" w:customStyle="1" w:styleId="WW8Num3z4">
    <w:name w:val="WW8Num3z4"/>
    <w:uiPriority w:val="99"/>
    <w:qFormat/>
    <w:rsid w:val="00112148"/>
  </w:style>
  <w:style w:type="character" w:customStyle="1" w:styleId="WW8Num3z5">
    <w:name w:val="WW8Num3z5"/>
    <w:uiPriority w:val="99"/>
    <w:qFormat/>
    <w:rsid w:val="00112148"/>
  </w:style>
  <w:style w:type="character" w:customStyle="1" w:styleId="WW8Num3z6">
    <w:name w:val="WW8Num3z6"/>
    <w:uiPriority w:val="99"/>
    <w:qFormat/>
    <w:rsid w:val="00112148"/>
  </w:style>
  <w:style w:type="character" w:customStyle="1" w:styleId="WW8Num3z7">
    <w:name w:val="WW8Num3z7"/>
    <w:uiPriority w:val="99"/>
    <w:qFormat/>
    <w:rsid w:val="00112148"/>
  </w:style>
  <w:style w:type="character" w:customStyle="1" w:styleId="WW8Num3z8">
    <w:name w:val="WW8Num3z8"/>
    <w:uiPriority w:val="99"/>
    <w:qFormat/>
    <w:rsid w:val="00112148"/>
  </w:style>
  <w:style w:type="paragraph" w:customStyle="1" w:styleId="LO-Normal">
    <w:name w:val="LO-Normal"/>
    <w:uiPriority w:val="99"/>
    <w:qFormat/>
    <w:rsid w:val="00112148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112148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112148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112148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112148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112148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112148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112148"/>
    <w:rPr>
      <w:color w:val="666666"/>
    </w:rPr>
  </w:style>
  <w:style w:type="character" w:customStyle="1" w:styleId="FontStyle95">
    <w:name w:val="Font Style95"/>
    <w:uiPriority w:val="99"/>
    <w:qFormat/>
    <w:rsid w:val="00112148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112148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112148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112148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112148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112148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112148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112148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112148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112148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112148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112148"/>
    <w:rPr>
      <w:rFonts w:cs="Times New Roman"/>
    </w:rPr>
  </w:style>
  <w:style w:type="paragraph" w:customStyle="1" w:styleId="biblio">
    <w:name w:val="biblio"/>
    <w:basedOn w:val="a2"/>
    <w:uiPriority w:val="99"/>
    <w:qFormat/>
    <w:rsid w:val="00112148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112148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112148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112148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112148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112148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112148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112148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112148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112148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112148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112148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112148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112148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112148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112148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112148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112148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112148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112148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112148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112148"/>
  </w:style>
  <w:style w:type="character" w:customStyle="1" w:styleId="texttext1">
    <w:name w:val="texttext1"/>
    <w:uiPriority w:val="99"/>
    <w:qFormat/>
    <w:rsid w:val="00112148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112148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112148"/>
    <w:rPr>
      <w:rFonts w:ascii="Times New Roman" w:hAnsi="Times New Roman"/>
    </w:rPr>
  </w:style>
  <w:style w:type="character" w:customStyle="1" w:styleId="textbf">
    <w:name w:val="textbf"/>
    <w:uiPriority w:val="99"/>
    <w:qFormat/>
    <w:rsid w:val="00112148"/>
  </w:style>
  <w:style w:type="character" w:customStyle="1" w:styleId="textit">
    <w:name w:val="textit"/>
    <w:uiPriority w:val="99"/>
    <w:qFormat/>
    <w:rsid w:val="00112148"/>
  </w:style>
  <w:style w:type="character" w:customStyle="1" w:styleId="textdoc1">
    <w:name w:val="textdoc1"/>
    <w:uiPriority w:val="99"/>
    <w:qFormat/>
    <w:rsid w:val="00112148"/>
  </w:style>
  <w:style w:type="paragraph" w:customStyle="1" w:styleId="textdoc">
    <w:name w:val="textdoc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112148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112148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112148"/>
  </w:style>
  <w:style w:type="paragraph" w:customStyle="1" w:styleId="normalrus">
    <w:name w:val="normalrus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112148"/>
  </w:style>
  <w:style w:type="character" w:customStyle="1" w:styleId="num0">
    <w:name w:val="num0"/>
    <w:uiPriority w:val="99"/>
    <w:qFormat/>
    <w:rsid w:val="00112148"/>
  </w:style>
  <w:style w:type="paragraph" w:customStyle="1" w:styleId="Style27">
    <w:name w:val="Style27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112148"/>
  </w:style>
  <w:style w:type="character" w:customStyle="1" w:styleId="style80">
    <w:name w:val="style8"/>
    <w:uiPriority w:val="99"/>
    <w:qFormat/>
    <w:rsid w:val="00112148"/>
  </w:style>
  <w:style w:type="paragraph" w:customStyle="1" w:styleId="ptx2">
    <w:name w:val="ptx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112148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112148"/>
    <w:rPr>
      <w:b/>
    </w:rPr>
  </w:style>
  <w:style w:type="character" w:customStyle="1" w:styleId="ListLabel1">
    <w:name w:val="ListLabel 1"/>
    <w:uiPriority w:val="99"/>
    <w:qFormat/>
    <w:rsid w:val="00112148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112148"/>
  </w:style>
  <w:style w:type="character" w:customStyle="1" w:styleId="ListLabel3">
    <w:name w:val="ListLabel 3"/>
    <w:uiPriority w:val="99"/>
    <w:qFormat/>
    <w:rsid w:val="00112148"/>
    <w:rPr>
      <w:b/>
    </w:rPr>
  </w:style>
  <w:style w:type="character" w:customStyle="1" w:styleId="ListLabel4">
    <w:name w:val="ListLabel 4"/>
    <w:uiPriority w:val="99"/>
    <w:qFormat/>
    <w:rsid w:val="00112148"/>
  </w:style>
  <w:style w:type="character" w:customStyle="1" w:styleId="ListLabel5">
    <w:name w:val="ListLabel 5"/>
    <w:uiPriority w:val="99"/>
    <w:qFormat/>
    <w:rsid w:val="00112148"/>
    <w:rPr>
      <w:color w:val="00000A"/>
    </w:rPr>
  </w:style>
  <w:style w:type="character" w:customStyle="1" w:styleId="ListLabel6">
    <w:name w:val="ListLabel 6"/>
    <w:uiPriority w:val="99"/>
    <w:qFormat/>
    <w:rsid w:val="00112148"/>
    <w:rPr>
      <w:sz w:val="20"/>
    </w:rPr>
  </w:style>
  <w:style w:type="character" w:customStyle="1" w:styleId="2ff9">
    <w:name w:val="Название Знак2"/>
    <w:uiPriority w:val="99"/>
    <w:qFormat/>
    <w:locked/>
    <w:rsid w:val="00112148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112148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112148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112148"/>
    <w:rPr>
      <w:sz w:val="24"/>
    </w:rPr>
  </w:style>
  <w:style w:type="character" w:customStyle="1" w:styleId="2ffc">
    <w:name w:val="Текст выноски Знак2"/>
    <w:uiPriority w:val="99"/>
    <w:qFormat/>
    <w:locked/>
    <w:rsid w:val="00112148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112148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112148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1121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112148"/>
  </w:style>
  <w:style w:type="character" w:customStyle="1" w:styleId="ft1846">
    <w:name w:val="ft1846"/>
    <w:uiPriority w:val="99"/>
    <w:qFormat/>
    <w:rsid w:val="00112148"/>
  </w:style>
  <w:style w:type="character" w:customStyle="1" w:styleId="ft1850">
    <w:name w:val="ft1850"/>
    <w:uiPriority w:val="99"/>
    <w:qFormat/>
    <w:rsid w:val="00112148"/>
  </w:style>
  <w:style w:type="character" w:customStyle="1" w:styleId="ft1994">
    <w:name w:val="ft1994"/>
    <w:uiPriority w:val="99"/>
    <w:qFormat/>
    <w:rsid w:val="00112148"/>
  </w:style>
  <w:style w:type="character" w:customStyle="1" w:styleId="ft2006">
    <w:name w:val="ft2006"/>
    <w:uiPriority w:val="99"/>
    <w:qFormat/>
    <w:rsid w:val="00112148"/>
  </w:style>
  <w:style w:type="character" w:customStyle="1" w:styleId="ft2181">
    <w:name w:val="ft2181"/>
    <w:uiPriority w:val="99"/>
    <w:qFormat/>
    <w:rsid w:val="00112148"/>
  </w:style>
  <w:style w:type="character" w:customStyle="1" w:styleId="ft2193">
    <w:name w:val="ft2193"/>
    <w:uiPriority w:val="99"/>
    <w:qFormat/>
    <w:rsid w:val="00112148"/>
  </w:style>
  <w:style w:type="character" w:customStyle="1" w:styleId="ft2205">
    <w:name w:val="ft2205"/>
    <w:uiPriority w:val="99"/>
    <w:qFormat/>
    <w:rsid w:val="00112148"/>
  </w:style>
  <w:style w:type="character" w:customStyle="1" w:styleId="ft2213">
    <w:name w:val="ft2213"/>
    <w:uiPriority w:val="99"/>
    <w:qFormat/>
    <w:rsid w:val="00112148"/>
  </w:style>
  <w:style w:type="character" w:customStyle="1" w:styleId="editsection">
    <w:name w:val="editsection"/>
    <w:uiPriority w:val="99"/>
    <w:qFormat/>
    <w:rsid w:val="00112148"/>
  </w:style>
  <w:style w:type="paragraph" w:customStyle="1" w:styleId="-10-11">
    <w:name w:val="А-10-11"/>
    <w:basedOn w:val="a2"/>
    <w:uiPriority w:val="99"/>
    <w:qFormat/>
    <w:rsid w:val="00112148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112148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112148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112148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11214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112148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112148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112148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112148"/>
  </w:style>
  <w:style w:type="character" w:customStyle="1" w:styleId="1113">
    <w:name w:val="Сильное выделение111"/>
    <w:uiPriority w:val="99"/>
    <w:qFormat/>
    <w:rsid w:val="00112148"/>
    <w:rPr>
      <w:b/>
    </w:rPr>
  </w:style>
  <w:style w:type="paragraph" w:customStyle="1" w:styleId="HTML1a">
    <w:name w:val="Стандартный HTML1"/>
    <w:basedOn w:val="a2"/>
    <w:uiPriority w:val="99"/>
    <w:qFormat/>
    <w:rsid w:val="001121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112148"/>
  </w:style>
  <w:style w:type="character" w:customStyle="1" w:styleId="reference-text">
    <w:name w:val="reference-text"/>
    <w:uiPriority w:val="99"/>
    <w:qFormat/>
    <w:rsid w:val="00112148"/>
  </w:style>
  <w:style w:type="paragraph" w:customStyle="1" w:styleId="snip1">
    <w:name w:val="snip1"/>
    <w:basedOn w:val="a2"/>
    <w:uiPriority w:val="99"/>
    <w:qFormat/>
    <w:rsid w:val="00112148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112148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112148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112148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112148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112148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112148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112148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112148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112148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112148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112148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112148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112148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112148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112148"/>
    <w:rPr>
      <w:b/>
      <w:sz w:val="28"/>
    </w:rPr>
  </w:style>
  <w:style w:type="character" w:customStyle="1" w:styleId="4120">
    <w:name w:val="Знак Знак412"/>
    <w:uiPriority w:val="99"/>
    <w:qFormat/>
    <w:locked/>
    <w:rsid w:val="00112148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112148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112148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112148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112148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112148"/>
    <w:rPr>
      <w:sz w:val="24"/>
    </w:rPr>
  </w:style>
  <w:style w:type="character" w:customStyle="1" w:styleId="5120">
    <w:name w:val="Знак Знак512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112148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112148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112148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112148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112148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112148"/>
    <w:rPr>
      <w:sz w:val="16"/>
    </w:rPr>
  </w:style>
  <w:style w:type="character" w:customStyle="1" w:styleId="502">
    <w:name w:val="Знак Знак502"/>
    <w:uiPriority w:val="99"/>
    <w:qFormat/>
    <w:locked/>
    <w:rsid w:val="00112148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112148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112148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112148"/>
    <w:rPr>
      <w:sz w:val="24"/>
      <w:lang w:val="ru-RU" w:eastAsia="ru-RU"/>
    </w:rPr>
  </w:style>
  <w:style w:type="character" w:customStyle="1" w:styleId="5210">
    <w:name w:val="Знак5 Знак21"/>
    <w:uiPriority w:val="99"/>
    <w:rsid w:val="00112148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112148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112148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112148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112148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112148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112148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112148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112148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112148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112148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112148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112148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112148"/>
    <w:rPr>
      <w:b/>
      <w:sz w:val="28"/>
    </w:rPr>
  </w:style>
  <w:style w:type="character" w:customStyle="1" w:styleId="4130">
    <w:name w:val="Знак Знак413"/>
    <w:uiPriority w:val="99"/>
    <w:qFormat/>
    <w:locked/>
    <w:rsid w:val="00112148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112148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112148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112148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112148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112148"/>
    <w:rPr>
      <w:sz w:val="24"/>
    </w:rPr>
  </w:style>
  <w:style w:type="character" w:customStyle="1" w:styleId="513">
    <w:name w:val="Знак Знак513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112148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112148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112148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112148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112148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112148"/>
    <w:rPr>
      <w:sz w:val="16"/>
    </w:rPr>
  </w:style>
  <w:style w:type="character" w:customStyle="1" w:styleId="503">
    <w:name w:val="Знак Знак503"/>
    <w:uiPriority w:val="99"/>
    <w:qFormat/>
    <w:locked/>
    <w:rsid w:val="00112148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112148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112148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112148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112148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112148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112148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112148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112148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112148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112148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112148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112148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112148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112148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112148"/>
    <w:rPr>
      <w:b/>
      <w:sz w:val="28"/>
    </w:rPr>
  </w:style>
  <w:style w:type="character" w:customStyle="1" w:styleId="4140">
    <w:name w:val="Знак Знак414"/>
    <w:uiPriority w:val="99"/>
    <w:qFormat/>
    <w:locked/>
    <w:rsid w:val="00112148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112148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112148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112148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112148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112148"/>
    <w:rPr>
      <w:sz w:val="24"/>
    </w:rPr>
  </w:style>
  <w:style w:type="character" w:customStyle="1" w:styleId="514">
    <w:name w:val="Знак Знак514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112148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112148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112148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112148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112148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112148"/>
    <w:rPr>
      <w:sz w:val="16"/>
    </w:rPr>
  </w:style>
  <w:style w:type="character" w:customStyle="1" w:styleId="504">
    <w:name w:val="Знак Знак504"/>
    <w:uiPriority w:val="99"/>
    <w:qFormat/>
    <w:locked/>
    <w:rsid w:val="00112148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112148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112148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112148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112148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112148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112148"/>
    <w:rPr>
      <w:sz w:val="24"/>
    </w:rPr>
  </w:style>
  <w:style w:type="character" w:customStyle="1" w:styleId="77">
    <w:name w:val="Знак Знак77"/>
    <w:uiPriority w:val="99"/>
    <w:qFormat/>
    <w:rsid w:val="00112148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112148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112148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112148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112148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112148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112148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112148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112148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112148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112148"/>
    <w:rPr>
      <w:b/>
      <w:sz w:val="28"/>
    </w:rPr>
  </w:style>
  <w:style w:type="character" w:customStyle="1" w:styleId="415">
    <w:name w:val="Знак Знак415"/>
    <w:uiPriority w:val="99"/>
    <w:qFormat/>
    <w:locked/>
    <w:rsid w:val="00112148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112148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112148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112148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112148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112148"/>
    <w:rPr>
      <w:sz w:val="24"/>
    </w:rPr>
  </w:style>
  <w:style w:type="character" w:customStyle="1" w:styleId="515">
    <w:name w:val="Знак Знак515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112148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112148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112148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112148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112148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112148"/>
    <w:rPr>
      <w:sz w:val="16"/>
    </w:rPr>
  </w:style>
  <w:style w:type="character" w:customStyle="1" w:styleId="505">
    <w:name w:val="Знак Знак505"/>
    <w:uiPriority w:val="99"/>
    <w:qFormat/>
    <w:locked/>
    <w:rsid w:val="00112148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112148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112148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112148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112148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112148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112148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112148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112148"/>
    <w:rPr>
      <w:sz w:val="24"/>
    </w:rPr>
  </w:style>
  <w:style w:type="character" w:customStyle="1" w:styleId="780">
    <w:name w:val="Знак Знак78"/>
    <w:uiPriority w:val="99"/>
    <w:qFormat/>
    <w:rsid w:val="00112148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112148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112148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112148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112148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112148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112148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112148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112148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112148"/>
    <w:rPr>
      <w:b/>
      <w:sz w:val="28"/>
    </w:rPr>
  </w:style>
  <w:style w:type="character" w:customStyle="1" w:styleId="416">
    <w:name w:val="Знак Знак416"/>
    <w:uiPriority w:val="99"/>
    <w:qFormat/>
    <w:locked/>
    <w:rsid w:val="00112148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112148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112148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112148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112148"/>
    <w:rPr>
      <w:sz w:val="24"/>
    </w:rPr>
  </w:style>
  <w:style w:type="character" w:customStyle="1" w:styleId="516">
    <w:name w:val="Знак Знак516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112148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112148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112148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112148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112148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112148"/>
    <w:rPr>
      <w:sz w:val="16"/>
    </w:rPr>
  </w:style>
  <w:style w:type="character" w:customStyle="1" w:styleId="506">
    <w:name w:val="Знак Знак506"/>
    <w:uiPriority w:val="99"/>
    <w:qFormat/>
    <w:locked/>
    <w:rsid w:val="00112148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112148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112148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112148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112148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112148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112148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11214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112148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112148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11214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11214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11214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11214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11214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11214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112148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112148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112148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112148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112148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112148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112148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112148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11214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11214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112148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112148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112148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112148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112148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112148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112148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112148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112148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112148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112148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112148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112148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112148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112148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112148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112148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112148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112148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112148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112148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112148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112148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112148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112148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112148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112148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112148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112148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112148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112148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112148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112148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112148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112148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112148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112148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112148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112148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112148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112148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112148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112148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112148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112148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112148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112148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112148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112148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112148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112148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112148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112148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112148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112148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112148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112148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112148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112148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112148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112148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112148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112148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112148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112148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112148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112148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112148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112148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112148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112148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112148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112148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112148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112148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112148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112148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112148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112148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112148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112148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112148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112148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112148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112148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112148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112148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112148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112148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112148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112148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112148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112148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112148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112148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112148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11214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11214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11214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11214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11214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11214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11214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11214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11214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112148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112148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112148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112148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112148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112148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112148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112148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112148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112148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112148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11214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11214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11214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112148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11214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11214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11214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112148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11214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112148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11214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112148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112148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112148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112148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112148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112148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112148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112148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112148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112148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112148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112148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112148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112148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112148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112148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112148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112148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112148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112148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112148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112148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112148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112148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112148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112148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112148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112148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112148"/>
    <w:rPr>
      <w:sz w:val="22"/>
    </w:rPr>
  </w:style>
  <w:style w:type="character" w:customStyle="1" w:styleId="useremail">
    <w:name w:val="useremail"/>
    <w:uiPriority w:val="99"/>
    <w:qFormat/>
    <w:rsid w:val="00112148"/>
    <w:rPr>
      <w:b/>
      <w:color w:val="555555"/>
    </w:rPr>
  </w:style>
  <w:style w:type="character" w:customStyle="1" w:styleId="sel1">
    <w:name w:val="sel1"/>
    <w:basedOn w:val="a3"/>
    <w:uiPriority w:val="99"/>
    <w:qFormat/>
    <w:rsid w:val="00112148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112148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112148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112148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112148"/>
    <w:rPr>
      <w:rFonts w:cs="Times New Roman"/>
    </w:rPr>
  </w:style>
  <w:style w:type="character" w:customStyle="1" w:styleId="at3">
    <w:name w:val="at3"/>
    <w:basedOn w:val="a3"/>
    <w:uiPriority w:val="99"/>
    <w:qFormat/>
    <w:rsid w:val="00112148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112148"/>
    <w:rPr>
      <w:rFonts w:cs="Times New Roman"/>
    </w:rPr>
  </w:style>
  <w:style w:type="character" w:customStyle="1" w:styleId="tooltipextranews">
    <w:name w:val="tooltip_extranews"/>
    <w:uiPriority w:val="99"/>
    <w:qFormat/>
    <w:rsid w:val="00112148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112148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112148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112148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112148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112148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112148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112148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112148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112148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112148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112148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112148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112148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112148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112148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112148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112148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112148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112148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112148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112148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112148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112148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112148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112148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112148"/>
  </w:style>
  <w:style w:type="character" w:customStyle="1" w:styleId="WW-Absatz-Standardschriftart">
    <w:name w:val="WW-Absatz-Standardschriftart"/>
    <w:uiPriority w:val="99"/>
    <w:qFormat/>
    <w:rsid w:val="00112148"/>
  </w:style>
  <w:style w:type="character" w:customStyle="1" w:styleId="FontStyle150">
    <w:name w:val="Font Style15"/>
    <w:basedOn w:val="1fff5"/>
    <w:uiPriority w:val="99"/>
    <w:qFormat/>
    <w:rsid w:val="00112148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112148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112148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112148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112148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112148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112148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112148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112148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112148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112148"/>
    <w:rPr>
      <w:rFonts w:cs="Times New Roman"/>
    </w:rPr>
  </w:style>
  <w:style w:type="character" w:customStyle="1" w:styleId="mr1">
    <w:name w:val="mr1"/>
    <w:basedOn w:val="a3"/>
    <w:uiPriority w:val="99"/>
    <w:qFormat/>
    <w:rsid w:val="00112148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112148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112148"/>
    <w:rPr>
      <w:rFonts w:cs="Times New Roman"/>
    </w:rPr>
  </w:style>
  <w:style w:type="character" w:customStyle="1" w:styleId="bod1">
    <w:name w:val="bod1"/>
    <w:basedOn w:val="a3"/>
    <w:uiPriority w:val="99"/>
    <w:qFormat/>
    <w:rsid w:val="00112148"/>
    <w:rPr>
      <w:rFonts w:cs="Times New Roman"/>
    </w:rPr>
  </w:style>
  <w:style w:type="paragraph" w:customStyle="1" w:styleId="911">
    <w:name w:val="Знак91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112148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112148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112148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112148"/>
  </w:style>
  <w:style w:type="character" w:customStyle="1" w:styleId="contextualspellingandgrammarerror">
    <w:name w:val="contextualspellingandgrammarerror"/>
    <w:uiPriority w:val="99"/>
    <w:qFormat/>
    <w:rsid w:val="00112148"/>
  </w:style>
  <w:style w:type="character" w:customStyle="1" w:styleId="normaltextrun1">
    <w:name w:val="normaltextrun1"/>
    <w:uiPriority w:val="99"/>
    <w:qFormat/>
    <w:rsid w:val="00112148"/>
  </w:style>
  <w:style w:type="character" w:customStyle="1" w:styleId="eop">
    <w:name w:val="eop"/>
    <w:uiPriority w:val="99"/>
    <w:qFormat/>
    <w:rsid w:val="00112148"/>
  </w:style>
  <w:style w:type="character" w:customStyle="1" w:styleId="NormalWebChar">
    <w:name w:val="Normal (Web) Char"/>
    <w:uiPriority w:val="99"/>
    <w:qFormat/>
    <w:locked/>
    <w:rsid w:val="00112148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112148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112148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112148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112148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112148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112148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112148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112148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112148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112148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11214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112148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112148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112148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112148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112148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112148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112148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112148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112148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112148"/>
    <w:rPr>
      <w:b/>
      <w:sz w:val="28"/>
    </w:rPr>
  </w:style>
  <w:style w:type="character" w:customStyle="1" w:styleId="86">
    <w:name w:val="Знак Знак86"/>
    <w:uiPriority w:val="99"/>
    <w:rsid w:val="00112148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11214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11214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11214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112148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11214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11214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11214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112148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112148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112148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112148"/>
  </w:style>
  <w:style w:type="character" w:customStyle="1" w:styleId="2310">
    <w:name w:val="Знак Знак23 Знак1"/>
    <w:uiPriority w:val="99"/>
    <w:locked/>
    <w:rsid w:val="00112148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112148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112148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112148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112148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112148"/>
    <w:rPr>
      <w:sz w:val="24"/>
    </w:rPr>
  </w:style>
  <w:style w:type="character" w:customStyle="1" w:styleId="518">
    <w:name w:val="Знак Знак518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112148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112148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112148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112148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112148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112148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112148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112148"/>
    <w:rPr>
      <w:sz w:val="16"/>
    </w:rPr>
  </w:style>
  <w:style w:type="character" w:customStyle="1" w:styleId="508">
    <w:name w:val="Знак Знак508"/>
    <w:uiPriority w:val="99"/>
    <w:qFormat/>
    <w:locked/>
    <w:rsid w:val="00112148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112148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112148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112148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11214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112148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112148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112148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112148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112148"/>
    <w:rPr>
      <w:color w:val="808080"/>
    </w:rPr>
  </w:style>
  <w:style w:type="character" w:customStyle="1" w:styleId="552">
    <w:name w:val="Знак Знак552"/>
    <w:uiPriority w:val="99"/>
    <w:qFormat/>
    <w:locked/>
    <w:rsid w:val="00112148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112148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112148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112148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112148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112148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112148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112148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112148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112148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112148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112148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112148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112148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11214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112148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112148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112148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112148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112148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112148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112148"/>
    <w:rPr>
      <w:b/>
      <w:sz w:val="28"/>
    </w:rPr>
  </w:style>
  <w:style w:type="character" w:customStyle="1" w:styleId="702">
    <w:name w:val="Знак Знак702"/>
    <w:uiPriority w:val="99"/>
    <w:qFormat/>
    <w:rsid w:val="00112148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112148"/>
    <w:rPr>
      <w:b/>
      <w:sz w:val="28"/>
    </w:rPr>
  </w:style>
  <w:style w:type="character" w:customStyle="1" w:styleId="682">
    <w:name w:val="Знак Знак682"/>
    <w:uiPriority w:val="99"/>
    <w:qFormat/>
    <w:rsid w:val="00112148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112148"/>
    <w:rPr>
      <w:b/>
    </w:rPr>
  </w:style>
  <w:style w:type="paragraph" w:customStyle="1" w:styleId="HTML21">
    <w:name w:val="Стандартный HTML2"/>
    <w:basedOn w:val="a2"/>
    <w:uiPriority w:val="99"/>
    <w:qFormat/>
    <w:rsid w:val="001121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112148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112148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112148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112148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112148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112148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112148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112148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11214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112148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112148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112148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112148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112148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112148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112148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112148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112148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11214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11214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11214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112148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11214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11214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11214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112148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112148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112148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112148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112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112148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112148"/>
    <w:rPr>
      <w:sz w:val="24"/>
    </w:rPr>
  </w:style>
  <w:style w:type="character" w:customStyle="1" w:styleId="5170">
    <w:name w:val="Знак Знак517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112148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112148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112148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112148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112148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112148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112148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112148"/>
    <w:rPr>
      <w:sz w:val="16"/>
    </w:rPr>
  </w:style>
  <w:style w:type="character" w:customStyle="1" w:styleId="507">
    <w:name w:val="Знак Знак507"/>
    <w:uiPriority w:val="99"/>
    <w:qFormat/>
    <w:locked/>
    <w:rsid w:val="00112148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112148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11214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11214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112148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112148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112148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112148"/>
    <w:rPr>
      <w:color w:val="808080"/>
    </w:rPr>
  </w:style>
  <w:style w:type="character" w:customStyle="1" w:styleId="5510">
    <w:name w:val="Знак Знак551"/>
    <w:uiPriority w:val="99"/>
    <w:qFormat/>
    <w:locked/>
    <w:rsid w:val="00112148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112148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112148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112148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112148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112148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112148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112148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112148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112148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112148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112148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112148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112148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11214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112148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112148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112148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112148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112148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112148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112148"/>
    <w:rPr>
      <w:b/>
      <w:sz w:val="28"/>
    </w:rPr>
  </w:style>
  <w:style w:type="character" w:customStyle="1" w:styleId="701">
    <w:name w:val="Знак Знак701"/>
    <w:uiPriority w:val="99"/>
    <w:qFormat/>
    <w:rsid w:val="00112148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112148"/>
    <w:rPr>
      <w:b/>
      <w:sz w:val="28"/>
    </w:rPr>
  </w:style>
  <w:style w:type="character" w:customStyle="1" w:styleId="6810">
    <w:name w:val="Знак Знак681"/>
    <w:uiPriority w:val="99"/>
    <w:qFormat/>
    <w:rsid w:val="00112148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112148"/>
    <w:rPr>
      <w:b/>
    </w:rPr>
  </w:style>
  <w:style w:type="paragraph" w:customStyle="1" w:styleId="HTML31">
    <w:name w:val="Стандартный HTML3"/>
    <w:basedOn w:val="a2"/>
    <w:uiPriority w:val="99"/>
    <w:qFormat/>
    <w:rsid w:val="001121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112148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112148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112148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112148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112148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112148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11214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11214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11214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112148"/>
    <w:rPr>
      <w:b/>
    </w:rPr>
  </w:style>
  <w:style w:type="character" w:customStyle="1" w:styleId="1115">
    <w:name w:val="Слабая ссылка111"/>
    <w:uiPriority w:val="99"/>
    <w:qFormat/>
    <w:rsid w:val="00112148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112148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112148"/>
    <w:rPr>
      <w:b/>
      <w:smallCaps/>
      <w:spacing w:val="5"/>
    </w:rPr>
  </w:style>
  <w:style w:type="character" w:customStyle="1" w:styleId="3ff9">
    <w:name w:val="Замещающий текст3"/>
    <w:uiPriority w:val="99"/>
    <w:rsid w:val="00112148"/>
    <w:rPr>
      <w:color w:val="808080"/>
    </w:rPr>
  </w:style>
  <w:style w:type="character" w:customStyle="1" w:styleId="1260">
    <w:name w:val="Знак1 Знак Знак26"/>
    <w:uiPriority w:val="99"/>
    <w:locked/>
    <w:rsid w:val="00112148"/>
    <w:rPr>
      <w:sz w:val="24"/>
    </w:rPr>
  </w:style>
  <w:style w:type="character" w:customStyle="1" w:styleId="1272">
    <w:name w:val="Знак1 Знак Знак27"/>
    <w:uiPriority w:val="99"/>
    <w:locked/>
    <w:rsid w:val="00112148"/>
    <w:rPr>
      <w:sz w:val="24"/>
    </w:rPr>
  </w:style>
  <w:style w:type="character" w:customStyle="1" w:styleId="7d">
    <w:name w:val="Без интервала Знак7"/>
    <w:uiPriority w:val="99"/>
    <w:locked/>
    <w:rsid w:val="00112148"/>
    <w:rPr>
      <w:sz w:val="24"/>
      <w:lang w:eastAsia="en-US"/>
    </w:rPr>
  </w:style>
  <w:style w:type="character" w:customStyle="1" w:styleId="393">
    <w:name w:val="Знак Знак393"/>
    <w:uiPriority w:val="99"/>
    <w:rsid w:val="00112148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112148"/>
    <w:rPr>
      <w:b/>
      <w:sz w:val="28"/>
    </w:rPr>
  </w:style>
  <w:style w:type="character" w:customStyle="1" w:styleId="373">
    <w:name w:val="Знак Знак373"/>
    <w:uiPriority w:val="99"/>
    <w:rsid w:val="00112148"/>
    <w:rPr>
      <w:b/>
      <w:i/>
      <w:sz w:val="26"/>
    </w:rPr>
  </w:style>
  <w:style w:type="character" w:customStyle="1" w:styleId="363">
    <w:name w:val="Знак Знак363"/>
    <w:uiPriority w:val="99"/>
    <w:rsid w:val="00112148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112148"/>
    <w:rPr>
      <w:sz w:val="24"/>
      <w:lang w:val="ru-RU" w:eastAsia="ru-RU"/>
    </w:rPr>
  </w:style>
  <w:style w:type="character" w:customStyle="1" w:styleId="3430">
    <w:name w:val="Знак Знак343"/>
    <w:uiPriority w:val="99"/>
    <w:rsid w:val="00112148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112148"/>
    <w:rPr>
      <w:sz w:val="16"/>
    </w:rPr>
  </w:style>
  <w:style w:type="character" w:customStyle="1" w:styleId="Heading122">
    <w:name w:val="Heading 12 Знак Знак2"/>
    <w:uiPriority w:val="99"/>
    <w:qFormat/>
    <w:rsid w:val="00112148"/>
    <w:rPr>
      <w:rFonts w:ascii="Courier New" w:hAnsi="Courier New"/>
    </w:rPr>
  </w:style>
  <w:style w:type="character" w:customStyle="1" w:styleId="3140">
    <w:name w:val="Знак Знак314"/>
    <w:uiPriority w:val="99"/>
    <w:rsid w:val="00112148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112148"/>
    <w:rPr>
      <w:sz w:val="24"/>
    </w:rPr>
  </w:style>
  <w:style w:type="character" w:customStyle="1" w:styleId="293">
    <w:name w:val="Знак Знак293"/>
    <w:uiPriority w:val="99"/>
    <w:rsid w:val="00112148"/>
    <w:rPr>
      <w:sz w:val="24"/>
    </w:rPr>
  </w:style>
  <w:style w:type="character" w:customStyle="1" w:styleId="7130">
    <w:name w:val="Знак Знак713"/>
    <w:uiPriority w:val="99"/>
    <w:rsid w:val="00112148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112148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112148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112148"/>
    <w:rPr>
      <w:rFonts w:ascii="Tahoma" w:hAnsi="Tahoma"/>
    </w:rPr>
  </w:style>
  <w:style w:type="character" w:customStyle="1" w:styleId="273">
    <w:name w:val="Знак Знак273"/>
    <w:uiPriority w:val="99"/>
    <w:qFormat/>
    <w:rsid w:val="00112148"/>
    <w:rPr>
      <w:sz w:val="24"/>
    </w:rPr>
  </w:style>
  <w:style w:type="character" w:customStyle="1" w:styleId="1090">
    <w:name w:val="Знак Знак109"/>
    <w:uiPriority w:val="99"/>
    <w:locked/>
    <w:rsid w:val="00112148"/>
    <w:rPr>
      <w:sz w:val="16"/>
      <w:lang w:val="ru-RU" w:eastAsia="ru-RU"/>
    </w:rPr>
  </w:style>
  <w:style w:type="character" w:customStyle="1" w:styleId="626">
    <w:name w:val="Знак Знак626"/>
    <w:uiPriority w:val="99"/>
    <w:rsid w:val="00112148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112148"/>
    <w:rPr>
      <w:sz w:val="24"/>
      <w:lang w:val="en-US"/>
    </w:rPr>
  </w:style>
  <w:style w:type="character" w:customStyle="1" w:styleId="1231">
    <w:name w:val="Знак Знак123"/>
    <w:uiPriority w:val="99"/>
    <w:rsid w:val="00112148"/>
    <w:rPr>
      <w:sz w:val="16"/>
    </w:rPr>
  </w:style>
  <w:style w:type="character" w:customStyle="1" w:styleId="1350">
    <w:name w:val="Знак Знак135"/>
    <w:uiPriority w:val="99"/>
    <w:rsid w:val="00112148"/>
    <w:rPr>
      <w:lang w:val="ru-RU" w:eastAsia="ru-RU"/>
    </w:rPr>
  </w:style>
  <w:style w:type="character" w:customStyle="1" w:styleId="16100">
    <w:name w:val="Знак Знак1610"/>
    <w:uiPriority w:val="99"/>
    <w:locked/>
    <w:rsid w:val="00112148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112148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11214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112148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112148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112148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112148"/>
    <w:rPr>
      <w:rFonts w:ascii="Arial" w:hAnsi="Arial"/>
      <w:sz w:val="22"/>
    </w:rPr>
  </w:style>
  <w:style w:type="character" w:customStyle="1" w:styleId="199">
    <w:name w:val="Знак Знак199"/>
    <w:uiPriority w:val="99"/>
    <w:rsid w:val="00112148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112148"/>
    <w:rPr>
      <w:rFonts w:ascii="Courier New" w:hAnsi="Courier New"/>
    </w:rPr>
  </w:style>
  <w:style w:type="character" w:customStyle="1" w:styleId="179">
    <w:name w:val="Знак Знак179"/>
    <w:uiPriority w:val="99"/>
    <w:rsid w:val="00112148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112148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112148"/>
    <w:rPr>
      <w:sz w:val="24"/>
    </w:rPr>
  </w:style>
  <w:style w:type="character" w:customStyle="1" w:styleId="5200">
    <w:name w:val="Знак Знак520"/>
    <w:uiPriority w:val="99"/>
    <w:rsid w:val="00112148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112148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112148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112148"/>
    <w:rPr>
      <w:b/>
      <w:sz w:val="28"/>
    </w:rPr>
  </w:style>
  <w:style w:type="character" w:customStyle="1" w:styleId="800">
    <w:name w:val="Знак Знак80"/>
    <w:uiPriority w:val="99"/>
    <w:rsid w:val="00112148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11214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11214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112148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112148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11214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112148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11214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11214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11214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112148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112148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112148"/>
  </w:style>
  <w:style w:type="character" w:customStyle="1" w:styleId="2380">
    <w:name w:val="Знак Знак23 Знак8"/>
    <w:uiPriority w:val="99"/>
    <w:locked/>
    <w:rsid w:val="00112148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112148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112148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112148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112148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112148"/>
    <w:rPr>
      <w:sz w:val="24"/>
    </w:rPr>
  </w:style>
  <w:style w:type="character" w:customStyle="1" w:styleId="51100">
    <w:name w:val="Знак Знак5110"/>
    <w:uiPriority w:val="99"/>
    <w:locked/>
    <w:rsid w:val="00112148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112148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112148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112148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112148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112148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112148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112148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112148"/>
    <w:rPr>
      <w:sz w:val="16"/>
    </w:rPr>
  </w:style>
  <w:style w:type="character" w:customStyle="1" w:styleId="509">
    <w:name w:val="Знак Знак509"/>
    <w:uiPriority w:val="99"/>
    <w:locked/>
    <w:rsid w:val="00112148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112148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112148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112148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112148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112148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112148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112148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112148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112148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112148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112148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112148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112148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112148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112148"/>
    <w:rPr>
      <w:lang w:val="ru-RU" w:eastAsia="ru-RU"/>
    </w:rPr>
  </w:style>
  <w:style w:type="character" w:customStyle="1" w:styleId="563">
    <w:name w:val="Знак Знак563"/>
    <w:uiPriority w:val="99"/>
    <w:locked/>
    <w:rsid w:val="00112148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112148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112148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112148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11214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112148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112148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112148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112148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112148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112148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112148"/>
    <w:rPr>
      <w:b/>
      <w:sz w:val="28"/>
    </w:rPr>
  </w:style>
  <w:style w:type="character" w:customStyle="1" w:styleId="703">
    <w:name w:val="Знак Знак703"/>
    <w:uiPriority w:val="99"/>
    <w:rsid w:val="00112148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112148"/>
    <w:rPr>
      <w:b/>
      <w:sz w:val="28"/>
    </w:rPr>
  </w:style>
  <w:style w:type="character" w:customStyle="1" w:styleId="683">
    <w:name w:val="Знак Знак683"/>
    <w:uiPriority w:val="99"/>
    <w:rsid w:val="00112148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1121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112148"/>
  </w:style>
  <w:style w:type="character" w:customStyle="1" w:styleId="HeaderChar2">
    <w:name w:val="Header Char2"/>
    <w:uiPriority w:val="99"/>
    <w:locked/>
    <w:rsid w:val="00112148"/>
    <w:rPr>
      <w:sz w:val="24"/>
    </w:rPr>
  </w:style>
  <w:style w:type="character" w:customStyle="1" w:styleId="FooterChar2">
    <w:name w:val="Footer Char2"/>
    <w:uiPriority w:val="99"/>
    <w:locked/>
    <w:rsid w:val="00112148"/>
    <w:rPr>
      <w:sz w:val="24"/>
    </w:rPr>
  </w:style>
  <w:style w:type="character" w:customStyle="1" w:styleId="EndnoteTextChar2">
    <w:name w:val="Endnote Text Char2"/>
    <w:uiPriority w:val="99"/>
    <w:locked/>
    <w:rsid w:val="00112148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112148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112148"/>
    <w:rPr>
      <w:sz w:val="24"/>
      <w:lang w:val="en-US"/>
    </w:rPr>
  </w:style>
  <w:style w:type="character" w:customStyle="1" w:styleId="SubtitleChar2">
    <w:name w:val="Subtitle Char2"/>
    <w:uiPriority w:val="99"/>
    <w:locked/>
    <w:rsid w:val="00112148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112148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112148"/>
    <w:rPr>
      <w:sz w:val="24"/>
    </w:rPr>
  </w:style>
  <w:style w:type="character" w:customStyle="1" w:styleId="BodyTextIndent2Char2">
    <w:name w:val="Body Text Indent 2 Char2"/>
    <w:uiPriority w:val="99"/>
    <w:locked/>
    <w:rsid w:val="00112148"/>
    <w:rPr>
      <w:sz w:val="24"/>
    </w:rPr>
  </w:style>
  <w:style w:type="character" w:customStyle="1" w:styleId="BodyTextIndent3Char2">
    <w:name w:val="Body Text Indent 3 Char2"/>
    <w:uiPriority w:val="99"/>
    <w:locked/>
    <w:rsid w:val="00112148"/>
    <w:rPr>
      <w:sz w:val="16"/>
    </w:rPr>
  </w:style>
  <w:style w:type="character" w:customStyle="1" w:styleId="DocumentMapChar2">
    <w:name w:val="Document Map Char2"/>
    <w:uiPriority w:val="99"/>
    <w:locked/>
    <w:rsid w:val="00112148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112148"/>
    <w:rPr>
      <w:sz w:val="16"/>
    </w:rPr>
  </w:style>
  <w:style w:type="character" w:customStyle="1" w:styleId="BalloonTextChar2">
    <w:name w:val="Balloon Text Char2"/>
    <w:uiPriority w:val="99"/>
    <w:locked/>
    <w:rsid w:val="00112148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112148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112148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112148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112148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112148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11214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112148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11214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112148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112148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112148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11214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112148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112148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112148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112148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112148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112148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112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112148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11214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11214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112148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112148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11214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112148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112148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1121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112148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112148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112148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112148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112148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112148"/>
    <w:rPr>
      <w:i/>
      <w:color w:val="808080"/>
    </w:rPr>
  </w:style>
  <w:style w:type="character" w:customStyle="1" w:styleId="DefaultParagraphFont1">
    <w:name w:val="Default Paragraph Font1"/>
    <w:uiPriority w:val="99"/>
    <w:rsid w:val="00112148"/>
  </w:style>
  <w:style w:type="character" w:customStyle="1" w:styleId="PlaceholderText1">
    <w:name w:val="Placeholder Text1"/>
    <w:uiPriority w:val="99"/>
    <w:rsid w:val="00112148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112148"/>
    <w:rPr>
      <w:b/>
    </w:rPr>
  </w:style>
  <w:style w:type="character" w:customStyle="1" w:styleId="1102">
    <w:name w:val="Знак Знак110"/>
    <w:uiPriority w:val="99"/>
    <w:qFormat/>
    <w:rsid w:val="00112148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112148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112148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112148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112148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11214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112148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112148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112148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112148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112148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112148"/>
  </w:style>
  <w:style w:type="paragraph" w:customStyle="1" w:styleId="3ffb">
    <w:name w:val="Подзаголовок3"/>
    <w:basedOn w:val="a2"/>
    <w:uiPriority w:val="99"/>
    <w:qFormat/>
    <w:rsid w:val="00112148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112148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112148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112148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112148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112148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112148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112148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112148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112148"/>
    <w:rPr>
      <w:sz w:val="16"/>
    </w:rPr>
  </w:style>
  <w:style w:type="character" w:customStyle="1" w:styleId="1211">
    <w:name w:val="Знак Знак121"/>
    <w:uiPriority w:val="99"/>
    <w:qFormat/>
    <w:locked/>
    <w:rsid w:val="00112148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112148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112148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112148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112148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112148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112148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112148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11214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112148"/>
    <w:rPr>
      <w:b/>
      <w:i/>
      <w:color w:val="4F81BD"/>
    </w:rPr>
  </w:style>
  <w:style w:type="character" w:customStyle="1" w:styleId="2fffb">
    <w:name w:val="Слабая ссылка2"/>
    <w:uiPriority w:val="99"/>
    <w:rsid w:val="00112148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112148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112148"/>
    <w:rPr>
      <w:b/>
      <w:smallCaps/>
      <w:spacing w:val="5"/>
    </w:rPr>
  </w:style>
  <w:style w:type="character" w:customStyle="1" w:styleId="4fc">
    <w:name w:val="Замещающий текст4"/>
    <w:uiPriority w:val="99"/>
    <w:rsid w:val="00112148"/>
    <w:rPr>
      <w:color w:val="808080"/>
    </w:rPr>
  </w:style>
  <w:style w:type="character" w:customStyle="1" w:styleId="Heading4Char1">
    <w:name w:val="Heading 4 Char1"/>
    <w:uiPriority w:val="99"/>
    <w:locked/>
    <w:rsid w:val="00112148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112148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112148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112148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112148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112148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112148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112148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112148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112148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112148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112148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112148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112148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112148"/>
    <w:rPr>
      <w:rFonts w:cs="Times New Roman"/>
    </w:rPr>
  </w:style>
  <w:style w:type="paragraph" w:customStyle="1" w:styleId="10d">
    <w:name w:val="Обычный10"/>
    <w:uiPriority w:val="99"/>
    <w:qFormat/>
    <w:rsid w:val="00112148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112148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112148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112148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112148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112148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112148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112148"/>
    <w:rPr>
      <w:sz w:val="24"/>
    </w:rPr>
  </w:style>
  <w:style w:type="character" w:customStyle="1" w:styleId="624">
    <w:name w:val="Знак Знак624"/>
    <w:uiPriority w:val="99"/>
    <w:locked/>
    <w:rsid w:val="00112148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112148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112148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112148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112148"/>
    <w:rPr>
      <w:b/>
    </w:rPr>
  </w:style>
  <w:style w:type="character" w:customStyle="1" w:styleId="affffffffff">
    <w:name w:val="текст Знак Знак"/>
    <w:uiPriority w:val="99"/>
    <w:qFormat/>
    <w:rsid w:val="00112148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112148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112148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11214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112148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112148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112148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112148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112148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112148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112148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112148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112148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112148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112148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112148"/>
    <w:rPr>
      <w:rFonts w:cs="Times New Roman"/>
    </w:rPr>
  </w:style>
  <w:style w:type="character" w:customStyle="1" w:styleId="ft1067">
    <w:name w:val="ft1067"/>
    <w:basedOn w:val="a3"/>
    <w:uiPriority w:val="99"/>
    <w:qFormat/>
    <w:rsid w:val="00112148"/>
    <w:rPr>
      <w:rFonts w:cs="Times New Roman"/>
    </w:rPr>
  </w:style>
  <w:style w:type="character" w:customStyle="1" w:styleId="ft1144">
    <w:name w:val="ft1144"/>
    <w:basedOn w:val="a3"/>
    <w:uiPriority w:val="99"/>
    <w:qFormat/>
    <w:rsid w:val="00112148"/>
    <w:rPr>
      <w:rFonts w:cs="Times New Roman"/>
    </w:rPr>
  </w:style>
  <w:style w:type="character" w:customStyle="1" w:styleId="ft1207">
    <w:name w:val="ft1207"/>
    <w:basedOn w:val="a3"/>
    <w:uiPriority w:val="99"/>
    <w:qFormat/>
    <w:rsid w:val="00112148"/>
    <w:rPr>
      <w:rFonts w:cs="Times New Roman"/>
    </w:rPr>
  </w:style>
  <w:style w:type="character" w:customStyle="1" w:styleId="ft1213">
    <w:name w:val="ft1213"/>
    <w:basedOn w:val="a3"/>
    <w:uiPriority w:val="99"/>
    <w:qFormat/>
    <w:rsid w:val="00112148"/>
    <w:rPr>
      <w:rFonts w:cs="Times New Roman"/>
    </w:rPr>
  </w:style>
  <w:style w:type="character" w:customStyle="1" w:styleId="ft1214">
    <w:name w:val="ft1214"/>
    <w:basedOn w:val="a3"/>
    <w:uiPriority w:val="99"/>
    <w:qFormat/>
    <w:rsid w:val="00112148"/>
    <w:rPr>
      <w:rFonts w:cs="Times New Roman"/>
    </w:rPr>
  </w:style>
  <w:style w:type="character" w:customStyle="1" w:styleId="ft1289">
    <w:name w:val="ft1289"/>
    <w:basedOn w:val="a3"/>
    <w:uiPriority w:val="99"/>
    <w:qFormat/>
    <w:rsid w:val="00112148"/>
    <w:rPr>
      <w:rFonts w:cs="Times New Roman"/>
    </w:rPr>
  </w:style>
  <w:style w:type="character" w:customStyle="1" w:styleId="ft1311">
    <w:name w:val="ft1311"/>
    <w:basedOn w:val="a3"/>
    <w:uiPriority w:val="99"/>
    <w:qFormat/>
    <w:rsid w:val="00112148"/>
    <w:rPr>
      <w:rFonts w:cs="Times New Roman"/>
    </w:rPr>
  </w:style>
  <w:style w:type="character" w:customStyle="1" w:styleId="ft3008">
    <w:name w:val="ft3008"/>
    <w:basedOn w:val="a3"/>
    <w:uiPriority w:val="99"/>
    <w:qFormat/>
    <w:rsid w:val="00112148"/>
    <w:rPr>
      <w:rFonts w:cs="Times New Roman"/>
    </w:rPr>
  </w:style>
  <w:style w:type="character" w:customStyle="1" w:styleId="ft3181">
    <w:name w:val="ft3181"/>
    <w:basedOn w:val="a3"/>
    <w:uiPriority w:val="99"/>
    <w:qFormat/>
    <w:rsid w:val="00112148"/>
    <w:rPr>
      <w:rFonts w:cs="Times New Roman"/>
    </w:rPr>
  </w:style>
  <w:style w:type="character" w:customStyle="1" w:styleId="ft722">
    <w:name w:val="ft722"/>
    <w:basedOn w:val="a3"/>
    <w:uiPriority w:val="99"/>
    <w:qFormat/>
    <w:rsid w:val="00112148"/>
    <w:rPr>
      <w:rFonts w:cs="Times New Roman"/>
    </w:rPr>
  </w:style>
  <w:style w:type="character" w:customStyle="1" w:styleId="ft728">
    <w:name w:val="ft728"/>
    <w:basedOn w:val="a3"/>
    <w:uiPriority w:val="99"/>
    <w:qFormat/>
    <w:rsid w:val="00112148"/>
    <w:rPr>
      <w:rFonts w:cs="Times New Roman"/>
    </w:rPr>
  </w:style>
  <w:style w:type="character" w:customStyle="1" w:styleId="ft730">
    <w:name w:val="ft730"/>
    <w:basedOn w:val="a3"/>
    <w:uiPriority w:val="99"/>
    <w:qFormat/>
    <w:rsid w:val="00112148"/>
    <w:rPr>
      <w:rFonts w:cs="Times New Roman"/>
    </w:rPr>
  </w:style>
  <w:style w:type="character" w:customStyle="1" w:styleId="ft72">
    <w:name w:val="ft72"/>
    <w:basedOn w:val="a3"/>
    <w:uiPriority w:val="99"/>
    <w:qFormat/>
    <w:rsid w:val="00112148"/>
    <w:rPr>
      <w:rFonts w:cs="Times New Roman"/>
    </w:rPr>
  </w:style>
  <w:style w:type="character" w:customStyle="1" w:styleId="ft731">
    <w:name w:val="ft731"/>
    <w:basedOn w:val="a3"/>
    <w:uiPriority w:val="99"/>
    <w:qFormat/>
    <w:rsid w:val="00112148"/>
    <w:rPr>
      <w:rFonts w:cs="Times New Roman"/>
    </w:rPr>
  </w:style>
  <w:style w:type="character" w:customStyle="1" w:styleId="ft732">
    <w:name w:val="ft732"/>
    <w:basedOn w:val="a3"/>
    <w:uiPriority w:val="99"/>
    <w:qFormat/>
    <w:rsid w:val="00112148"/>
    <w:rPr>
      <w:rFonts w:cs="Times New Roman"/>
    </w:rPr>
  </w:style>
  <w:style w:type="character" w:customStyle="1" w:styleId="ft735">
    <w:name w:val="ft735"/>
    <w:basedOn w:val="a3"/>
    <w:uiPriority w:val="99"/>
    <w:qFormat/>
    <w:rsid w:val="00112148"/>
    <w:rPr>
      <w:rFonts w:cs="Times New Roman"/>
    </w:rPr>
  </w:style>
  <w:style w:type="character" w:customStyle="1" w:styleId="ft738">
    <w:name w:val="ft738"/>
    <w:basedOn w:val="a3"/>
    <w:uiPriority w:val="99"/>
    <w:qFormat/>
    <w:rsid w:val="00112148"/>
    <w:rPr>
      <w:rFonts w:cs="Times New Roman"/>
    </w:rPr>
  </w:style>
  <w:style w:type="character" w:customStyle="1" w:styleId="ft747">
    <w:name w:val="ft747"/>
    <w:basedOn w:val="a3"/>
    <w:uiPriority w:val="99"/>
    <w:qFormat/>
    <w:rsid w:val="00112148"/>
    <w:rPr>
      <w:rFonts w:cs="Times New Roman"/>
    </w:rPr>
  </w:style>
  <w:style w:type="character" w:customStyle="1" w:styleId="ft758">
    <w:name w:val="ft758"/>
    <w:basedOn w:val="a3"/>
    <w:uiPriority w:val="99"/>
    <w:qFormat/>
    <w:rsid w:val="00112148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112148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112148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112148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112148"/>
    <w:rPr>
      <w:rFonts w:cs="Times New Roman"/>
    </w:rPr>
  </w:style>
  <w:style w:type="character" w:customStyle="1" w:styleId="ft2109">
    <w:name w:val="ft2109"/>
    <w:basedOn w:val="a3"/>
    <w:uiPriority w:val="99"/>
    <w:qFormat/>
    <w:rsid w:val="00112148"/>
    <w:rPr>
      <w:rFonts w:cs="Times New Roman"/>
    </w:rPr>
  </w:style>
  <w:style w:type="character" w:customStyle="1" w:styleId="ft2121">
    <w:name w:val="ft2121"/>
    <w:basedOn w:val="a3"/>
    <w:uiPriority w:val="99"/>
    <w:qFormat/>
    <w:rsid w:val="00112148"/>
    <w:rPr>
      <w:rFonts w:cs="Times New Roman"/>
    </w:rPr>
  </w:style>
  <w:style w:type="character" w:customStyle="1" w:styleId="ft2130">
    <w:name w:val="ft2130"/>
    <w:basedOn w:val="a3"/>
    <w:uiPriority w:val="99"/>
    <w:qFormat/>
    <w:rsid w:val="00112148"/>
    <w:rPr>
      <w:rFonts w:cs="Times New Roman"/>
    </w:rPr>
  </w:style>
  <w:style w:type="character" w:customStyle="1" w:styleId="ft24421">
    <w:name w:val="ft24421"/>
    <w:uiPriority w:val="99"/>
    <w:qFormat/>
    <w:rsid w:val="00112148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112148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112148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112148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112148"/>
    <w:rPr>
      <w:rFonts w:cs="Times New Roman"/>
    </w:rPr>
  </w:style>
  <w:style w:type="character" w:customStyle="1" w:styleId="rvts15">
    <w:name w:val="rvts15"/>
    <w:basedOn w:val="a3"/>
    <w:uiPriority w:val="99"/>
    <w:qFormat/>
    <w:rsid w:val="00112148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11214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112148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112148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11214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112148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112148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112148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112148"/>
    <w:rPr>
      <w:rFonts w:cs="Times New Roman"/>
    </w:rPr>
  </w:style>
  <w:style w:type="character" w:customStyle="1" w:styleId="ft404">
    <w:name w:val="ft404"/>
    <w:basedOn w:val="a3"/>
    <w:uiPriority w:val="99"/>
    <w:qFormat/>
    <w:rsid w:val="00112148"/>
    <w:rPr>
      <w:rFonts w:cs="Times New Roman"/>
    </w:rPr>
  </w:style>
  <w:style w:type="character" w:customStyle="1" w:styleId="ft2">
    <w:name w:val="ft2"/>
    <w:basedOn w:val="a3"/>
    <w:uiPriority w:val="99"/>
    <w:qFormat/>
    <w:rsid w:val="00112148"/>
    <w:rPr>
      <w:rFonts w:cs="Times New Roman"/>
    </w:rPr>
  </w:style>
  <w:style w:type="character" w:customStyle="1" w:styleId="ft405">
    <w:name w:val="ft405"/>
    <w:basedOn w:val="a3"/>
    <w:uiPriority w:val="99"/>
    <w:qFormat/>
    <w:rsid w:val="00112148"/>
    <w:rPr>
      <w:rFonts w:cs="Times New Roman"/>
    </w:rPr>
  </w:style>
  <w:style w:type="character" w:customStyle="1" w:styleId="ft407">
    <w:name w:val="ft407"/>
    <w:basedOn w:val="a3"/>
    <w:uiPriority w:val="99"/>
    <w:qFormat/>
    <w:rsid w:val="00112148"/>
    <w:rPr>
      <w:rFonts w:cs="Times New Roman"/>
    </w:rPr>
  </w:style>
  <w:style w:type="character" w:customStyle="1" w:styleId="ft411">
    <w:name w:val="ft411"/>
    <w:basedOn w:val="a3"/>
    <w:uiPriority w:val="99"/>
    <w:qFormat/>
    <w:rsid w:val="00112148"/>
    <w:rPr>
      <w:rFonts w:cs="Times New Roman"/>
    </w:rPr>
  </w:style>
  <w:style w:type="character" w:customStyle="1" w:styleId="ft416">
    <w:name w:val="ft416"/>
    <w:basedOn w:val="a3"/>
    <w:uiPriority w:val="99"/>
    <w:qFormat/>
    <w:rsid w:val="00112148"/>
    <w:rPr>
      <w:rFonts w:cs="Times New Roman"/>
    </w:rPr>
  </w:style>
  <w:style w:type="character" w:customStyle="1" w:styleId="ft438">
    <w:name w:val="ft438"/>
    <w:basedOn w:val="a3"/>
    <w:uiPriority w:val="99"/>
    <w:qFormat/>
    <w:rsid w:val="00112148"/>
    <w:rPr>
      <w:rFonts w:cs="Times New Roman"/>
    </w:rPr>
  </w:style>
  <w:style w:type="character" w:customStyle="1" w:styleId="ft461">
    <w:name w:val="ft461"/>
    <w:basedOn w:val="a3"/>
    <w:uiPriority w:val="99"/>
    <w:qFormat/>
    <w:rsid w:val="00112148"/>
    <w:rPr>
      <w:rFonts w:cs="Times New Roman"/>
    </w:rPr>
  </w:style>
  <w:style w:type="character" w:customStyle="1" w:styleId="ft485">
    <w:name w:val="ft485"/>
    <w:basedOn w:val="a3"/>
    <w:uiPriority w:val="99"/>
    <w:qFormat/>
    <w:rsid w:val="00112148"/>
    <w:rPr>
      <w:rFonts w:cs="Times New Roman"/>
    </w:rPr>
  </w:style>
  <w:style w:type="character" w:customStyle="1" w:styleId="ft507">
    <w:name w:val="ft507"/>
    <w:basedOn w:val="a3"/>
    <w:uiPriority w:val="99"/>
    <w:qFormat/>
    <w:rsid w:val="00112148"/>
    <w:rPr>
      <w:rFonts w:cs="Times New Roman"/>
    </w:rPr>
  </w:style>
  <w:style w:type="character" w:customStyle="1" w:styleId="ft464">
    <w:name w:val="ft464"/>
    <w:basedOn w:val="a3"/>
    <w:uiPriority w:val="99"/>
    <w:qFormat/>
    <w:rsid w:val="00112148"/>
    <w:rPr>
      <w:rFonts w:cs="Times New Roman"/>
    </w:rPr>
  </w:style>
  <w:style w:type="character" w:customStyle="1" w:styleId="ft515">
    <w:name w:val="ft515"/>
    <w:basedOn w:val="a3"/>
    <w:uiPriority w:val="99"/>
    <w:qFormat/>
    <w:rsid w:val="00112148"/>
    <w:rPr>
      <w:rFonts w:cs="Times New Roman"/>
    </w:rPr>
  </w:style>
  <w:style w:type="character" w:customStyle="1" w:styleId="ft518">
    <w:name w:val="ft518"/>
    <w:basedOn w:val="a3"/>
    <w:uiPriority w:val="99"/>
    <w:qFormat/>
    <w:rsid w:val="00112148"/>
    <w:rPr>
      <w:rFonts w:cs="Times New Roman"/>
    </w:rPr>
  </w:style>
  <w:style w:type="character" w:customStyle="1" w:styleId="ft521">
    <w:name w:val="ft521"/>
    <w:basedOn w:val="a3"/>
    <w:uiPriority w:val="99"/>
    <w:qFormat/>
    <w:rsid w:val="00112148"/>
    <w:rPr>
      <w:rFonts w:cs="Times New Roman"/>
    </w:rPr>
  </w:style>
  <w:style w:type="character" w:customStyle="1" w:styleId="ft525">
    <w:name w:val="ft525"/>
    <w:basedOn w:val="a3"/>
    <w:uiPriority w:val="99"/>
    <w:qFormat/>
    <w:rsid w:val="00112148"/>
    <w:rPr>
      <w:rFonts w:cs="Times New Roman"/>
    </w:rPr>
  </w:style>
  <w:style w:type="character" w:customStyle="1" w:styleId="ft549">
    <w:name w:val="ft549"/>
    <w:basedOn w:val="a3"/>
    <w:uiPriority w:val="99"/>
    <w:qFormat/>
    <w:rsid w:val="00112148"/>
    <w:rPr>
      <w:rFonts w:cs="Times New Roman"/>
    </w:rPr>
  </w:style>
  <w:style w:type="character" w:customStyle="1" w:styleId="ft554">
    <w:name w:val="ft554"/>
    <w:basedOn w:val="a3"/>
    <w:uiPriority w:val="99"/>
    <w:qFormat/>
    <w:rsid w:val="00112148"/>
    <w:rPr>
      <w:rFonts w:cs="Times New Roman"/>
    </w:rPr>
  </w:style>
  <w:style w:type="character" w:customStyle="1" w:styleId="ft557">
    <w:name w:val="ft557"/>
    <w:basedOn w:val="a3"/>
    <w:uiPriority w:val="99"/>
    <w:qFormat/>
    <w:rsid w:val="00112148"/>
    <w:rPr>
      <w:rFonts w:cs="Times New Roman"/>
    </w:rPr>
  </w:style>
  <w:style w:type="character" w:customStyle="1" w:styleId="ft561">
    <w:name w:val="ft561"/>
    <w:basedOn w:val="a3"/>
    <w:uiPriority w:val="99"/>
    <w:qFormat/>
    <w:rsid w:val="00112148"/>
    <w:rPr>
      <w:rFonts w:cs="Times New Roman"/>
    </w:rPr>
  </w:style>
  <w:style w:type="character" w:customStyle="1" w:styleId="ft565">
    <w:name w:val="ft565"/>
    <w:basedOn w:val="a3"/>
    <w:uiPriority w:val="99"/>
    <w:qFormat/>
    <w:rsid w:val="00112148"/>
    <w:rPr>
      <w:rFonts w:cs="Times New Roman"/>
    </w:rPr>
  </w:style>
  <w:style w:type="character" w:customStyle="1" w:styleId="ft570">
    <w:name w:val="ft570"/>
    <w:basedOn w:val="a3"/>
    <w:uiPriority w:val="99"/>
    <w:qFormat/>
    <w:rsid w:val="00112148"/>
    <w:rPr>
      <w:rFonts w:cs="Times New Roman"/>
    </w:rPr>
  </w:style>
  <w:style w:type="character" w:customStyle="1" w:styleId="ft594">
    <w:name w:val="ft594"/>
    <w:basedOn w:val="a3"/>
    <w:uiPriority w:val="99"/>
    <w:qFormat/>
    <w:rsid w:val="00112148"/>
    <w:rPr>
      <w:rFonts w:cs="Times New Roman"/>
    </w:rPr>
  </w:style>
  <w:style w:type="character" w:customStyle="1" w:styleId="ft600">
    <w:name w:val="ft600"/>
    <w:basedOn w:val="a3"/>
    <w:uiPriority w:val="99"/>
    <w:qFormat/>
    <w:rsid w:val="00112148"/>
    <w:rPr>
      <w:rFonts w:cs="Times New Roman"/>
    </w:rPr>
  </w:style>
  <w:style w:type="character" w:customStyle="1" w:styleId="ft625">
    <w:name w:val="ft625"/>
    <w:basedOn w:val="a3"/>
    <w:uiPriority w:val="99"/>
    <w:qFormat/>
    <w:rsid w:val="00112148"/>
    <w:rPr>
      <w:rFonts w:cs="Times New Roman"/>
    </w:rPr>
  </w:style>
  <w:style w:type="character" w:customStyle="1" w:styleId="ft646">
    <w:name w:val="ft646"/>
    <w:basedOn w:val="a3"/>
    <w:uiPriority w:val="99"/>
    <w:qFormat/>
    <w:rsid w:val="00112148"/>
    <w:rPr>
      <w:rFonts w:cs="Times New Roman"/>
    </w:rPr>
  </w:style>
  <w:style w:type="character" w:customStyle="1" w:styleId="ft648">
    <w:name w:val="ft648"/>
    <w:basedOn w:val="a3"/>
    <w:uiPriority w:val="99"/>
    <w:qFormat/>
    <w:rsid w:val="00112148"/>
    <w:rPr>
      <w:rFonts w:cs="Times New Roman"/>
    </w:rPr>
  </w:style>
  <w:style w:type="character" w:customStyle="1" w:styleId="ft650">
    <w:name w:val="ft650"/>
    <w:basedOn w:val="a3"/>
    <w:uiPriority w:val="99"/>
    <w:qFormat/>
    <w:rsid w:val="00112148"/>
    <w:rPr>
      <w:rFonts w:cs="Times New Roman"/>
    </w:rPr>
  </w:style>
  <w:style w:type="character" w:customStyle="1" w:styleId="ft651">
    <w:name w:val="ft651"/>
    <w:basedOn w:val="a3"/>
    <w:uiPriority w:val="99"/>
    <w:qFormat/>
    <w:rsid w:val="00112148"/>
    <w:rPr>
      <w:rFonts w:cs="Times New Roman"/>
    </w:rPr>
  </w:style>
  <w:style w:type="character" w:customStyle="1" w:styleId="ft654">
    <w:name w:val="ft654"/>
    <w:basedOn w:val="a3"/>
    <w:uiPriority w:val="99"/>
    <w:qFormat/>
    <w:rsid w:val="00112148"/>
    <w:rPr>
      <w:rFonts w:cs="Times New Roman"/>
    </w:rPr>
  </w:style>
  <w:style w:type="character" w:customStyle="1" w:styleId="ft655">
    <w:name w:val="ft655"/>
    <w:basedOn w:val="a3"/>
    <w:uiPriority w:val="99"/>
    <w:qFormat/>
    <w:rsid w:val="00112148"/>
    <w:rPr>
      <w:rFonts w:cs="Times New Roman"/>
    </w:rPr>
  </w:style>
  <w:style w:type="character" w:customStyle="1" w:styleId="ft674">
    <w:name w:val="ft674"/>
    <w:basedOn w:val="a3"/>
    <w:uiPriority w:val="99"/>
    <w:qFormat/>
    <w:rsid w:val="00112148"/>
    <w:rPr>
      <w:rFonts w:cs="Times New Roman"/>
    </w:rPr>
  </w:style>
  <w:style w:type="character" w:customStyle="1" w:styleId="ft698">
    <w:name w:val="ft698"/>
    <w:basedOn w:val="a3"/>
    <w:uiPriority w:val="99"/>
    <w:qFormat/>
    <w:rsid w:val="00112148"/>
    <w:rPr>
      <w:rFonts w:cs="Times New Roman"/>
    </w:rPr>
  </w:style>
  <w:style w:type="character" w:customStyle="1" w:styleId="ft709">
    <w:name w:val="ft709"/>
    <w:basedOn w:val="a3"/>
    <w:uiPriority w:val="99"/>
    <w:qFormat/>
    <w:rsid w:val="00112148"/>
    <w:rPr>
      <w:rFonts w:cs="Times New Roman"/>
    </w:rPr>
  </w:style>
  <w:style w:type="character" w:customStyle="1" w:styleId="ft723">
    <w:name w:val="ft723"/>
    <w:basedOn w:val="a3"/>
    <w:uiPriority w:val="99"/>
    <w:qFormat/>
    <w:rsid w:val="00112148"/>
    <w:rPr>
      <w:rFonts w:cs="Times New Roman"/>
    </w:rPr>
  </w:style>
  <w:style w:type="character" w:customStyle="1" w:styleId="ft746">
    <w:name w:val="ft746"/>
    <w:basedOn w:val="a3"/>
    <w:uiPriority w:val="99"/>
    <w:qFormat/>
    <w:rsid w:val="00112148"/>
    <w:rPr>
      <w:rFonts w:cs="Times New Roman"/>
    </w:rPr>
  </w:style>
  <w:style w:type="character" w:customStyle="1" w:styleId="ft770">
    <w:name w:val="ft770"/>
    <w:basedOn w:val="a3"/>
    <w:uiPriority w:val="99"/>
    <w:qFormat/>
    <w:rsid w:val="00112148"/>
    <w:rPr>
      <w:rFonts w:cs="Times New Roman"/>
    </w:rPr>
  </w:style>
  <w:style w:type="character" w:customStyle="1" w:styleId="ft772">
    <w:name w:val="ft772"/>
    <w:basedOn w:val="a3"/>
    <w:uiPriority w:val="99"/>
    <w:qFormat/>
    <w:rsid w:val="00112148"/>
    <w:rPr>
      <w:rFonts w:cs="Times New Roman"/>
    </w:rPr>
  </w:style>
  <w:style w:type="character" w:customStyle="1" w:styleId="ft774">
    <w:name w:val="ft774"/>
    <w:basedOn w:val="a3"/>
    <w:uiPriority w:val="99"/>
    <w:qFormat/>
    <w:rsid w:val="00112148"/>
    <w:rPr>
      <w:rFonts w:cs="Times New Roman"/>
    </w:rPr>
  </w:style>
  <w:style w:type="character" w:customStyle="1" w:styleId="ft777">
    <w:name w:val="ft777"/>
    <w:basedOn w:val="a3"/>
    <w:uiPriority w:val="99"/>
    <w:qFormat/>
    <w:rsid w:val="00112148"/>
    <w:rPr>
      <w:rFonts w:cs="Times New Roman"/>
    </w:rPr>
  </w:style>
  <w:style w:type="character" w:customStyle="1" w:styleId="ft778">
    <w:name w:val="ft778"/>
    <w:basedOn w:val="a3"/>
    <w:uiPriority w:val="99"/>
    <w:qFormat/>
    <w:rsid w:val="00112148"/>
    <w:rPr>
      <w:rFonts w:cs="Times New Roman"/>
    </w:rPr>
  </w:style>
  <w:style w:type="character" w:customStyle="1" w:styleId="ft780">
    <w:name w:val="ft780"/>
    <w:basedOn w:val="a3"/>
    <w:uiPriority w:val="99"/>
    <w:qFormat/>
    <w:rsid w:val="00112148"/>
    <w:rPr>
      <w:rFonts w:cs="Times New Roman"/>
    </w:rPr>
  </w:style>
  <w:style w:type="character" w:customStyle="1" w:styleId="ft794">
    <w:name w:val="ft794"/>
    <w:basedOn w:val="a3"/>
    <w:uiPriority w:val="99"/>
    <w:qFormat/>
    <w:rsid w:val="00112148"/>
    <w:rPr>
      <w:rFonts w:cs="Times New Roman"/>
    </w:rPr>
  </w:style>
  <w:style w:type="character" w:customStyle="1" w:styleId="ft813">
    <w:name w:val="ft813"/>
    <w:basedOn w:val="a3"/>
    <w:uiPriority w:val="99"/>
    <w:qFormat/>
    <w:rsid w:val="00112148"/>
    <w:rPr>
      <w:rFonts w:cs="Times New Roman"/>
    </w:rPr>
  </w:style>
  <w:style w:type="character" w:customStyle="1" w:styleId="ft845">
    <w:name w:val="ft845"/>
    <w:basedOn w:val="a3"/>
    <w:uiPriority w:val="99"/>
    <w:qFormat/>
    <w:rsid w:val="00112148"/>
    <w:rPr>
      <w:rFonts w:cs="Times New Roman"/>
    </w:rPr>
  </w:style>
  <w:style w:type="character" w:customStyle="1" w:styleId="ft846">
    <w:name w:val="ft846"/>
    <w:basedOn w:val="a3"/>
    <w:uiPriority w:val="99"/>
    <w:qFormat/>
    <w:rsid w:val="00112148"/>
    <w:rPr>
      <w:rFonts w:cs="Times New Roman"/>
    </w:rPr>
  </w:style>
  <w:style w:type="character" w:customStyle="1" w:styleId="ft869">
    <w:name w:val="ft869"/>
    <w:basedOn w:val="a3"/>
    <w:uiPriority w:val="99"/>
    <w:qFormat/>
    <w:rsid w:val="00112148"/>
    <w:rPr>
      <w:rFonts w:cs="Times New Roman"/>
    </w:rPr>
  </w:style>
  <w:style w:type="character" w:customStyle="1" w:styleId="ft345">
    <w:name w:val="ft345"/>
    <w:basedOn w:val="a3"/>
    <w:uiPriority w:val="99"/>
    <w:qFormat/>
    <w:rsid w:val="00112148"/>
    <w:rPr>
      <w:rFonts w:cs="Times New Roman"/>
    </w:rPr>
  </w:style>
  <w:style w:type="character" w:customStyle="1" w:styleId="ft348">
    <w:name w:val="ft348"/>
    <w:basedOn w:val="a3"/>
    <w:uiPriority w:val="99"/>
    <w:qFormat/>
    <w:rsid w:val="00112148"/>
    <w:rPr>
      <w:rFonts w:cs="Times New Roman"/>
    </w:rPr>
  </w:style>
  <w:style w:type="character" w:customStyle="1" w:styleId="ft350">
    <w:name w:val="ft350"/>
    <w:basedOn w:val="a3"/>
    <w:uiPriority w:val="99"/>
    <w:qFormat/>
    <w:rsid w:val="00112148"/>
    <w:rPr>
      <w:rFonts w:cs="Times New Roman"/>
    </w:rPr>
  </w:style>
  <w:style w:type="character" w:customStyle="1" w:styleId="ft351">
    <w:name w:val="ft351"/>
    <w:basedOn w:val="a3"/>
    <w:uiPriority w:val="99"/>
    <w:qFormat/>
    <w:rsid w:val="00112148"/>
    <w:rPr>
      <w:rFonts w:cs="Times New Roman"/>
    </w:rPr>
  </w:style>
  <w:style w:type="character" w:customStyle="1" w:styleId="ft353">
    <w:name w:val="ft353"/>
    <w:basedOn w:val="a3"/>
    <w:uiPriority w:val="99"/>
    <w:qFormat/>
    <w:rsid w:val="00112148"/>
    <w:rPr>
      <w:rFonts w:cs="Times New Roman"/>
    </w:rPr>
  </w:style>
  <w:style w:type="character" w:customStyle="1" w:styleId="ft355">
    <w:name w:val="ft355"/>
    <w:basedOn w:val="a3"/>
    <w:uiPriority w:val="99"/>
    <w:qFormat/>
    <w:rsid w:val="00112148"/>
    <w:rPr>
      <w:rFonts w:cs="Times New Roman"/>
    </w:rPr>
  </w:style>
  <w:style w:type="character" w:customStyle="1" w:styleId="ft372">
    <w:name w:val="ft372"/>
    <w:basedOn w:val="a3"/>
    <w:uiPriority w:val="99"/>
    <w:qFormat/>
    <w:rsid w:val="00112148"/>
    <w:rPr>
      <w:rFonts w:cs="Times New Roman"/>
    </w:rPr>
  </w:style>
  <w:style w:type="character" w:customStyle="1" w:styleId="ft219">
    <w:name w:val="ft219"/>
    <w:basedOn w:val="a3"/>
    <w:uiPriority w:val="99"/>
    <w:qFormat/>
    <w:rsid w:val="00112148"/>
    <w:rPr>
      <w:rFonts w:cs="Times New Roman"/>
    </w:rPr>
  </w:style>
  <w:style w:type="character" w:customStyle="1" w:styleId="ft255">
    <w:name w:val="ft255"/>
    <w:basedOn w:val="a3"/>
    <w:uiPriority w:val="99"/>
    <w:qFormat/>
    <w:rsid w:val="00112148"/>
    <w:rPr>
      <w:rFonts w:cs="Times New Roman"/>
    </w:rPr>
  </w:style>
  <w:style w:type="character" w:customStyle="1" w:styleId="ft264">
    <w:name w:val="ft264"/>
    <w:basedOn w:val="a3"/>
    <w:uiPriority w:val="99"/>
    <w:qFormat/>
    <w:rsid w:val="00112148"/>
    <w:rPr>
      <w:rFonts w:cs="Times New Roman"/>
    </w:rPr>
  </w:style>
  <w:style w:type="character" w:customStyle="1" w:styleId="ft269">
    <w:name w:val="ft269"/>
    <w:basedOn w:val="a3"/>
    <w:uiPriority w:val="99"/>
    <w:qFormat/>
    <w:rsid w:val="00112148"/>
    <w:rPr>
      <w:rFonts w:cs="Times New Roman"/>
    </w:rPr>
  </w:style>
  <w:style w:type="character" w:customStyle="1" w:styleId="ft292">
    <w:name w:val="ft292"/>
    <w:basedOn w:val="a3"/>
    <w:uiPriority w:val="99"/>
    <w:qFormat/>
    <w:rsid w:val="00112148"/>
    <w:rPr>
      <w:rFonts w:cs="Times New Roman"/>
    </w:rPr>
  </w:style>
  <w:style w:type="character" w:customStyle="1" w:styleId="ft300">
    <w:name w:val="ft300"/>
    <w:basedOn w:val="a3"/>
    <w:uiPriority w:val="99"/>
    <w:qFormat/>
    <w:rsid w:val="00112148"/>
    <w:rPr>
      <w:rFonts w:cs="Times New Roman"/>
    </w:rPr>
  </w:style>
  <w:style w:type="character" w:customStyle="1" w:styleId="ft308">
    <w:name w:val="ft308"/>
    <w:basedOn w:val="a3"/>
    <w:uiPriority w:val="99"/>
    <w:qFormat/>
    <w:rsid w:val="00112148"/>
    <w:rPr>
      <w:rFonts w:cs="Times New Roman"/>
    </w:rPr>
  </w:style>
  <w:style w:type="character" w:customStyle="1" w:styleId="ft334">
    <w:name w:val="ft334"/>
    <w:basedOn w:val="a3"/>
    <w:uiPriority w:val="99"/>
    <w:qFormat/>
    <w:rsid w:val="00112148"/>
    <w:rPr>
      <w:rFonts w:cs="Times New Roman"/>
    </w:rPr>
  </w:style>
  <w:style w:type="character" w:customStyle="1" w:styleId="ft346">
    <w:name w:val="ft346"/>
    <w:basedOn w:val="a3"/>
    <w:uiPriority w:val="99"/>
    <w:qFormat/>
    <w:rsid w:val="00112148"/>
    <w:rPr>
      <w:rFonts w:cs="Times New Roman"/>
    </w:rPr>
  </w:style>
  <w:style w:type="character" w:customStyle="1" w:styleId="ft3">
    <w:name w:val="ft3"/>
    <w:basedOn w:val="a3"/>
    <w:uiPriority w:val="99"/>
    <w:qFormat/>
    <w:rsid w:val="00112148"/>
    <w:rPr>
      <w:rFonts w:cs="Times New Roman"/>
    </w:rPr>
  </w:style>
  <w:style w:type="character" w:customStyle="1" w:styleId="ft381">
    <w:name w:val="ft381"/>
    <w:basedOn w:val="a3"/>
    <w:uiPriority w:val="99"/>
    <w:qFormat/>
    <w:rsid w:val="00112148"/>
    <w:rPr>
      <w:rFonts w:cs="Times New Roman"/>
    </w:rPr>
  </w:style>
  <w:style w:type="character" w:customStyle="1" w:styleId="ft391">
    <w:name w:val="ft391"/>
    <w:basedOn w:val="a3"/>
    <w:uiPriority w:val="99"/>
    <w:qFormat/>
    <w:rsid w:val="00112148"/>
    <w:rPr>
      <w:rFonts w:cs="Times New Roman"/>
    </w:rPr>
  </w:style>
  <w:style w:type="character" w:customStyle="1" w:styleId="ft397">
    <w:name w:val="ft397"/>
    <w:basedOn w:val="a3"/>
    <w:uiPriority w:val="99"/>
    <w:qFormat/>
    <w:rsid w:val="00112148"/>
    <w:rPr>
      <w:rFonts w:cs="Times New Roman"/>
    </w:rPr>
  </w:style>
  <w:style w:type="character" w:customStyle="1" w:styleId="ft176">
    <w:name w:val="ft176"/>
    <w:basedOn w:val="a3"/>
    <w:uiPriority w:val="99"/>
    <w:qFormat/>
    <w:rsid w:val="00112148"/>
    <w:rPr>
      <w:rFonts w:cs="Times New Roman"/>
    </w:rPr>
  </w:style>
  <w:style w:type="character" w:customStyle="1" w:styleId="ft410">
    <w:name w:val="ft410"/>
    <w:basedOn w:val="a3"/>
    <w:uiPriority w:val="99"/>
    <w:qFormat/>
    <w:rsid w:val="00112148"/>
    <w:rPr>
      <w:rFonts w:cs="Times New Roman"/>
    </w:rPr>
  </w:style>
  <w:style w:type="character" w:customStyle="1" w:styleId="ft421">
    <w:name w:val="ft421"/>
    <w:basedOn w:val="a3"/>
    <w:uiPriority w:val="99"/>
    <w:qFormat/>
    <w:rsid w:val="00112148"/>
    <w:rPr>
      <w:rFonts w:cs="Times New Roman"/>
    </w:rPr>
  </w:style>
  <w:style w:type="character" w:customStyle="1" w:styleId="ft467">
    <w:name w:val="ft467"/>
    <w:basedOn w:val="a3"/>
    <w:uiPriority w:val="99"/>
    <w:qFormat/>
    <w:rsid w:val="00112148"/>
    <w:rPr>
      <w:rFonts w:cs="Times New Roman"/>
    </w:rPr>
  </w:style>
  <w:style w:type="character" w:customStyle="1" w:styleId="ft479">
    <w:name w:val="ft479"/>
    <w:basedOn w:val="a3"/>
    <w:uiPriority w:val="99"/>
    <w:qFormat/>
    <w:rsid w:val="00112148"/>
    <w:rPr>
      <w:rFonts w:cs="Times New Roman"/>
    </w:rPr>
  </w:style>
  <w:style w:type="character" w:customStyle="1" w:styleId="ft578">
    <w:name w:val="ft578"/>
    <w:basedOn w:val="a3"/>
    <w:uiPriority w:val="99"/>
    <w:qFormat/>
    <w:rsid w:val="00112148"/>
    <w:rPr>
      <w:rFonts w:cs="Times New Roman"/>
    </w:rPr>
  </w:style>
  <w:style w:type="character" w:customStyle="1" w:styleId="ft624">
    <w:name w:val="ft624"/>
    <w:basedOn w:val="a3"/>
    <w:uiPriority w:val="99"/>
    <w:qFormat/>
    <w:rsid w:val="00112148"/>
    <w:rPr>
      <w:rFonts w:cs="Times New Roman"/>
    </w:rPr>
  </w:style>
  <w:style w:type="character" w:customStyle="1" w:styleId="ft631">
    <w:name w:val="ft631"/>
    <w:basedOn w:val="a3"/>
    <w:uiPriority w:val="99"/>
    <w:qFormat/>
    <w:rsid w:val="00112148"/>
    <w:rPr>
      <w:rFonts w:cs="Times New Roman"/>
    </w:rPr>
  </w:style>
  <w:style w:type="character" w:customStyle="1" w:styleId="ft679">
    <w:name w:val="ft679"/>
    <w:basedOn w:val="a3"/>
    <w:uiPriority w:val="99"/>
    <w:qFormat/>
    <w:rsid w:val="00112148"/>
    <w:rPr>
      <w:rFonts w:cs="Times New Roman"/>
    </w:rPr>
  </w:style>
  <w:style w:type="character" w:customStyle="1" w:styleId="ft725">
    <w:name w:val="ft725"/>
    <w:basedOn w:val="a3"/>
    <w:uiPriority w:val="99"/>
    <w:qFormat/>
    <w:rsid w:val="00112148"/>
    <w:rPr>
      <w:rFonts w:cs="Times New Roman"/>
    </w:rPr>
  </w:style>
  <w:style w:type="character" w:customStyle="1" w:styleId="ft769">
    <w:name w:val="ft769"/>
    <w:basedOn w:val="a3"/>
    <w:uiPriority w:val="99"/>
    <w:qFormat/>
    <w:rsid w:val="00112148"/>
    <w:rPr>
      <w:rFonts w:cs="Times New Roman"/>
    </w:rPr>
  </w:style>
  <w:style w:type="character" w:customStyle="1" w:styleId="ft819">
    <w:name w:val="ft819"/>
    <w:basedOn w:val="a3"/>
    <w:uiPriority w:val="99"/>
    <w:qFormat/>
    <w:rsid w:val="00112148"/>
    <w:rPr>
      <w:rFonts w:cs="Times New Roman"/>
    </w:rPr>
  </w:style>
  <w:style w:type="character" w:customStyle="1" w:styleId="ft877">
    <w:name w:val="ft877"/>
    <w:basedOn w:val="a3"/>
    <w:uiPriority w:val="99"/>
    <w:qFormat/>
    <w:rsid w:val="00112148"/>
    <w:rPr>
      <w:rFonts w:cs="Times New Roman"/>
    </w:rPr>
  </w:style>
  <w:style w:type="character" w:customStyle="1" w:styleId="ft275">
    <w:name w:val="ft275"/>
    <w:basedOn w:val="a3"/>
    <w:uiPriority w:val="99"/>
    <w:qFormat/>
    <w:rsid w:val="00112148"/>
    <w:rPr>
      <w:rFonts w:cs="Times New Roman"/>
    </w:rPr>
  </w:style>
  <w:style w:type="character" w:customStyle="1" w:styleId="ft935">
    <w:name w:val="ft935"/>
    <w:basedOn w:val="a3"/>
    <w:uiPriority w:val="99"/>
    <w:qFormat/>
    <w:rsid w:val="00112148"/>
    <w:rPr>
      <w:rFonts w:cs="Times New Roman"/>
    </w:rPr>
  </w:style>
  <w:style w:type="character" w:customStyle="1" w:styleId="ft969">
    <w:name w:val="ft969"/>
    <w:basedOn w:val="a3"/>
    <w:uiPriority w:val="99"/>
    <w:qFormat/>
    <w:rsid w:val="00112148"/>
    <w:rPr>
      <w:rFonts w:cs="Times New Roman"/>
    </w:rPr>
  </w:style>
  <w:style w:type="character" w:customStyle="1" w:styleId="ft1010">
    <w:name w:val="ft1010"/>
    <w:basedOn w:val="a3"/>
    <w:uiPriority w:val="99"/>
    <w:qFormat/>
    <w:rsid w:val="00112148"/>
    <w:rPr>
      <w:rFonts w:cs="Times New Roman"/>
    </w:rPr>
  </w:style>
  <w:style w:type="character" w:customStyle="1" w:styleId="ft1058">
    <w:name w:val="ft1058"/>
    <w:basedOn w:val="a3"/>
    <w:uiPriority w:val="99"/>
    <w:qFormat/>
    <w:rsid w:val="00112148"/>
    <w:rPr>
      <w:rFonts w:cs="Times New Roman"/>
    </w:rPr>
  </w:style>
  <w:style w:type="character" w:customStyle="1" w:styleId="ft1101">
    <w:name w:val="ft1101"/>
    <w:basedOn w:val="a3"/>
    <w:uiPriority w:val="99"/>
    <w:qFormat/>
    <w:rsid w:val="00112148"/>
    <w:rPr>
      <w:rFonts w:cs="Times New Roman"/>
    </w:rPr>
  </w:style>
  <w:style w:type="character" w:customStyle="1" w:styleId="ft1162">
    <w:name w:val="ft1162"/>
    <w:basedOn w:val="a3"/>
    <w:uiPriority w:val="99"/>
    <w:qFormat/>
    <w:rsid w:val="00112148"/>
    <w:rPr>
      <w:rFonts w:cs="Times New Roman"/>
    </w:rPr>
  </w:style>
  <w:style w:type="character" w:customStyle="1" w:styleId="ft1197">
    <w:name w:val="ft1197"/>
    <w:basedOn w:val="a3"/>
    <w:uiPriority w:val="99"/>
    <w:qFormat/>
    <w:rsid w:val="00112148"/>
    <w:rPr>
      <w:rFonts w:cs="Times New Roman"/>
    </w:rPr>
  </w:style>
  <w:style w:type="character" w:customStyle="1" w:styleId="ft1248">
    <w:name w:val="ft1248"/>
    <w:basedOn w:val="a3"/>
    <w:uiPriority w:val="99"/>
    <w:qFormat/>
    <w:rsid w:val="00112148"/>
    <w:rPr>
      <w:rFonts w:cs="Times New Roman"/>
    </w:rPr>
  </w:style>
  <w:style w:type="character" w:customStyle="1" w:styleId="ft1293">
    <w:name w:val="ft1293"/>
    <w:basedOn w:val="a3"/>
    <w:uiPriority w:val="99"/>
    <w:qFormat/>
    <w:rsid w:val="00112148"/>
    <w:rPr>
      <w:rFonts w:cs="Times New Roman"/>
    </w:rPr>
  </w:style>
  <w:style w:type="character" w:customStyle="1" w:styleId="ft1308">
    <w:name w:val="ft1308"/>
    <w:basedOn w:val="a3"/>
    <w:uiPriority w:val="99"/>
    <w:qFormat/>
    <w:rsid w:val="00112148"/>
    <w:rPr>
      <w:rFonts w:cs="Times New Roman"/>
    </w:rPr>
  </w:style>
  <w:style w:type="character" w:customStyle="1" w:styleId="ft1366">
    <w:name w:val="ft1366"/>
    <w:basedOn w:val="a3"/>
    <w:uiPriority w:val="99"/>
    <w:qFormat/>
    <w:rsid w:val="00112148"/>
    <w:rPr>
      <w:rFonts w:cs="Times New Roman"/>
    </w:rPr>
  </w:style>
  <w:style w:type="character" w:customStyle="1" w:styleId="ft1377">
    <w:name w:val="ft1377"/>
    <w:basedOn w:val="a3"/>
    <w:uiPriority w:val="99"/>
    <w:qFormat/>
    <w:rsid w:val="00112148"/>
    <w:rPr>
      <w:rFonts w:cs="Times New Roman"/>
    </w:rPr>
  </w:style>
  <w:style w:type="character" w:customStyle="1" w:styleId="ft1380">
    <w:name w:val="ft1380"/>
    <w:basedOn w:val="a3"/>
    <w:uiPriority w:val="99"/>
    <w:qFormat/>
    <w:rsid w:val="00112148"/>
    <w:rPr>
      <w:rFonts w:cs="Times New Roman"/>
    </w:rPr>
  </w:style>
  <w:style w:type="character" w:customStyle="1" w:styleId="ft1389">
    <w:name w:val="ft1389"/>
    <w:basedOn w:val="a3"/>
    <w:uiPriority w:val="99"/>
    <w:qFormat/>
    <w:rsid w:val="00112148"/>
    <w:rPr>
      <w:rFonts w:cs="Times New Roman"/>
    </w:rPr>
  </w:style>
  <w:style w:type="character" w:customStyle="1" w:styleId="ft1393">
    <w:name w:val="ft1393"/>
    <w:basedOn w:val="a3"/>
    <w:uiPriority w:val="99"/>
    <w:qFormat/>
    <w:rsid w:val="00112148"/>
    <w:rPr>
      <w:rFonts w:cs="Times New Roman"/>
    </w:rPr>
  </w:style>
  <w:style w:type="character" w:customStyle="1" w:styleId="ft1400">
    <w:name w:val="ft1400"/>
    <w:basedOn w:val="a3"/>
    <w:uiPriority w:val="99"/>
    <w:qFormat/>
    <w:rsid w:val="00112148"/>
    <w:rPr>
      <w:rFonts w:cs="Times New Roman"/>
    </w:rPr>
  </w:style>
  <w:style w:type="character" w:customStyle="1" w:styleId="ft1407">
    <w:name w:val="ft1407"/>
    <w:basedOn w:val="a3"/>
    <w:uiPriority w:val="99"/>
    <w:qFormat/>
    <w:rsid w:val="00112148"/>
    <w:rPr>
      <w:rFonts w:cs="Times New Roman"/>
    </w:rPr>
  </w:style>
  <w:style w:type="character" w:customStyle="1" w:styleId="ft1410">
    <w:name w:val="ft1410"/>
    <w:basedOn w:val="a3"/>
    <w:uiPriority w:val="99"/>
    <w:qFormat/>
    <w:rsid w:val="00112148"/>
    <w:rPr>
      <w:rFonts w:cs="Times New Roman"/>
    </w:rPr>
  </w:style>
  <w:style w:type="character" w:customStyle="1" w:styleId="ft1427">
    <w:name w:val="ft1427"/>
    <w:basedOn w:val="a3"/>
    <w:uiPriority w:val="99"/>
    <w:qFormat/>
    <w:rsid w:val="00112148"/>
    <w:rPr>
      <w:rFonts w:cs="Times New Roman"/>
    </w:rPr>
  </w:style>
  <w:style w:type="character" w:customStyle="1" w:styleId="ft1478">
    <w:name w:val="ft1478"/>
    <w:basedOn w:val="a3"/>
    <w:uiPriority w:val="99"/>
    <w:qFormat/>
    <w:rsid w:val="00112148"/>
    <w:rPr>
      <w:rFonts w:cs="Times New Roman"/>
    </w:rPr>
  </w:style>
  <w:style w:type="character" w:customStyle="1" w:styleId="ft1533">
    <w:name w:val="ft1533"/>
    <w:basedOn w:val="a3"/>
    <w:uiPriority w:val="99"/>
    <w:qFormat/>
    <w:rsid w:val="00112148"/>
    <w:rPr>
      <w:rFonts w:cs="Times New Roman"/>
    </w:rPr>
  </w:style>
  <w:style w:type="character" w:customStyle="1" w:styleId="ft1586">
    <w:name w:val="ft1586"/>
    <w:basedOn w:val="a3"/>
    <w:uiPriority w:val="99"/>
    <w:qFormat/>
    <w:rsid w:val="00112148"/>
    <w:rPr>
      <w:rFonts w:cs="Times New Roman"/>
    </w:rPr>
  </w:style>
  <w:style w:type="character" w:customStyle="1" w:styleId="ft1627">
    <w:name w:val="ft1627"/>
    <w:basedOn w:val="a3"/>
    <w:uiPriority w:val="99"/>
    <w:qFormat/>
    <w:rsid w:val="00112148"/>
    <w:rPr>
      <w:rFonts w:cs="Times New Roman"/>
    </w:rPr>
  </w:style>
  <w:style w:type="character" w:customStyle="1" w:styleId="ft1634">
    <w:name w:val="ft1634"/>
    <w:basedOn w:val="a3"/>
    <w:uiPriority w:val="99"/>
    <w:qFormat/>
    <w:rsid w:val="00112148"/>
    <w:rPr>
      <w:rFonts w:cs="Times New Roman"/>
    </w:rPr>
  </w:style>
  <w:style w:type="character" w:customStyle="1" w:styleId="ft1638">
    <w:name w:val="ft1638"/>
    <w:basedOn w:val="a3"/>
    <w:uiPriority w:val="99"/>
    <w:qFormat/>
    <w:rsid w:val="00112148"/>
    <w:rPr>
      <w:rFonts w:cs="Times New Roman"/>
    </w:rPr>
  </w:style>
  <w:style w:type="character" w:customStyle="1" w:styleId="ft1643">
    <w:name w:val="ft1643"/>
    <w:basedOn w:val="a3"/>
    <w:uiPriority w:val="99"/>
    <w:qFormat/>
    <w:rsid w:val="00112148"/>
    <w:rPr>
      <w:rFonts w:cs="Times New Roman"/>
    </w:rPr>
  </w:style>
  <w:style w:type="character" w:customStyle="1" w:styleId="ft1659">
    <w:name w:val="ft1659"/>
    <w:basedOn w:val="a3"/>
    <w:uiPriority w:val="99"/>
    <w:qFormat/>
    <w:rsid w:val="00112148"/>
    <w:rPr>
      <w:rFonts w:cs="Times New Roman"/>
    </w:rPr>
  </w:style>
  <w:style w:type="character" w:customStyle="1" w:styleId="ft1665">
    <w:name w:val="ft1665"/>
    <w:basedOn w:val="a3"/>
    <w:uiPriority w:val="99"/>
    <w:qFormat/>
    <w:rsid w:val="00112148"/>
    <w:rPr>
      <w:rFonts w:cs="Times New Roman"/>
    </w:rPr>
  </w:style>
  <w:style w:type="character" w:customStyle="1" w:styleId="ft1711">
    <w:name w:val="ft1711"/>
    <w:basedOn w:val="a3"/>
    <w:uiPriority w:val="99"/>
    <w:qFormat/>
    <w:rsid w:val="00112148"/>
    <w:rPr>
      <w:rFonts w:cs="Times New Roman"/>
    </w:rPr>
  </w:style>
  <w:style w:type="character" w:customStyle="1" w:styleId="ft1757">
    <w:name w:val="ft1757"/>
    <w:basedOn w:val="a3"/>
    <w:uiPriority w:val="99"/>
    <w:qFormat/>
    <w:rsid w:val="00112148"/>
    <w:rPr>
      <w:rFonts w:cs="Times New Roman"/>
    </w:rPr>
  </w:style>
  <w:style w:type="character" w:customStyle="1" w:styleId="ft1804">
    <w:name w:val="ft1804"/>
    <w:basedOn w:val="a3"/>
    <w:uiPriority w:val="99"/>
    <w:qFormat/>
    <w:rsid w:val="00112148"/>
    <w:rPr>
      <w:rFonts w:cs="Times New Roman"/>
    </w:rPr>
  </w:style>
  <w:style w:type="character" w:customStyle="1" w:styleId="ft1855">
    <w:name w:val="ft1855"/>
    <w:basedOn w:val="a3"/>
    <w:uiPriority w:val="99"/>
    <w:qFormat/>
    <w:rsid w:val="00112148"/>
    <w:rPr>
      <w:rFonts w:cs="Times New Roman"/>
    </w:rPr>
  </w:style>
  <w:style w:type="character" w:customStyle="1" w:styleId="ft1883">
    <w:name w:val="ft1883"/>
    <w:basedOn w:val="a3"/>
    <w:uiPriority w:val="99"/>
    <w:qFormat/>
    <w:rsid w:val="00112148"/>
    <w:rPr>
      <w:rFonts w:cs="Times New Roman"/>
    </w:rPr>
  </w:style>
  <w:style w:type="character" w:customStyle="1" w:styleId="ft1937">
    <w:name w:val="ft1937"/>
    <w:basedOn w:val="a3"/>
    <w:uiPriority w:val="99"/>
    <w:qFormat/>
    <w:rsid w:val="00112148"/>
    <w:rPr>
      <w:rFonts w:cs="Times New Roman"/>
    </w:rPr>
  </w:style>
  <w:style w:type="character" w:customStyle="1" w:styleId="ft1983">
    <w:name w:val="ft1983"/>
    <w:basedOn w:val="a3"/>
    <w:uiPriority w:val="99"/>
    <w:qFormat/>
    <w:rsid w:val="00112148"/>
    <w:rPr>
      <w:rFonts w:cs="Times New Roman"/>
    </w:rPr>
  </w:style>
  <w:style w:type="character" w:customStyle="1" w:styleId="ft2028">
    <w:name w:val="ft2028"/>
    <w:basedOn w:val="a3"/>
    <w:uiPriority w:val="99"/>
    <w:qFormat/>
    <w:rsid w:val="00112148"/>
    <w:rPr>
      <w:rFonts w:cs="Times New Roman"/>
    </w:rPr>
  </w:style>
  <w:style w:type="character" w:customStyle="1" w:styleId="ft2049">
    <w:name w:val="ft2049"/>
    <w:basedOn w:val="a3"/>
    <w:uiPriority w:val="99"/>
    <w:qFormat/>
    <w:rsid w:val="00112148"/>
    <w:rPr>
      <w:rFonts w:cs="Times New Roman"/>
    </w:rPr>
  </w:style>
  <w:style w:type="character" w:customStyle="1" w:styleId="ft2096">
    <w:name w:val="ft2096"/>
    <w:basedOn w:val="a3"/>
    <w:uiPriority w:val="99"/>
    <w:qFormat/>
    <w:rsid w:val="00112148"/>
    <w:rPr>
      <w:rFonts w:cs="Times New Roman"/>
    </w:rPr>
  </w:style>
  <w:style w:type="character" w:customStyle="1" w:styleId="ft2144">
    <w:name w:val="ft2144"/>
    <w:basedOn w:val="a3"/>
    <w:uiPriority w:val="99"/>
    <w:qFormat/>
    <w:rsid w:val="00112148"/>
    <w:rPr>
      <w:rFonts w:cs="Times New Roman"/>
    </w:rPr>
  </w:style>
  <w:style w:type="character" w:customStyle="1" w:styleId="ft2234">
    <w:name w:val="ft2234"/>
    <w:basedOn w:val="a3"/>
    <w:uiPriority w:val="99"/>
    <w:qFormat/>
    <w:rsid w:val="00112148"/>
    <w:rPr>
      <w:rFonts w:cs="Times New Roman"/>
    </w:rPr>
  </w:style>
  <w:style w:type="character" w:customStyle="1" w:styleId="ft2289">
    <w:name w:val="ft2289"/>
    <w:basedOn w:val="a3"/>
    <w:uiPriority w:val="99"/>
    <w:qFormat/>
    <w:rsid w:val="00112148"/>
    <w:rPr>
      <w:rFonts w:cs="Times New Roman"/>
    </w:rPr>
  </w:style>
  <w:style w:type="character" w:customStyle="1" w:styleId="ft1884">
    <w:name w:val="ft1884"/>
    <w:basedOn w:val="a3"/>
    <w:uiPriority w:val="99"/>
    <w:qFormat/>
    <w:rsid w:val="00112148"/>
    <w:rPr>
      <w:rFonts w:cs="Times New Roman"/>
    </w:rPr>
  </w:style>
  <w:style w:type="character" w:customStyle="1" w:styleId="ft2343">
    <w:name w:val="ft2343"/>
    <w:basedOn w:val="a3"/>
    <w:uiPriority w:val="99"/>
    <w:qFormat/>
    <w:rsid w:val="00112148"/>
    <w:rPr>
      <w:rFonts w:cs="Times New Roman"/>
    </w:rPr>
  </w:style>
  <w:style w:type="character" w:customStyle="1" w:styleId="ft2392">
    <w:name w:val="ft2392"/>
    <w:basedOn w:val="a3"/>
    <w:uiPriority w:val="99"/>
    <w:qFormat/>
    <w:rsid w:val="00112148"/>
    <w:rPr>
      <w:rFonts w:cs="Times New Roman"/>
    </w:rPr>
  </w:style>
  <w:style w:type="character" w:customStyle="1" w:styleId="ft2439">
    <w:name w:val="ft2439"/>
    <w:basedOn w:val="a3"/>
    <w:uiPriority w:val="99"/>
    <w:qFormat/>
    <w:rsid w:val="00112148"/>
    <w:rPr>
      <w:rFonts w:cs="Times New Roman"/>
    </w:rPr>
  </w:style>
  <w:style w:type="character" w:customStyle="1" w:styleId="ft2489">
    <w:name w:val="ft2489"/>
    <w:basedOn w:val="a3"/>
    <w:uiPriority w:val="99"/>
    <w:qFormat/>
    <w:rsid w:val="00112148"/>
    <w:rPr>
      <w:rFonts w:cs="Times New Roman"/>
    </w:rPr>
  </w:style>
  <w:style w:type="character" w:customStyle="1" w:styleId="ft2500">
    <w:name w:val="ft2500"/>
    <w:basedOn w:val="a3"/>
    <w:uiPriority w:val="99"/>
    <w:qFormat/>
    <w:rsid w:val="00112148"/>
    <w:rPr>
      <w:rFonts w:cs="Times New Roman"/>
    </w:rPr>
  </w:style>
  <w:style w:type="character" w:customStyle="1" w:styleId="ft2555">
    <w:name w:val="ft2555"/>
    <w:basedOn w:val="a3"/>
    <w:uiPriority w:val="99"/>
    <w:qFormat/>
    <w:rsid w:val="00112148"/>
    <w:rPr>
      <w:rFonts w:cs="Times New Roman"/>
    </w:rPr>
  </w:style>
  <w:style w:type="character" w:customStyle="1" w:styleId="ft2562">
    <w:name w:val="ft2562"/>
    <w:basedOn w:val="a3"/>
    <w:uiPriority w:val="99"/>
    <w:qFormat/>
    <w:rsid w:val="00112148"/>
    <w:rPr>
      <w:rFonts w:cs="Times New Roman"/>
    </w:rPr>
  </w:style>
  <w:style w:type="character" w:customStyle="1" w:styleId="ft2569">
    <w:name w:val="ft2569"/>
    <w:basedOn w:val="a3"/>
    <w:uiPriority w:val="99"/>
    <w:qFormat/>
    <w:rsid w:val="00112148"/>
    <w:rPr>
      <w:rFonts w:cs="Times New Roman"/>
    </w:rPr>
  </w:style>
  <w:style w:type="character" w:customStyle="1" w:styleId="ft2572">
    <w:name w:val="ft2572"/>
    <w:basedOn w:val="a3"/>
    <w:uiPriority w:val="99"/>
    <w:qFormat/>
    <w:rsid w:val="00112148"/>
    <w:rPr>
      <w:rFonts w:cs="Times New Roman"/>
    </w:rPr>
  </w:style>
  <w:style w:type="character" w:customStyle="1" w:styleId="ft2581">
    <w:name w:val="ft2581"/>
    <w:basedOn w:val="a3"/>
    <w:uiPriority w:val="99"/>
    <w:qFormat/>
    <w:rsid w:val="00112148"/>
    <w:rPr>
      <w:rFonts w:cs="Times New Roman"/>
    </w:rPr>
  </w:style>
  <w:style w:type="character" w:customStyle="1" w:styleId="ft2590">
    <w:name w:val="ft2590"/>
    <w:basedOn w:val="a3"/>
    <w:uiPriority w:val="99"/>
    <w:qFormat/>
    <w:rsid w:val="00112148"/>
    <w:rPr>
      <w:rFonts w:cs="Times New Roman"/>
    </w:rPr>
  </w:style>
  <w:style w:type="character" w:customStyle="1" w:styleId="ft2624">
    <w:name w:val="ft2624"/>
    <w:basedOn w:val="a3"/>
    <w:uiPriority w:val="99"/>
    <w:qFormat/>
    <w:rsid w:val="00112148"/>
    <w:rPr>
      <w:rFonts w:cs="Times New Roman"/>
    </w:rPr>
  </w:style>
  <w:style w:type="character" w:customStyle="1" w:styleId="ft2669">
    <w:name w:val="ft2669"/>
    <w:basedOn w:val="a3"/>
    <w:uiPriority w:val="99"/>
    <w:qFormat/>
    <w:rsid w:val="00112148"/>
    <w:rPr>
      <w:rFonts w:cs="Times New Roman"/>
    </w:rPr>
  </w:style>
  <w:style w:type="character" w:customStyle="1" w:styleId="ft2679">
    <w:name w:val="ft2679"/>
    <w:basedOn w:val="a3"/>
    <w:uiPriority w:val="99"/>
    <w:qFormat/>
    <w:rsid w:val="00112148"/>
    <w:rPr>
      <w:rFonts w:cs="Times New Roman"/>
    </w:rPr>
  </w:style>
  <w:style w:type="character" w:customStyle="1" w:styleId="ft2716">
    <w:name w:val="ft2716"/>
    <w:basedOn w:val="a3"/>
    <w:uiPriority w:val="99"/>
    <w:qFormat/>
    <w:rsid w:val="00112148"/>
    <w:rPr>
      <w:rFonts w:cs="Times New Roman"/>
    </w:rPr>
  </w:style>
  <w:style w:type="character" w:customStyle="1" w:styleId="ft2726">
    <w:name w:val="ft2726"/>
    <w:basedOn w:val="a3"/>
    <w:uiPriority w:val="99"/>
    <w:qFormat/>
    <w:rsid w:val="00112148"/>
    <w:rPr>
      <w:rFonts w:cs="Times New Roman"/>
    </w:rPr>
  </w:style>
  <w:style w:type="character" w:customStyle="1" w:styleId="ft2773">
    <w:name w:val="ft2773"/>
    <w:basedOn w:val="a3"/>
    <w:uiPriority w:val="99"/>
    <w:qFormat/>
    <w:rsid w:val="00112148"/>
    <w:rPr>
      <w:rFonts w:cs="Times New Roman"/>
    </w:rPr>
  </w:style>
  <w:style w:type="character" w:customStyle="1" w:styleId="ft2782">
    <w:name w:val="ft2782"/>
    <w:basedOn w:val="a3"/>
    <w:uiPriority w:val="99"/>
    <w:qFormat/>
    <w:rsid w:val="00112148"/>
    <w:rPr>
      <w:rFonts w:cs="Times New Roman"/>
    </w:rPr>
  </w:style>
  <w:style w:type="character" w:customStyle="1" w:styleId="ft2828">
    <w:name w:val="ft2828"/>
    <w:basedOn w:val="a3"/>
    <w:uiPriority w:val="99"/>
    <w:qFormat/>
    <w:rsid w:val="00112148"/>
    <w:rPr>
      <w:rFonts w:cs="Times New Roman"/>
    </w:rPr>
  </w:style>
  <w:style w:type="character" w:customStyle="1" w:styleId="ft2877">
    <w:name w:val="ft2877"/>
    <w:basedOn w:val="a3"/>
    <w:uiPriority w:val="99"/>
    <w:qFormat/>
    <w:rsid w:val="00112148"/>
    <w:rPr>
      <w:rFonts w:cs="Times New Roman"/>
    </w:rPr>
  </w:style>
  <w:style w:type="character" w:customStyle="1" w:styleId="ft2921">
    <w:name w:val="ft2921"/>
    <w:basedOn w:val="a3"/>
    <w:uiPriority w:val="99"/>
    <w:qFormat/>
    <w:rsid w:val="00112148"/>
    <w:rPr>
      <w:rFonts w:cs="Times New Roman"/>
    </w:rPr>
  </w:style>
  <w:style w:type="character" w:customStyle="1" w:styleId="ft2927">
    <w:name w:val="ft2927"/>
    <w:basedOn w:val="a3"/>
    <w:uiPriority w:val="99"/>
    <w:qFormat/>
    <w:rsid w:val="00112148"/>
    <w:rPr>
      <w:rFonts w:cs="Times New Roman"/>
    </w:rPr>
  </w:style>
  <w:style w:type="character" w:customStyle="1" w:styleId="ft2935">
    <w:name w:val="ft2935"/>
    <w:basedOn w:val="a3"/>
    <w:uiPriority w:val="99"/>
    <w:qFormat/>
    <w:rsid w:val="00112148"/>
    <w:rPr>
      <w:rFonts w:cs="Times New Roman"/>
    </w:rPr>
  </w:style>
  <w:style w:type="character" w:customStyle="1" w:styleId="ft2943">
    <w:name w:val="ft2943"/>
    <w:basedOn w:val="a3"/>
    <w:uiPriority w:val="99"/>
    <w:qFormat/>
    <w:rsid w:val="00112148"/>
    <w:rPr>
      <w:rFonts w:cs="Times New Roman"/>
    </w:rPr>
  </w:style>
  <w:style w:type="character" w:customStyle="1" w:styleId="ft2952">
    <w:name w:val="ft2952"/>
    <w:basedOn w:val="a3"/>
    <w:uiPriority w:val="99"/>
    <w:qFormat/>
    <w:rsid w:val="00112148"/>
    <w:rPr>
      <w:rFonts w:cs="Times New Roman"/>
    </w:rPr>
  </w:style>
  <w:style w:type="character" w:customStyle="1" w:styleId="ft2954">
    <w:name w:val="ft2954"/>
    <w:basedOn w:val="a3"/>
    <w:uiPriority w:val="99"/>
    <w:qFormat/>
    <w:rsid w:val="00112148"/>
    <w:rPr>
      <w:rFonts w:cs="Times New Roman"/>
    </w:rPr>
  </w:style>
  <w:style w:type="character" w:customStyle="1" w:styleId="ft2955">
    <w:name w:val="ft2955"/>
    <w:basedOn w:val="a3"/>
    <w:uiPriority w:val="99"/>
    <w:qFormat/>
    <w:rsid w:val="00112148"/>
    <w:rPr>
      <w:rFonts w:cs="Times New Roman"/>
    </w:rPr>
  </w:style>
  <w:style w:type="character" w:customStyle="1" w:styleId="ft2962">
    <w:name w:val="ft2962"/>
    <w:basedOn w:val="a3"/>
    <w:uiPriority w:val="99"/>
    <w:qFormat/>
    <w:rsid w:val="00112148"/>
    <w:rPr>
      <w:rFonts w:cs="Times New Roman"/>
    </w:rPr>
  </w:style>
  <w:style w:type="character" w:customStyle="1" w:styleId="ft2968">
    <w:name w:val="ft2968"/>
    <w:basedOn w:val="a3"/>
    <w:uiPriority w:val="99"/>
    <w:qFormat/>
    <w:rsid w:val="00112148"/>
    <w:rPr>
      <w:rFonts w:cs="Times New Roman"/>
    </w:rPr>
  </w:style>
  <w:style w:type="character" w:customStyle="1" w:styleId="ft2973">
    <w:name w:val="ft2973"/>
    <w:basedOn w:val="a3"/>
    <w:uiPriority w:val="99"/>
    <w:qFormat/>
    <w:rsid w:val="00112148"/>
    <w:rPr>
      <w:rFonts w:cs="Times New Roman"/>
    </w:rPr>
  </w:style>
  <w:style w:type="character" w:customStyle="1" w:styleId="ft2974">
    <w:name w:val="ft2974"/>
    <w:basedOn w:val="a3"/>
    <w:uiPriority w:val="99"/>
    <w:qFormat/>
    <w:rsid w:val="00112148"/>
    <w:rPr>
      <w:rFonts w:cs="Times New Roman"/>
    </w:rPr>
  </w:style>
  <w:style w:type="character" w:customStyle="1" w:styleId="ft2976">
    <w:name w:val="ft2976"/>
    <w:basedOn w:val="a3"/>
    <w:uiPriority w:val="99"/>
    <w:qFormat/>
    <w:rsid w:val="00112148"/>
    <w:rPr>
      <w:rFonts w:cs="Times New Roman"/>
    </w:rPr>
  </w:style>
  <w:style w:type="character" w:customStyle="1" w:styleId="ft2985">
    <w:name w:val="ft2985"/>
    <w:basedOn w:val="a3"/>
    <w:uiPriority w:val="99"/>
    <w:qFormat/>
    <w:rsid w:val="00112148"/>
    <w:rPr>
      <w:rFonts w:cs="Times New Roman"/>
    </w:rPr>
  </w:style>
  <w:style w:type="character" w:customStyle="1" w:styleId="ft3002">
    <w:name w:val="ft3002"/>
    <w:basedOn w:val="a3"/>
    <w:uiPriority w:val="99"/>
    <w:qFormat/>
    <w:rsid w:val="00112148"/>
    <w:rPr>
      <w:rFonts w:cs="Times New Roman"/>
    </w:rPr>
  </w:style>
  <w:style w:type="character" w:customStyle="1" w:styleId="ft3037">
    <w:name w:val="ft3037"/>
    <w:basedOn w:val="a3"/>
    <w:uiPriority w:val="99"/>
    <w:qFormat/>
    <w:rsid w:val="00112148"/>
    <w:rPr>
      <w:rFonts w:cs="Times New Roman"/>
    </w:rPr>
  </w:style>
  <w:style w:type="character" w:customStyle="1" w:styleId="ft3084">
    <w:name w:val="ft3084"/>
    <w:basedOn w:val="a3"/>
    <w:uiPriority w:val="99"/>
    <w:qFormat/>
    <w:rsid w:val="00112148"/>
    <w:rPr>
      <w:rFonts w:cs="Times New Roman"/>
    </w:rPr>
  </w:style>
  <w:style w:type="character" w:customStyle="1" w:styleId="ft3127">
    <w:name w:val="ft3127"/>
    <w:basedOn w:val="a3"/>
    <w:uiPriority w:val="99"/>
    <w:qFormat/>
    <w:rsid w:val="00112148"/>
    <w:rPr>
      <w:rFonts w:cs="Times New Roman"/>
    </w:rPr>
  </w:style>
  <w:style w:type="character" w:customStyle="1" w:styleId="ft3156">
    <w:name w:val="ft3156"/>
    <w:basedOn w:val="a3"/>
    <w:uiPriority w:val="99"/>
    <w:qFormat/>
    <w:rsid w:val="00112148"/>
    <w:rPr>
      <w:rFonts w:cs="Times New Roman"/>
    </w:rPr>
  </w:style>
  <w:style w:type="character" w:customStyle="1" w:styleId="ft3206">
    <w:name w:val="ft3206"/>
    <w:basedOn w:val="a3"/>
    <w:uiPriority w:val="99"/>
    <w:qFormat/>
    <w:rsid w:val="00112148"/>
    <w:rPr>
      <w:rFonts w:cs="Times New Roman"/>
    </w:rPr>
  </w:style>
  <w:style w:type="character" w:customStyle="1" w:styleId="ft3264">
    <w:name w:val="ft3264"/>
    <w:basedOn w:val="a3"/>
    <w:uiPriority w:val="99"/>
    <w:qFormat/>
    <w:rsid w:val="00112148"/>
    <w:rPr>
      <w:rFonts w:cs="Times New Roman"/>
    </w:rPr>
  </w:style>
  <w:style w:type="character" w:customStyle="1" w:styleId="ft3315">
    <w:name w:val="ft3315"/>
    <w:basedOn w:val="a3"/>
    <w:uiPriority w:val="99"/>
    <w:qFormat/>
    <w:rsid w:val="00112148"/>
    <w:rPr>
      <w:rFonts w:cs="Times New Roman"/>
    </w:rPr>
  </w:style>
  <w:style w:type="character" w:customStyle="1" w:styleId="ft3373">
    <w:name w:val="ft3373"/>
    <w:basedOn w:val="a3"/>
    <w:uiPriority w:val="99"/>
    <w:qFormat/>
    <w:rsid w:val="00112148"/>
    <w:rPr>
      <w:rFonts w:cs="Times New Roman"/>
    </w:rPr>
  </w:style>
  <w:style w:type="character" w:customStyle="1" w:styleId="ft3432">
    <w:name w:val="ft3432"/>
    <w:basedOn w:val="a3"/>
    <w:uiPriority w:val="99"/>
    <w:qFormat/>
    <w:rsid w:val="00112148"/>
    <w:rPr>
      <w:rFonts w:cs="Times New Roman"/>
    </w:rPr>
  </w:style>
  <w:style w:type="character" w:customStyle="1" w:styleId="ft3489">
    <w:name w:val="ft3489"/>
    <w:basedOn w:val="a3"/>
    <w:uiPriority w:val="99"/>
    <w:qFormat/>
    <w:rsid w:val="00112148"/>
    <w:rPr>
      <w:rFonts w:cs="Times New Roman"/>
    </w:rPr>
  </w:style>
  <w:style w:type="character" w:customStyle="1" w:styleId="ft3546">
    <w:name w:val="ft3546"/>
    <w:basedOn w:val="a3"/>
    <w:uiPriority w:val="99"/>
    <w:qFormat/>
    <w:rsid w:val="00112148"/>
    <w:rPr>
      <w:rFonts w:cs="Times New Roman"/>
    </w:rPr>
  </w:style>
  <w:style w:type="character" w:customStyle="1" w:styleId="ft3608">
    <w:name w:val="ft3608"/>
    <w:basedOn w:val="a3"/>
    <w:uiPriority w:val="99"/>
    <w:qFormat/>
    <w:rsid w:val="00112148"/>
    <w:rPr>
      <w:rFonts w:cs="Times New Roman"/>
    </w:rPr>
  </w:style>
  <w:style w:type="character" w:customStyle="1" w:styleId="ft3651">
    <w:name w:val="ft3651"/>
    <w:basedOn w:val="a3"/>
    <w:uiPriority w:val="99"/>
    <w:qFormat/>
    <w:rsid w:val="00112148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112148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112148"/>
    <w:rPr>
      <w:rFonts w:cs="Times New Roman"/>
    </w:rPr>
  </w:style>
  <w:style w:type="character" w:customStyle="1" w:styleId="1142">
    <w:name w:val="Знак Знак114"/>
    <w:uiPriority w:val="99"/>
    <w:locked/>
    <w:rsid w:val="00112148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112148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112148"/>
  </w:style>
  <w:style w:type="character" w:customStyle="1" w:styleId="ft9274">
    <w:name w:val="ft9274"/>
    <w:uiPriority w:val="99"/>
    <w:qFormat/>
    <w:rsid w:val="00112148"/>
  </w:style>
  <w:style w:type="character" w:customStyle="1" w:styleId="ft9282">
    <w:name w:val="ft9282"/>
    <w:uiPriority w:val="99"/>
    <w:qFormat/>
    <w:rsid w:val="00112148"/>
  </w:style>
  <w:style w:type="character" w:customStyle="1" w:styleId="ft9284">
    <w:name w:val="ft9284"/>
    <w:uiPriority w:val="99"/>
    <w:qFormat/>
    <w:rsid w:val="00112148"/>
  </w:style>
  <w:style w:type="character" w:customStyle="1" w:styleId="ft9287">
    <w:name w:val="ft9287"/>
    <w:uiPriority w:val="99"/>
    <w:qFormat/>
    <w:rsid w:val="00112148"/>
  </w:style>
  <w:style w:type="character" w:customStyle="1" w:styleId="ft9293">
    <w:name w:val="ft9293"/>
    <w:uiPriority w:val="99"/>
    <w:qFormat/>
    <w:rsid w:val="00112148"/>
  </w:style>
  <w:style w:type="character" w:customStyle="1" w:styleId="ft9299">
    <w:name w:val="ft9299"/>
    <w:uiPriority w:val="99"/>
    <w:qFormat/>
    <w:rsid w:val="00112148"/>
  </w:style>
  <w:style w:type="character" w:customStyle="1" w:styleId="ft9306">
    <w:name w:val="ft9306"/>
    <w:uiPriority w:val="99"/>
    <w:qFormat/>
    <w:rsid w:val="00112148"/>
  </w:style>
  <w:style w:type="character" w:customStyle="1" w:styleId="ft8849">
    <w:name w:val="ft8849"/>
    <w:uiPriority w:val="99"/>
    <w:qFormat/>
    <w:rsid w:val="00112148"/>
  </w:style>
  <w:style w:type="character" w:customStyle="1" w:styleId="ft9312">
    <w:name w:val="ft9312"/>
    <w:uiPriority w:val="99"/>
    <w:qFormat/>
    <w:rsid w:val="00112148"/>
  </w:style>
  <w:style w:type="character" w:customStyle="1" w:styleId="ft9316">
    <w:name w:val="ft9316"/>
    <w:uiPriority w:val="99"/>
    <w:qFormat/>
    <w:rsid w:val="00112148"/>
  </w:style>
  <w:style w:type="character" w:customStyle="1" w:styleId="ft9324">
    <w:name w:val="ft9324"/>
    <w:uiPriority w:val="99"/>
    <w:qFormat/>
    <w:rsid w:val="00112148"/>
  </w:style>
  <w:style w:type="character" w:customStyle="1" w:styleId="ft9330">
    <w:name w:val="ft9330"/>
    <w:uiPriority w:val="99"/>
    <w:qFormat/>
    <w:rsid w:val="00112148"/>
  </w:style>
  <w:style w:type="character" w:customStyle="1" w:styleId="18100">
    <w:name w:val="Знак Знак1810"/>
    <w:uiPriority w:val="99"/>
    <w:rsid w:val="00112148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112148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112148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112148"/>
    <w:rPr>
      <w:rFonts w:ascii="Wingdings" w:hAnsi="Wingdings"/>
    </w:rPr>
  </w:style>
  <w:style w:type="character" w:customStyle="1" w:styleId="WW8Num39z0">
    <w:name w:val="WW8Num39z0"/>
    <w:uiPriority w:val="99"/>
    <w:qFormat/>
    <w:rsid w:val="00112148"/>
    <w:rPr>
      <w:rFonts w:ascii="Wingdings" w:hAnsi="Wingdings"/>
    </w:rPr>
  </w:style>
  <w:style w:type="character" w:customStyle="1" w:styleId="WW8Num42z0">
    <w:name w:val="WW8Num42z0"/>
    <w:uiPriority w:val="99"/>
    <w:qFormat/>
    <w:rsid w:val="00112148"/>
    <w:rPr>
      <w:rFonts w:ascii="Wingdings" w:hAnsi="Wingdings"/>
    </w:rPr>
  </w:style>
  <w:style w:type="character" w:customStyle="1" w:styleId="WW8Num44z0">
    <w:name w:val="WW8Num44z0"/>
    <w:uiPriority w:val="99"/>
    <w:qFormat/>
    <w:rsid w:val="00112148"/>
    <w:rPr>
      <w:rFonts w:ascii="Wingdings" w:hAnsi="Wingdings"/>
    </w:rPr>
  </w:style>
  <w:style w:type="character" w:customStyle="1" w:styleId="WW8Num44z1">
    <w:name w:val="WW8Num44z1"/>
    <w:uiPriority w:val="99"/>
    <w:qFormat/>
    <w:rsid w:val="00112148"/>
    <w:rPr>
      <w:rFonts w:ascii="Courier New" w:hAnsi="Courier New"/>
    </w:rPr>
  </w:style>
  <w:style w:type="character" w:customStyle="1" w:styleId="WW8Num44z3">
    <w:name w:val="WW8Num44z3"/>
    <w:uiPriority w:val="99"/>
    <w:qFormat/>
    <w:rsid w:val="00112148"/>
    <w:rPr>
      <w:rFonts w:ascii="Symbol" w:hAnsi="Symbol"/>
    </w:rPr>
  </w:style>
  <w:style w:type="character" w:customStyle="1" w:styleId="WW8Num47z0">
    <w:name w:val="WW8Num47z0"/>
    <w:uiPriority w:val="99"/>
    <w:qFormat/>
    <w:rsid w:val="00112148"/>
    <w:rPr>
      <w:rFonts w:ascii="Wingdings" w:hAnsi="Wingdings"/>
    </w:rPr>
  </w:style>
  <w:style w:type="character" w:customStyle="1" w:styleId="WW8Num47z1">
    <w:name w:val="WW8Num47z1"/>
    <w:uiPriority w:val="99"/>
    <w:qFormat/>
    <w:rsid w:val="00112148"/>
    <w:rPr>
      <w:rFonts w:ascii="Courier New" w:hAnsi="Courier New"/>
    </w:rPr>
  </w:style>
  <w:style w:type="character" w:customStyle="1" w:styleId="WW8Num47z3">
    <w:name w:val="WW8Num47z3"/>
    <w:uiPriority w:val="99"/>
    <w:qFormat/>
    <w:rsid w:val="00112148"/>
    <w:rPr>
      <w:rFonts w:ascii="Symbol" w:hAnsi="Symbol"/>
    </w:rPr>
  </w:style>
  <w:style w:type="character" w:customStyle="1" w:styleId="WW8Num50z0">
    <w:name w:val="WW8Num50z0"/>
    <w:uiPriority w:val="99"/>
    <w:qFormat/>
    <w:rsid w:val="00112148"/>
    <w:rPr>
      <w:rFonts w:ascii="Wingdings" w:hAnsi="Wingdings"/>
    </w:rPr>
  </w:style>
  <w:style w:type="character" w:customStyle="1" w:styleId="WW8Num51z0">
    <w:name w:val="WW8Num51z0"/>
    <w:uiPriority w:val="99"/>
    <w:qFormat/>
    <w:rsid w:val="00112148"/>
    <w:rPr>
      <w:rFonts w:ascii="Wingdings" w:hAnsi="Wingdings"/>
    </w:rPr>
  </w:style>
  <w:style w:type="character" w:customStyle="1" w:styleId="WW8Num52z0">
    <w:name w:val="WW8Num52z0"/>
    <w:uiPriority w:val="99"/>
    <w:qFormat/>
    <w:rsid w:val="00112148"/>
    <w:rPr>
      <w:rFonts w:ascii="Symbol" w:hAnsi="Symbol"/>
    </w:rPr>
  </w:style>
  <w:style w:type="character" w:customStyle="1" w:styleId="WW8Num53z0">
    <w:name w:val="WW8Num53z0"/>
    <w:uiPriority w:val="99"/>
    <w:qFormat/>
    <w:rsid w:val="00112148"/>
    <w:rPr>
      <w:rFonts w:ascii="Wingdings" w:hAnsi="Wingdings"/>
    </w:rPr>
  </w:style>
  <w:style w:type="character" w:customStyle="1" w:styleId="WW8Num53z1">
    <w:name w:val="WW8Num53z1"/>
    <w:uiPriority w:val="99"/>
    <w:qFormat/>
    <w:rsid w:val="00112148"/>
    <w:rPr>
      <w:rFonts w:ascii="Courier New" w:hAnsi="Courier New"/>
    </w:rPr>
  </w:style>
  <w:style w:type="character" w:customStyle="1" w:styleId="WW8Num53z3">
    <w:name w:val="WW8Num53z3"/>
    <w:uiPriority w:val="99"/>
    <w:qFormat/>
    <w:rsid w:val="00112148"/>
    <w:rPr>
      <w:rFonts w:ascii="Symbol" w:hAnsi="Symbol"/>
    </w:rPr>
  </w:style>
  <w:style w:type="character" w:customStyle="1" w:styleId="WW8Num55z0">
    <w:name w:val="WW8Num55z0"/>
    <w:uiPriority w:val="99"/>
    <w:qFormat/>
    <w:rsid w:val="00112148"/>
    <w:rPr>
      <w:rFonts w:ascii="Symbol" w:hAnsi="Symbol"/>
    </w:rPr>
  </w:style>
  <w:style w:type="character" w:customStyle="1" w:styleId="WW8Num56z0">
    <w:name w:val="WW8Num56z0"/>
    <w:uiPriority w:val="99"/>
    <w:qFormat/>
    <w:rsid w:val="00112148"/>
    <w:rPr>
      <w:rFonts w:ascii="Symbol" w:hAnsi="Symbol"/>
    </w:rPr>
  </w:style>
  <w:style w:type="character" w:customStyle="1" w:styleId="WW8Num59z0">
    <w:name w:val="WW8Num59z0"/>
    <w:uiPriority w:val="99"/>
    <w:qFormat/>
    <w:rsid w:val="00112148"/>
    <w:rPr>
      <w:rFonts w:ascii="Symbol" w:hAnsi="Symbol"/>
    </w:rPr>
  </w:style>
  <w:style w:type="character" w:customStyle="1" w:styleId="WW8Num63z0">
    <w:name w:val="WW8Num63z0"/>
    <w:uiPriority w:val="99"/>
    <w:qFormat/>
    <w:rsid w:val="00112148"/>
    <w:rPr>
      <w:rFonts w:ascii="Symbol" w:hAnsi="Symbol"/>
    </w:rPr>
  </w:style>
  <w:style w:type="character" w:customStyle="1" w:styleId="WW8Num66z0">
    <w:name w:val="WW8Num66z0"/>
    <w:uiPriority w:val="99"/>
    <w:qFormat/>
    <w:rsid w:val="00112148"/>
    <w:rPr>
      <w:rFonts w:ascii="Symbol" w:hAnsi="Symbol"/>
    </w:rPr>
  </w:style>
  <w:style w:type="character" w:customStyle="1" w:styleId="WW8Num69z1">
    <w:name w:val="WW8Num69z1"/>
    <w:uiPriority w:val="99"/>
    <w:qFormat/>
    <w:rsid w:val="00112148"/>
    <w:rPr>
      <w:rFonts w:ascii="Wingdings" w:hAnsi="Wingdings"/>
    </w:rPr>
  </w:style>
  <w:style w:type="character" w:customStyle="1" w:styleId="WW8Num72z0">
    <w:name w:val="WW8Num72z0"/>
    <w:uiPriority w:val="99"/>
    <w:qFormat/>
    <w:rsid w:val="00112148"/>
    <w:rPr>
      <w:rFonts w:ascii="Symbol" w:hAnsi="Symbol"/>
    </w:rPr>
  </w:style>
  <w:style w:type="character" w:customStyle="1" w:styleId="WW8Num72z1">
    <w:name w:val="WW8Num72z1"/>
    <w:uiPriority w:val="99"/>
    <w:qFormat/>
    <w:rsid w:val="00112148"/>
    <w:rPr>
      <w:rFonts w:ascii="Courier New" w:hAnsi="Courier New"/>
    </w:rPr>
  </w:style>
  <w:style w:type="character" w:customStyle="1" w:styleId="WW8Num72z2">
    <w:name w:val="WW8Num72z2"/>
    <w:uiPriority w:val="99"/>
    <w:qFormat/>
    <w:rsid w:val="00112148"/>
    <w:rPr>
      <w:rFonts w:ascii="Wingdings" w:hAnsi="Wingdings"/>
    </w:rPr>
  </w:style>
  <w:style w:type="character" w:customStyle="1" w:styleId="WW8Num74z0">
    <w:name w:val="WW8Num74z0"/>
    <w:uiPriority w:val="99"/>
    <w:qFormat/>
    <w:rsid w:val="00112148"/>
    <w:rPr>
      <w:rFonts w:ascii="Symbol" w:hAnsi="Symbol"/>
    </w:rPr>
  </w:style>
  <w:style w:type="character" w:customStyle="1" w:styleId="WW8Num75z0">
    <w:name w:val="WW8Num75z0"/>
    <w:uiPriority w:val="99"/>
    <w:qFormat/>
    <w:rsid w:val="00112148"/>
    <w:rPr>
      <w:rFonts w:ascii="Wingdings" w:hAnsi="Wingdings"/>
    </w:rPr>
  </w:style>
  <w:style w:type="character" w:customStyle="1" w:styleId="WW8Num75z1">
    <w:name w:val="WW8Num75z1"/>
    <w:uiPriority w:val="99"/>
    <w:qFormat/>
    <w:rsid w:val="00112148"/>
    <w:rPr>
      <w:rFonts w:ascii="Courier New" w:hAnsi="Courier New"/>
    </w:rPr>
  </w:style>
  <w:style w:type="character" w:customStyle="1" w:styleId="WW8Num75z3">
    <w:name w:val="WW8Num75z3"/>
    <w:uiPriority w:val="99"/>
    <w:qFormat/>
    <w:rsid w:val="00112148"/>
    <w:rPr>
      <w:rFonts w:ascii="Symbol" w:hAnsi="Symbol"/>
    </w:rPr>
  </w:style>
  <w:style w:type="character" w:customStyle="1" w:styleId="WW8Num77z0">
    <w:name w:val="WW8Num77z0"/>
    <w:uiPriority w:val="99"/>
    <w:qFormat/>
    <w:rsid w:val="00112148"/>
    <w:rPr>
      <w:rFonts w:ascii="Symbol" w:hAnsi="Symbol"/>
    </w:rPr>
  </w:style>
  <w:style w:type="character" w:customStyle="1" w:styleId="WW8Num78z0">
    <w:name w:val="WW8Num78z0"/>
    <w:uiPriority w:val="99"/>
    <w:qFormat/>
    <w:rsid w:val="00112148"/>
    <w:rPr>
      <w:rFonts w:ascii="Wingdings" w:hAnsi="Wingdings"/>
    </w:rPr>
  </w:style>
  <w:style w:type="character" w:customStyle="1" w:styleId="WW8Num78z1">
    <w:name w:val="WW8Num78z1"/>
    <w:uiPriority w:val="99"/>
    <w:qFormat/>
    <w:rsid w:val="00112148"/>
    <w:rPr>
      <w:rFonts w:ascii="Courier New" w:hAnsi="Courier New"/>
    </w:rPr>
  </w:style>
  <w:style w:type="character" w:customStyle="1" w:styleId="WW8Num78z3">
    <w:name w:val="WW8Num78z3"/>
    <w:uiPriority w:val="99"/>
    <w:qFormat/>
    <w:rsid w:val="00112148"/>
    <w:rPr>
      <w:rFonts w:ascii="Symbol" w:hAnsi="Symbol"/>
    </w:rPr>
  </w:style>
  <w:style w:type="character" w:customStyle="1" w:styleId="WW8Num79z0">
    <w:name w:val="WW8Num79z0"/>
    <w:uiPriority w:val="99"/>
    <w:qFormat/>
    <w:rsid w:val="00112148"/>
    <w:rPr>
      <w:rFonts w:ascii="Symbol" w:hAnsi="Symbol"/>
    </w:rPr>
  </w:style>
  <w:style w:type="character" w:customStyle="1" w:styleId="WW8Num86z0">
    <w:name w:val="WW8Num86z0"/>
    <w:uiPriority w:val="99"/>
    <w:qFormat/>
    <w:rsid w:val="00112148"/>
    <w:rPr>
      <w:rFonts w:ascii="Wingdings" w:hAnsi="Wingdings"/>
    </w:rPr>
  </w:style>
  <w:style w:type="character" w:customStyle="1" w:styleId="WW8Num86z1">
    <w:name w:val="WW8Num86z1"/>
    <w:uiPriority w:val="99"/>
    <w:qFormat/>
    <w:rsid w:val="00112148"/>
    <w:rPr>
      <w:rFonts w:ascii="Courier New" w:hAnsi="Courier New"/>
    </w:rPr>
  </w:style>
  <w:style w:type="character" w:customStyle="1" w:styleId="WW8Num86z3">
    <w:name w:val="WW8Num86z3"/>
    <w:uiPriority w:val="99"/>
    <w:qFormat/>
    <w:rsid w:val="00112148"/>
    <w:rPr>
      <w:rFonts w:ascii="Symbol" w:hAnsi="Symbol"/>
    </w:rPr>
  </w:style>
  <w:style w:type="character" w:customStyle="1" w:styleId="WW8Num87z0">
    <w:name w:val="WW8Num87z0"/>
    <w:uiPriority w:val="99"/>
    <w:qFormat/>
    <w:rsid w:val="00112148"/>
    <w:rPr>
      <w:rFonts w:ascii="Symbol" w:hAnsi="Symbol"/>
    </w:rPr>
  </w:style>
  <w:style w:type="character" w:customStyle="1" w:styleId="WW8Num89z0">
    <w:name w:val="WW8Num89z0"/>
    <w:uiPriority w:val="99"/>
    <w:qFormat/>
    <w:rsid w:val="00112148"/>
    <w:rPr>
      <w:rFonts w:ascii="Symbol" w:hAnsi="Symbol"/>
    </w:rPr>
  </w:style>
  <w:style w:type="character" w:customStyle="1" w:styleId="WW8Num90z0">
    <w:name w:val="WW8Num90z0"/>
    <w:uiPriority w:val="99"/>
    <w:qFormat/>
    <w:rsid w:val="00112148"/>
    <w:rPr>
      <w:rFonts w:ascii="Symbol" w:hAnsi="Symbol"/>
    </w:rPr>
  </w:style>
  <w:style w:type="character" w:customStyle="1" w:styleId="WW8Num92z0">
    <w:name w:val="WW8Num92z0"/>
    <w:uiPriority w:val="99"/>
    <w:qFormat/>
    <w:rsid w:val="00112148"/>
    <w:rPr>
      <w:rFonts w:ascii="Symbol" w:hAnsi="Symbol"/>
    </w:rPr>
  </w:style>
  <w:style w:type="character" w:customStyle="1" w:styleId="WW8Num93z0">
    <w:name w:val="WW8Num93z0"/>
    <w:uiPriority w:val="99"/>
    <w:qFormat/>
    <w:rsid w:val="00112148"/>
    <w:rPr>
      <w:rFonts w:ascii="Wingdings" w:hAnsi="Wingdings"/>
    </w:rPr>
  </w:style>
  <w:style w:type="character" w:customStyle="1" w:styleId="WW8Num93z1">
    <w:name w:val="WW8Num93z1"/>
    <w:uiPriority w:val="99"/>
    <w:qFormat/>
    <w:rsid w:val="00112148"/>
    <w:rPr>
      <w:rFonts w:ascii="Courier New" w:hAnsi="Courier New"/>
    </w:rPr>
  </w:style>
  <w:style w:type="character" w:customStyle="1" w:styleId="WW8Num93z3">
    <w:name w:val="WW8Num93z3"/>
    <w:uiPriority w:val="99"/>
    <w:qFormat/>
    <w:rsid w:val="00112148"/>
    <w:rPr>
      <w:rFonts w:ascii="Symbol" w:hAnsi="Symbol"/>
    </w:rPr>
  </w:style>
  <w:style w:type="character" w:customStyle="1" w:styleId="WW8Num94z0">
    <w:name w:val="WW8Num94z0"/>
    <w:uiPriority w:val="99"/>
    <w:qFormat/>
    <w:rsid w:val="00112148"/>
    <w:rPr>
      <w:rFonts w:ascii="Symbol" w:hAnsi="Symbol"/>
    </w:rPr>
  </w:style>
  <w:style w:type="character" w:customStyle="1" w:styleId="WW8Num97z0">
    <w:name w:val="WW8Num97z0"/>
    <w:uiPriority w:val="99"/>
    <w:qFormat/>
    <w:rsid w:val="00112148"/>
    <w:rPr>
      <w:rFonts w:ascii="Symbol" w:hAnsi="Symbol"/>
    </w:rPr>
  </w:style>
  <w:style w:type="character" w:customStyle="1" w:styleId="WW8Num99z0">
    <w:name w:val="WW8Num99z0"/>
    <w:uiPriority w:val="99"/>
    <w:qFormat/>
    <w:rsid w:val="00112148"/>
    <w:rPr>
      <w:rFonts w:ascii="Symbol" w:hAnsi="Symbol"/>
    </w:rPr>
  </w:style>
  <w:style w:type="character" w:customStyle="1" w:styleId="WW8Num101z0">
    <w:name w:val="WW8Num101z0"/>
    <w:uiPriority w:val="99"/>
    <w:qFormat/>
    <w:rsid w:val="00112148"/>
    <w:rPr>
      <w:rFonts w:ascii="Symbol" w:hAnsi="Symbol"/>
    </w:rPr>
  </w:style>
  <w:style w:type="character" w:customStyle="1" w:styleId="WW8Num104z0">
    <w:name w:val="WW8Num104z0"/>
    <w:uiPriority w:val="99"/>
    <w:qFormat/>
    <w:rsid w:val="00112148"/>
    <w:rPr>
      <w:rFonts w:ascii="Symbol" w:hAnsi="Symbol"/>
    </w:rPr>
  </w:style>
  <w:style w:type="character" w:customStyle="1" w:styleId="WW8Num107z0">
    <w:name w:val="WW8Num107z0"/>
    <w:uiPriority w:val="99"/>
    <w:qFormat/>
    <w:rsid w:val="00112148"/>
    <w:rPr>
      <w:rFonts w:ascii="Symbol" w:hAnsi="Symbol"/>
    </w:rPr>
  </w:style>
  <w:style w:type="character" w:customStyle="1" w:styleId="WW8Num109z0">
    <w:name w:val="WW8Num109z0"/>
    <w:uiPriority w:val="99"/>
    <w:qFormat/>
    <w:rsid w:val="00112148"/>
    <w:rPr>
      <w:rFonts w:ascii="Symbol" w:hAnsi="Symbol"/>
    </w:rPr>
  </w:style>
  <w:style w:type="character" w:customStyle="1" w:styleId="WW8Num112z1">
    <w:name w:val="WW8Num112z1"/>
    <w:uiPriority w:val="99"/>
    <w:qFormat/>
    <w:rsid w:val="00112148"/>
    <w:rPr>
      <w:color w:val="000000"/>
    </w:rPr>
  </w:style>
  <w:style w:type="character" w:customStyle="1" w:styleId="WW8Num114z0">
    <w:name w:val="WW8Num114z0"/>
    <w:uiPriority w:val="99"/>
    <w:qFormat/>
    <w:rsid w:val="00112148"/>
    <w:rPr>
      <w:rFonts w:ascii="Symbol" w:hAnsi="Symbol"/>
    </w:rPr>
  </w:style>
  <w:style w:type="character" w:customStyle="1" w:styleId="WW8Num117z0">
    <w:name w:val="WW8Num117z0"/>
    <w:uiPriority w:val="99"/>
    <w:qFormat/>
    <w:rsid w:val="00112148"/>
    <w:rPr>
      <w:rFonts w:ascii="Symbol" w:hAnsi="Symbol"/>
    </w:rPr>
  </w:style>
  <w:style w:type="character" w:customStyle="1" w:styleId="WW8Num118z0">
    <w:name w:val="WW8Num118z0"/>
    <w:uiPriority w:val="99"/>
    <w:qFormat/>
    <w:rsid w:val="00112148"/>
    <w:rPr>
      <w:rFonts w:ascii="Wingdings" w:hAnsi="Wingdings"/>
    </w:rPr>
  </w:style>
  <w:style w:type="character" w:customStyle="1" w:styleId="WW8Num118z1">
    <w:name w:val="WW8Num118z1"/>
    <w:uiPriority w:val="99"/>
    <w:qFormat/>
    <w:rsid w:val="00112148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112148"/>
    <w:rPr>
      <w:rFonts w:ascii="Symbol" w:hAnsi="Symbol"/>
    </w:rPr>
  </w:style>
  <w:style w:type="character" w:customStyle="1" w:styleId="WW8Num120z0">
    <w:name w:val="WW8Num120z0"/>
    <w:uiPriority w:val="99"/>
    <w:qFormat/>
    <w:rsid w:val="00112148"/>
    <w:rPr>
      <w:rFonts w:ascii="Symbol" w:hAnsi="Symbol"/>
    </w:rPr>
  </w:style>
  <w:style w:type="character" w:customStyle="1" w:styleId="WW8Num121z0">
    <w:name w:val="WW8Num121z0"/>
    <w:uiPriority w:val="99"/>
    <w:qFormat/>
    <w:rsid w:val="00112148"/>
    <w:rPr>
      <w:rFonts w:ascii="Symbol" w:hAnsi="Symbol"/>
    </w:rPr>
  </w:style>
  <w:style w:type="character" w:customStyle="1" w:styleId="WW8Num124z0">
    <w:name w:val="WW8Num124z0"/>
    <w:uiPriority w:val="99"/>
    <w:qFormat/>
    <w:rsid w:val="00112148"/>
    <w:rPr>
      <w:rFonts w:ascii="Symbol" w:hAnsi="Symbol"/>
    </w:rPr>
  </w:style>
  <w:style w:type="character" w:customStyle="1" w:styleId="WW8Num125z0">
    <w:name w:val="WW8Num125z0"/>
    <w:uiPriority w:val="99"/>
    <w:qFormat/>
    <w:rsid w:val="00112148"/>
    <w:rPr>
      <w:rFonts w:ascii="Wingdings" w:hAnsi="Wingdings"/>
    </w:rPr>
  </w:style>
  <w:style w:type="character" w:customStyle="1" w:styleId="WW8Num125z1">
    <w:name w:val="WW8Num125z1"/>
    <w:uiPriority w:val="99"/>
    <w:qFormat/>
    <w:rsid w:val="00112148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112148"/>
    <w:rPr>
      <w:rFonts w:ascii="Symbol" w:hAnsi="Symbol"/>
    </w:rPr>
  </w:style>
  <w:style w:type="character" w:customStyle="1" w:styleId="WW8Num126z0">
    <w:name w:val="WW8Num126z0"/>
    <w:uiPriority w:val="99"/>
    <w:qFormat/>
    <w:rsid w:val="00112148"/>
    <w:rPr>
      <w:rFonts w:ascii="Symbol" w:hAnsi="Symbol"/>
    </w:rPr>
  </w:style>
  <w:style w:type="character" w:customStyle="1" w:styleId="WW8Num127z0">
    <w:name w:val="WW8Num127z0"/>
    <w:uiPriority w:val="99"/>
    <w:qFormat/>
    <w:rsid w:val="00112148"/>
    <w:rPr>
      <w:rFonts w:ascii="Symbol" w:hAnsi="Symbol"/>
    </w:rPr>
  </w:style>
  <w:style w:type="character" w:customStyle="1" w:styleId="WW8Num130z0">
    <w:name w:val="WW8Num130z0"/>
    <w:uiPriority w:val="99"/>
    <w:qFormat/>
    <w:rsid w:val="00112148"/>
    <w:rPr>
      <w:rFonts w:ascii="Symbol" w:hAnsi="Symbol"/>
    </w:rPr>
  </w:style>
  <w:style w:type="character" w:customStyle="1" w:styleId="WW8Num131z0">
    <w:name w:val="WW8Num131z0"/>
    <w:uiPriority w:val="99"/>
    <w:qFormat/>
    <w:rsid w:val="00112148"/>
    <w:rPr>
      <w:rFonts w:ascii="Symbol" w:hAnsi="Symbol"/>
    </w:rPr>
  </w:style>
  <w:style w:type="character" w:customStyle="1" w:styleId="WW8Num132z0">
    <w:name w:val="WW8Num132z0"/>
    <w:uiPriority w:val="99"/>
    <w:qFormat/>
    <w:rsid w:val="00112148"/>
    <w:rPr>
      <w:rFonts w:ascii="Symbol" w:hAnsi="Symbol"/>
    </w:rPr>
  </w:style>
  <w:style w:type="character" w:customStyle="1" w:styleId="WW8Num134z0">
    <w:name w:val="WW8Num134z0"/>
    <w:uiPriority w:val="99"/>
    <w:qFormat/>
    <w:rsid w:val="00112148"/>
    <w:rPr>
      <w:rFonts w:ascii="Wingdings" w:hAnsi="Wingdings"/>
    </w:rPr>
  </w:style>
  <w:style w:type="character" w:customStyle="1" w:styleId="WW8Num136z0">
    <w:name w:val="WW8Num136z0"/>
    <w:uiPriority w:val="99"/>
    <w:qFormat/>
    <w:rsid w:val="00112148"/>
    <w:rPr>
      <w:rFonts w:ascii="Symbol" w:hAnsi="Symbol"/>
    </w:rPr>
  </w:style>
  <w:style w:type="character" w:customStyle="1" w:styleId="WW8Num139z0">
    <w:name w:val="WW8Num139z0"/>
    <w:uiPriority w:val="99"/>
    <w:qFormat/>
    <w:rsid w:val="00112148"/>
    <w:rPr>
      <w:rFonts w:ascii="Symbol" w:hAnsi="Symbol"/>
    </w:rPr>
  </w:style>
  <w:style w:type="character" w:customStyle="1" w:styleId="WW8Num143z0">
    <w:name w:val="WW8Num143z0"/>
    <w:uiPriority w:val="99"/>
    <w:qFormat/>
    <w:rsid w:val="00112148"/>
    <w:rPr>
      <w:rFonts w:ascii="Symbol" w:hAnsi="Symbol"/>
    </w:rPr>
  </w:style>
  <w:style w:type="character" w:customStyle="1" w:styleId="WW8Num144z0">
    <w:name w:val="WW8Num144z0"/>
    <w:uiPriority w:val="99"/>
    <w:qFormat/>
    <w:rsid w:val="00112148"/>
    <w:rPr>
      <w:rFonts w:ascii="Symbol" w:hAnsi="Symbol"/>
    </w:rPr>
  </w:style>
  <w:style w:type="character" w:customStyle="1" w:styleId="WW8Num145z0">
    <w:name w:val="WW8Num145z0"/>
    <w:uiPriority w:val="99"/>
    <w:qFormat/>
    <w:rsid w:val="00112148"/>
    <w:rPr>
      <w:rFonts w:ascii="Symbol" w:hAnsi="Symbol"/>
    </w:rPr>
  </w:style>
  <w:style w:type="character" w:customStyle="1" w:styleId="WW8Num146z0">
    <w:name w:val="WW8Num146z0"/>
    <w:uiPriority w:val="99"/>
    <w:qFormat/>
    <w:rsid w:val="00112148"/>
    <w:rPr>
      <w:rFonts w:ascii="Symbol" w:hAnsi="Symbol"/>
    </w:rPr>
  </w:style>
  <w:style w:type="character" w:customStyle="1" w:styleId="WW8Num147z0">
    <w:name w:val="WW8Num147z0"/>
    <w:uiPriority w:val="99"/>
    <w:qFormat/>
    <w:rsid w:val="00112148"/>
    <w:rPr>
      <w:rFonts w:ascii="Wingdings" w:hAnsi="Wingdings"/>
    </w:rPr>
  </w:style>
  <w:style w:type="character" w:customStyle="1" w:styleId="WW8Num147z1">
    <w:name w:val="WW8Num147z1"/>
    <w:uiPriority w:val="99"/>
    <w:qFormat/>
    <w:rsid w:val="00112148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112148"/>
    <w:rPr>
      <w:rFonts w:ascii="Symbol" w:hAnsi="Symbol"/>
    </w:rPr>
  </w:style>
  <w:style w:type="character" w:customStyle="1" w:styleId="WW8Num150z0">
    <w:name w:val="WW8Num150z0"/>
    <w:uiPriority w:val="99"/>
    <w:qFormat/>
    <w:rsid w:val="00112148"/>
    <w:rPr>
      <w:rFonts w:ascii="Symbol" w:hAnsi="Symbol"/>
    </w:rPr>
  </w:style>
  <w:style w:type="character" w:customStyle="1" w:styleId="WW8Num157z0">
    <w:name w:val="WW8Num157z0"/>
    <w:uiPriority w:val="99"/>
    <w:qFormat/>
    <w:rsid w:val="00112148"/>
    <w:rPr>
      <w:rFonts w:ascii="Symbol" w:hAnsi="Symbol"/>
    </w:rPr>
  </w:style>
  <w:style w:type="character" w:customStyle="1" w:styleId="WW8Num159z0">
    <w:name w:val="WW8Num159z0"/>
    <w:uiPriority w:val="99"/>
    <w:qFormat/>
    <w:rsid w:val="00112148"/>
    <w:rPr>
      <w:rFonts w:ascii="Symbol" w:hAnsi="Symbol"/>
    </w:rPr>
  </w:style>
  <w:style w:type="character" w:customStyle="1" w:styleId="WW8Num160z0">
    <w:name w:val="WW8Num160z0"/>
    <w:uiPriority w:val="99"/>
    <w:qFormat/>
    <w:rsid w:val="00112148"/>
    <w:rPr>
      <w:rFonts w:ascii="Symbol" w:hAnsi="Symbol"/>
    </w:rPr>
  </w:style>
  <w:style w:type="character" w:customStyle="1" w:styleId="WW8Num162z0">
    <w:name w:val="WW8Num162z0"/>
    <w:uiPriority w:val="99"/>
    <w:qFormat/>
    <w:rsid w:val="00112148"/>
    <w:rPr>
      <w:rFonts w:ascii="Symbol" w:hAnsi="Symbol"/>
    </w:rPr>
  </w:style>
  <w:style w:type="character" w:customStyle="1" w:styleId="WW8Num163z0">
    <w:name w:val="WW8Num163z0"/>
    <w:uiPriority w:val="99"/>
    <w:qFormat/>
    <w:rsid w:val="00112148"/>
    <w:rPr>
      <w:rFonts w:ascii="Symbol" w:hAnsi="Symbol"/>
    </w:rPr>
  </w:style>
  <w:style w:type="character" w:customStyle="1" w:styleId="WW8Num164z0">
    <w:name w:val="WW8Num164z0"/>
    <w:uiPriority w:val="99"/>
    <w:qFormat/>
    <w:rsid w:val="00112148"/>
    <w:rPr>
      <w:rFonts w:ascii="Wingdings" w:hAnsi="Wingdings"/>
    </w:rPr>
  </w:style>
  <w:style w:type="character" w:customStyle="1" w:styleId="WW8Num164z1">
    <w:name w:val="WW8Num164z1"/>
    <w:uiPriority w:val="99"/>
    <w:qFormat/>
    <w:rsid w:val="00112148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112148"/>
    <w:rPr>
      <w:rFonts w:ascii="Symbol" w:hAnsi="Symbol"/>
    </w:rPr>
  </w:style>
  <w:style w:type="character" w:customStyle="1" w:styleId="WW8Num168z0">
    <w:name w:val="WW8Num168z0"/>
    <w:uiPriority w:val="99"/>
    <w:qFormat/>
    <w:rsid w:val="00112148"/>
    <w:rPr>
      <w:rFonts w:ascii="Symbol" w:hAnsi="Symbol"/>
    </w:rPr>
  </w:style>
  <w:style w:type="character" w:customStyle="1" w:styleId="WW8Num169z0">
    <w:name w:val="WW8Num169z0"/>
    <w:uiPriority w:val="99"/>
    <w:qFormat/>
    <w:rsid w:val="00112148"/>
    <w:rPr>
      <w:rFonts w:ascii="Symbol" w:hAnsi="Symbol"/>
    </w:rPr>
  </w:style>
  <w:style w:type="character" w:customStyle="1" w:styleId="WW8Num170z0">
    <w:name w:val="WW8Num170z0"/>
    <w:uiPriority w:val="99"/>
    <w:qFormat/>
    <w:rsid w:val="00112148"/>
    <w:rPr>
      <w:rFonts w:ascii="Symbol" w:hAnsi="Symbol"/>
    </w:rPr>
  </w:style>
  <w:style w:type="character" w:customStyle="1" w:styleId="WW8Num174z0">
    <w:name w:val="WW8Num174z0"/>
    <w:uiPriority w:val="99"/>
    <w:qFormat/>
    <w:rsid w:val="00112148"/>
    <w:rPr>
      <w:rFonts w:ascii="Symbol" w:hAnsi="Symbol"/>
    </w:rPr>
  </w:style>
  <w:style w:type="character" w:customStyle="1" w:styleId="WW8Num177z0">
    <w:name w:val="WW8Num177z0"/>
    <w:uiPriority w:val="99"/>
    <w:qFormat/>
    <w:rsid w:val="00112148"/>
    <w:rPr>
      <w:rFonts w:ascii="Symbol" w:hAnsi="Symbol"/>
    </w:rPr>
  </w:style>
  <w:style w:type="character" w:customStyle="1" w:styleId="WW8Num178z0">
    <w:name w:val="WW8Num178z0"/>
    <w:uiPriority w:val="99"/>
    <w:qFormat/>
    <w:rsid w:val="00112148"/>
    <w:rPr>
      <w:rFonts w:ascii="Symbol" w:hAnsi="Symbol"/>
    </w:rPr>
  </w:style>
  <w:style w:type="character" w:customStyle="1" w:styleId="WW8Num182z0">
    <w:name w:val="WW8Num182z0"/>
    <w:uiPriority w:val="99"/>
    <w:qFormat/>
    <w:rsid w:val="00112148"/>
    <w:rPr>
      <w:rFonts w:ascii="Symbol" w:hAnsi="Symbol"/>
    </w:rPr>
  </w:style>
  <w:style w:type="character" w:customStyle="1" w:styleId="WW8Num37z0">
    <w:name w:val="WW8Num37z0"/>
    <w:uiPriority w:val="99"/>
    <w:qFormat/>
    <w:rsid w:val="00112148"/>
    <w:rPr>
      <w:rFonts w:ascii="Wingdings" w:hAnsi="Wingdings"/>
    </w:rPr>
  </w:style>
  <w:style w:type="character" w:customStyle="1" w:styleId="WW8Num38z0">
    <w:name w:val="WW8Num38z0"/>
    <w:uiPriority w:val="99"/>
    <w:qFormat/>
    <w:rsid w:val="00112148"/>
    <w:rPr>
      <w:rFonts w:ascii="Wingdings" w:hAnsi="Wingdings"/>
    </w:rPr>
  </w:style>
  <w:style w:type="character" w:customStyle="1" w:styleId="WW8Num40z0">
    <w:name w:val="WW8Num40z0"/>
    <w:uiPriority w:val="99"/>
    <w:qFormat/>
    <w:rsid w:val="00112148"/>
    <w:rPr>
      <w:rFonts w:ascii="Wingdings" w:hAnsi="Wingdings"/>
    </w:rPr>
  </w:style>
  <w:style w:type="character" w:customStyle="1" w:styleId="WW8Num41z0">
    <w:name w:val="WW8Num41z0"/>
    <w:uiPriority w:val="99"/>
    <w:qFormat/>
    <w:rsid w:val="00112148"/>
    <w:rPr>
      <w:rFonts w:ascii="Wingdings" w:hAnsi="Wingdings"/>
    </w:rPr>
  </w:style>
  <w:style w:type="character" w:customStyle="1" w:styleId="WW8Num43z0">
    <w:name w:val="WW8Num43z0"/>
    <w:uiPriority w:val="99"/>
    <w:qFormat/>
    <w:rsid w:val="00112148"/>
    <w:rPr>
      <w:rFonts w:ascii="Wingdings" w:hAnsi="Wingdings"/>
    </w:rPr>
  </w:style>
  <w:style w:type="character" w:customStyle="1" w:styleId="WW8Num20z1">
    <w:name w:val="WW8Num20z1"/>
    <w:uiPriority w:val="99"/>
    <w:qFormat/>
    <w:rsid w:val="00112148"/>
    <w:rPr>
      <w:rFonts w:ascii="Courier New" w:hAnsi="Courier New"/>
    </w:rPr>
  </w:style>
  <w:style w:type="character" w:customStyle="1" w:styleId="WW8Num20z3">
    <w:name w:val="WW8Num20z3"/>
    <w:uiPriority w:val="99"/>
    <w:qFormat/>
    <w:rsid w:val="00112148"/>
    <w:rPr>
      <w:rFonts w:ascii="Symbol" w:hAnsi="Symbol"/>
    </w:rPr>
  </w:style>
  <w:style w:type="character" w:customStyle="1" w:styleId="WW8Num26z3">
    <w:name w:val="WW8Num26z3"/>
    <w:uiPriority w:val="99"/>
    <w:qFormat/>
    <w:rsid w:val="00112148"/>
    <w:rPr>
      <w:rFonts w:ascii="Symbol" w:hAnsi="Symbol"/>
    </w:rPr>
  </w:style>
  <w:style w:type="character" w:customStyle="1" w:styleId="WW8Num33z0">
    <w:name w:val="WW8Num33z0"/>
    <w:uiPriority w:val="99"/>
    <w:qFormat/>
    <w:rsid w:val="00112148"/>
    <w:rPr>
      <w:rFonts w:ascii="Wingdings" w:hAnsi="Wingdings"/>
    </w:rPr>
  </w:style>
  <w:style w:type="character" w:customStyle="1" w:styleId="WW8Num33z3">
    <w:name w:val="WW8Num33z3"/>
    <w:uiPriority w:val="99"/>
    <w:qFormat/>
    <w:rsid w:val="00112148"/>
    <w:rPr>
      <w:rFonts w:ascii="Symbol" w:hAnsi="Symbol"/>
    </w:rPr>
  </w:style>
  <w:style w:type="character" w:customStyle="1" w:styleId="WW8Num33z4">
    <w:name w:val="WW8Num33z4"/>
    <w:uiPriority w:val="99"/>
    <w:qFormat/>
    <w:rsid w:val="00112148"/>
    <w:rPr>
      <w:rFonts w:ascii="Courier New" w:hAnsi="Courier New"/>
    </w:rPr>
  </w:style>
  <w:style w:type="character" w:customStyle="1" w:styleId="WW8Num34z0">
    <w:name w:val="WW8Num34z0"/>
    <w:uiPriority w:val="99"/>
    <w:qFormat/>
    <w:rsid w:val="00112148"/>
    <w:rPr>
      <w:rFonts w:ascii="Wingdings" w:hAnsi="Wingdings"/>
    </w:rPr>
  </w:style>
  <w:style w:type="character" w:customStyle="1" w:styleId="WW8Num34z1">
    <w:name w:val="WW8Num34z1"/>
    <w:uiPriority w:val="99"/>
    <w:qFormat/>
    <w:rsid w:val="00112148"/>
    <w:rPr>
      <w:rFonts w:ascii="Courier New" w:hAnsi="Courier New"/>
    </w:rPr>
  </w:style>
  <w:style w:type="character" w:customStyle="1" w:styleId="WW8Num34z3">
    <w:name w:val="WW8Num34z3"/>
    <w:uiPriority w:val="99"/>
    <w:qFormat/>
    <w:rsid w:val="00112148"/>
    <w:rPr>
      <w:rFonts w:ascii="Symbol" w:hAnsi="Symbol"/>
    </w:rPr>
  </w:style>
  <w:style w:type="character" w:customStyle="1" w:styleId="WW8Num35z0">
    <w:name w:val="WW8Num35z0"/>
    <w:uiPriority w:val="99"/>
    <w:qFormat/>
    <w:rsid w:val="00112148"/>
    <w:rPr>
      <w:rFonts w:ascii="Wingdings" w:hAnsi="Wingdings"/>
    </w:rPr>
  </w:style>
  <w:style w:type="character" w:customStyle="1" w:styleId="WW8Num35z1">
    <w:name w:val="WW8Num35z1"/>
    <w:uiPriority w:val="99"/>
    <w:qFormat/>
    <w:rsid w:val="00112148"/>
    <w:rPr>
      <w:rFonts w:ascii="Courier New" w:hAnsi="Courier New"/>
    </w:rPr>
  </w:style>
  <w:style w:type="character" w:customStyle="1" w:styleId="WW8Num35z3">
    <w:name w:val="WW8Num35z3"/>
    <w:uiPriority w:val="99"/>
    <w:qFormat/>
    <w:rsid w:val="00112148"/>
    <w:rPr>
      <w:rFonts w:ascii="Symbol" w:hAnsi="Symbol"/>
    </w:rPr>
  </w:style>
  <w:style w:type="character" w:customStyle="1" w:styleId="WW8Num36z1">
    <w:name w:val="WW8Num36z1"/>
    <w:uiPriority w:val="99"/>
    <w:qFormat/>
    <w:rsid w:val="00112148"/>
    <w:rPr>
      <w:rFonts w:ascii="Courier New" w:hAnsi="Courier New"/>
    </w:rPr>
  </w:style>
  <w:style w:type="character" w:customStyle="1" w:styleId="WW8Num36z3">
    <w:name w:val="WW8Num36z3"/>
    <w:uiPriority w:val="99"/>
    <w:qFormat/>
    <w:rsid w:val="00112148"/>
    <w:rPr>
      <w:rFonts w:ascii="Symbol" w:hAnsi="Symbol"/>
    </w:rPr>
  </w:style>
  <w:style w:type="character" w:customStyle="1" w:styleId="WW8Num37z1">
    <w:name w:val="WW8Num37z1"/>
    <w:uiPriority w:val="99"/>
    <w:qFormat/>
    <w:rsid w:val="00112148"/>
    <w:rPr>
      <w:rFonts w:ascii="Courier New" w:hAnsi="Courier New"/>
    </w:rPr>
  </w:style>
  <w:style w:type="character" w:customStyle="1" w:styleId="WW8Num37z3">
    <w:name w:val="WW8Num37z3"/>
    <w:uiPriority w:val="99"/>
    <w:qFormat/>
    <w:rsid w:val="00112148"/>
    <w:rPr>
      <w:rFonts w:ascii="Symbol" w:hAnsi="Symbol"/>
    </w:rPr>
  </w:style>
  <w:style w:type="character" w:customStyle="1" w:styleId="WW8Num39z1">
    <w:name w:val="WW8Num39z1"/>
    <w:uiPriority w:val="99"/>
    <w:qFormat/>
    <w:rsid w:val="00112148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112148"/>
    <w:rPr>
      <w:rFonts w:ascii="Symbol" w:hAnsi="Symbol"/>
    </w:rPr>
  </w:style>
  <w:style w:type="character" w:customStyle="1" w:styleId="WW8Num39z4">
    <w:name w:val="WW8Num39z4"/>
    <w:uiPriority w:val="99"/>
    <w:qFormat/>
    <w:rsid w:val="00112148"/>
    <w:rPr>
      <w:rFonts w:ascii="Courier New" w:hAnsi="Courier New"/>
    </w:rPr>
  </w:style>
  <w:style w:type="character" w:customStyle="1" w:styleId="WW8Num42z1">
    <w:name w:val="WW8Num42z1"/>
    <w:uiPriority w:val="99"/>
    <w:qFormat/>
    <w:rsid w:val="00112148"/>
    <w:rPr>
      <w:rFonts w:ascii="Courier New" w:hAnsi="Courier New"/>
    </w:rPr>
  </w:style>
  <w:style w:type="character" w:customStyle="1" w:styleId="WW8Num42z3">
    <w:name w:val="WW8Num42z3"/>
    <w:uiPriority w:val="99"/>
    <w:qFormat/>
    <w:rsid w:val="00112148"/>
    <w:rPr>
      <w:rFonts w:ascii="Symbol" w:hAnsi="Symbol"/>
    </w:rPr>
  </w:style>
  <w:style w:type="character" w:customStyle="1" w:styleId="WW8Num45z0">
    <w:name w:val="WW8Num45z0"/>
    <w:uiPriority w:val="99"/>
    <w:qFormat/>
    <w:rsid w:val="00112148"/>
    <w:rPr>
      <w:rFonts w:ascii="Wingdings" w:hAnsi="Wingdings"/>
    </w:rPr>
  </w:style>
  <w:style w:type="character" w:customStyle="1" w:styleId="WW8Num45z1">
    <w:name w:val="WW8Num45z1"/>
    <w:uiPriority w:val="99"/>
    <w:qFormat/>
    <w:rsid w:val="00112148"/>
    <w:rPr>
      <w:rFonts w:ascii="Courier New" w:hAnsi="Courier New"/>
    </w:rPr>
  </w:style>
  <w:style w:type="character" w:customStyle="1" w:styleId="WW8Num45z3">
    <w:name w:val="WW8Num45z3"/>
    <w:uiPriority w:val="99"/>
    <w:qFormat/>
    <w:rsid w:val="00112148"/>
    <w:rPr>
      <w:rFonts w:ascii="Symbol" w:hAnsi="Symbol"/>
    </w:rPr>
  </w:style>
  <w:style w:type="character" w:customStyle="1" w:styleId="WW8Num46z0">
    <w:name w:val="WW8Num46z0"/>
    <w:uiPriority w:val="99"/>
    <w:qFormat/>
    <w:rsid w:val="00112148"/>
    <w:rPr>
      <w:rFonts w:ascii="Wingdings" w:hAnsi="Wingdings"/>
    </w:rPr>
  </w:style>
  <w:style w:type="character" w:customStyle="1" w:styleId="WW8Num46z1">
    <w:name w:val="WW8Num46z1"/>
    <w:uiPriority w:val="99"/>
    <w:qFormat/>
    <w:rsid w:val="00112148"/>
    <w:rPr>
      <w:rFonts w:ascii="Courier New" w:hAnsi="Courier New"/>
    </w:rPr>
  </w:style>
  <w:style w:type="character" w:customStyle="1" w:styleId="WW8Num46z3">
    <w:name w:val="WW8Num46z3"/>
    <w:uiPriority w:val="99"/>
    <w:qFormat/>
    <w:rsid w:val="00112148"/>
    <w:rPr>
      <w:rFonts w:ascii="Symbol" w:hAnsi="Symbol"/>
    </w:rPr>
  </w:style>
  <w:style w:type="character" w:customStyle="1" w:styleId="WW8Num48z0">
    <w:name w:val="WW8Num48z0"/>
    <w:uiPriority w:val="99"/>
    <w:qFormat/>
    <w:rsid w:val="00112148"/>
    <w:rPr>
      <w:rFonts w:ascii="Wingdings" w:hAnsi="Wingdings"/>
    </w:rPr>
  </w:style>
  <w:style w:type="character" w:customStyle="1" w:styleId="WW8Num48z1">
    <w:name w:val="WW8Num48z1"/>
    <w:uiPriority w:val="99"/>
    <w:qFormat/>
    <w:rsid w:val="00112148"/>
    <w:rPr>
      <w:rFonts w:ascii="Courier New" w:hAnsi="Courier New"/>
    </w:rPr>
  </w:style>
  <w:style w:type="character" w:customStyle="1" w:styleId="WW8Num48z3">
    <w:name w:val="WW8Num48z3"/>
    <w:uiPriority w:val="99"/>
    <w:qFormat/>
    <w:rsid w:val="00112148"/>
    <w:rPr>
      <w:rFonts w:ascii="Symbol" w:hAnsi="Symbol"/>
    </w:rPr>
  </w:style>
  <w:style w:type="character" w:customStyle="1" w:styleId="WW8Num49z0">
    <w:name w:val="WW8Num49z0"/>
    <w:uiPriority w:val="99"/>
    <w:qFormat/>
    <w:rsid w:val="00112148"/>
    <w:rPr>
      <w:rFonts w:ascii="Wingdings" w:hAnsi="Wingdings"/>
    </w:rPr>
  </w:style>
  <w:style w:type="character" w:customStyle="1" w:styleId="WW8Num49z1">
    <w:name w:val="WW8Num49z1"/>
    <w:uiPriority w:val="99"/>
    <w:qFormat/>
    <w:rsid w:val="00112148"/>
    <w:rPr>
      <w:rFonts w:ascii="Courier New" w:hAnsi="Courier New"/>
    </w:rPr>
  </w:style>
  <w:style w:type="character" w:customStyle="1" w:styleId="WW8Num49z3">
    <w:name w:val="WW8Num49z3"/>
    <w:uiPriority w:val="99"/>
    <w:qFormat/>
    <w:rsid w:val="00112148"/>
    <w:rPr>
      <w:rFonts w:ascii="Symbol" w:hAnsi="Symbol"/>
    </w:rPr>
  </w:style>
  <w:style w:type="character" w:customStyle="1" w:styleId="WW8Num50z1">
    <w:name w:val="WW8Num50z1"/>
    <w:uiPriority w:val="99"/>
    <w:qFormat/>
    <w:rsid w:val="00112148"/>
    <w:rPr>
      <w:rFonts w:ascii="Courier New" w:hAnsi="Courier New"/>
    </w:rPr>
  </w:style>
  <w:style w:type="character" w:customStyle="1" w:styleId="WW8Num50z3">
    <w:name w:val="WW8Num50z3"/>
    <w:uiPriority w:val="99"/>
    <w:qFormat/>
    <w:rsid w:val="00112148"/>
    <w:rPr>
      <w:rFonts w:ascii="Symbol" w:hAnsi="Symbol"/>
    </w:rPr>
  </w:style>
  <w:style w:type="character" w:customStyle="1" w:styleId="WW8Num51z1">
    <w:name w:val="WW8Num51z1"/>
    <w:uiPriority w:val="99"/>
    <w:qFormat/>
    <w:rsid w:val="00112148"/>
    <w:rPr>
      <w:rFonts w:ascii="Courier New" w:hAnsi="Courier New"/>
    </w:rPr>
  </w:style>
  <w:style w:type="character" w:customStyle="1" w:styleId="WW8Num51z3">
    <w:name w:val="WW8Num51z3"/>
    <w:uiPriority w:val="99"/>
    <w:qFormat/>
    <w:rsid w:val="00112148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112148"/>
  </w:style>
  <w:style w:type="character" w:customStyle="1" w:styleId="FontStyle1600">
    <w:name w:val="Font Style160"/>
    <w:uiPriority w:val="99"/>
    <w:qFormat/>
    <w:rsid w:val="00112148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112148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112148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112148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11214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112148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112148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112148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112148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112148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112148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112148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112148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112148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112148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112148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112148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112148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112148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112148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112148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112148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112148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112148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112148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112148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112148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112148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112148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112148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112148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112148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112148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112148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112148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112148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112148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112148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112148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112148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112148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112148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112148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112148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112148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112148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112148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112148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112148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112148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112148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112148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112148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112148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112148"/>
    <w:rPr>
      <w:rFonts w:cs="Times New Roman"/>
    </w:rPr>
  </w:style>
  <w:style w:type="character" w:customStyle="1" w:styleId="c8">
    <w:name w:val="c8"/>
    <w:basedOn w:val="a3"/>
    <w:uiPriority w:val="99"/>
    <w:qFormat/>
    <w:rsid w:val="00112148"/>
    <w:rPr>
      <w:rFonts w:cs="Times New Roman"/>
    </w:rPr>
  </w:style>
  <w:style w:type="character" w:customStyle="1" w:styleId="FontStyle805">
    <w:name w:val="Font Style805"/>
    <w:uiPriority w:val="99"/>
    <w:qFormat/>
    <w:rsid w:val="00112148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112148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112148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112148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112148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112148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112148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112148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112148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112148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112148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11214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112148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112148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112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11214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112148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11214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1121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112148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112148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112148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11214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112148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112148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112148"/>
  </w:style>
  <w:style w:type="character" w:customStyle="1" w:styleId="11ff6">
    <w:name w:val="Слабое выделение11"/>
    <w:uiPriority w:val="99"/>
    <w:qFormat/>
    <w:rsid w:val="00112148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112148"/>
    <w:rPr>
      <w:b/>
    </w:rPr>
  </w:style>
  <w:style w:type="character" w:customStyle="1" w:styleId="mathjax1">
    <w:name w:val="mathjax1"/>
    <w:uiPriority w:val="99"/>
    <w:qFormat/>
    <w:rsid w:val="00112148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112148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112148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112148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112148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112148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112148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112148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112148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112148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112148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112148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112148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112148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112148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112148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112148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112148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112148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112148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112148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112148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112148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112148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112148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112148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112148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112148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112148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112148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112148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112148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112148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112148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112148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112148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112148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112148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112148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112148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112148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112148"/>
    <w:rPr>
      <w:rFonts w:cs="Times New Roman"/>
    </w:rPr>
  </w:style>
  <w:style w:type="character" w:customStyle="1" w:styleId="WW8Num24z4">
    <w:name w:val="WW8Num24z4"/>
    <w:uiPriority w:val="99"/>
    <w:rsid w:val="00112148"/>
  </w:style>
  <w:style w:type="character" w:customStyle="1" w:styleId="WW8Num24z5">
    <w:name w:val="WW8Num24z5"/>
    <w:uiPriority w:val="99"/>
    <w:rsid w:val="00112148"/>
  </w:style>
  <w:style w:type="character" w:customStyle="1" w:styleId="WW8Num24z6">
    <w:name w:val="WW8Num24z6"/>
    <w:uiPriority w:val="99"/>
    <w:rsid w:val="00112148"/>
  </w:style>
  <w:style w:type="character" w:customStyle="1" w:styleId="WW8Num24z7">
    <w:name w:val="WW8Num24z7"/>
    <w:uiPriority w:val="99"/>
    <w:rsid w:val="00112148"/>
  </w:style>
  <w:style w:type="character" w:customStyle="1" w:styleId="WW8Num24z8">
    <w:name w:val="WW8Num24z8"/>
    <w:uiPriority w:val="99"/>
    <w:rsid w:val="00112148"/>
  </w:style>
  <w:style w:type="character" w:customStyle="1" w:styleId="WW8Num25z4">
    <w:name w:val="WW8Num25z4"/>
    <w:uiPriority w:val="99"/>
    <w:rsid w:val="00112148"/>
  </w:style>
  <w:style w:type="character" w:customStyle="1" w:styleId="WW8Num25z5">
    <w:name w:val="WW8Num25z5"/>
    <w:uiPriority w:val="99"/>
    <w:rsid w:val="00112148"/>
  </w:style>
  <w:style w:type="character" w:customStyle="1" w:styleId="WW8Num25z6">
    <w:name w:val="WW8Num25z6"/>
    <w:uiPriority w:val="99"/>
    <w:rsid w:val="00112148"/>
  </w:style>
  <w:style w:type="character" w:customStyle="1" w:styleId="WW8Num25z7">
    <w:name w:val="WW8Num25z7"/>
    <w:uiPriority w:val="99"/>
    <w:rsid w:val="00112148"/>
  </w:style>
  <w:style w:type="character" w:customStyle="1" w:styleId="WW8Num25z8">
    <w:name w:val="WW8Num25z8"/>
    <w:uiPriority w:val="99"/>
    <w:rsid w:val="00112148"/>
  </w:style>
  <w:style w:type="character" w:customStyle="1" w:styleId="WW8Num30z2">
    <w:name w:val="WW8Num30z2"/>
    <w:uiPriority w:val="99"/>
    <w:rsid w:val="00112148"/>
  </w:style>
  <w:style w:type="character" w:customStyle="1" w:styleId="WW8Num30z4">
    <w:name w:val="WW8Num30z4"/>
    <w:uiPriority w:val="99"/>
    <w:rsid w:val="00112148"/>
  </w:style>
  <w:style w:type="character" w:customStyle="1" w:styleId="WW8Num30z5">
    <w:name w:val="WW8Num30z5"/>
    <w:uiPriority w:val="99"/>
    <w:rsid w:val="00112148"/>
  </w:style>
  <w:style w:type="character" w:customStyle="1" w:styleId="WW8Num30z6">
    <w:name w:val="WW8Num30z6"/>
    <w:uiPriority w:val="99"/>
    <w:rsid w:val="00112148"/>
  </w:style>
  <w:style w:type="character" w:customStyle="1" w:styleId="WW8Num30z7">
    <w:name w:val="WW8Num30z7"/>
    <w:uiPriority w:val="99"/>
    <w:rsid w:val="00112148"/>
  </w:style>
  <w:style w:type="character" w:customStyle="1" w:styleId="WW8Num30z8">
    <w:name w:val="WW8Num30z8"/>
    <w:uiPriority w:val="99"/>
    <w:rsid w:val="00112148"/>
  </w:style>
  <w:style w:type="character" w:customStyle="1" w:styleId="WW8Num32z4">
    <w:name w:val="WW8Num32z4"/>
    <w:uiPriority w:val="99"/>
    <w:rsid w:val="00112148"/>
  </w:style>
  <w:style w:type="character" w:customStyle="1" w:styleId="WW8Num32z5">
    <w:name w:val="WW8Num32z5"/>
    <w:uiPriority w:val="99"/>
    <w:rsid w:val="00112148"/>
  </w:style>
  <w:style w:type="character" w:customStyle="1" w:styleId="WW8Num32z6">
    <w:name w:val="WW8Num32z6"/>
    <w:uiPriority w:val="99"/>
    <w:rsid w:val="00112148"/>
  </w:style>
  <w:style w:type="character" w:customStyle="1" w:styleId="WW8Num32z7">
    <w:name w:val="WW8Num32z7"/>
    <w:uiPriority w:val="99"/>
    <w:rsid w:val="00112148"/>
  </w:style>
  <w:style w:type="character" w:customStyle="1" w:styleId="WW8Num32z8">
    <w:name w:val="WW8Num32z8"/>
    <w:uiPriority w:val="99"/>
    <w:rsid w:val="00112148"/>
  </w:style>
  <w:style w:type="character" w:customStyle="1" w:styleId="WW8Num33z1">
    <w:name w:val="WW8Num33z1"/>
    <w:uiPriority w:val="99"/>
    <w:rsid w:val="00112148"/>
  </w:style>
  <w:style w:type="character" w:customStyle="1" w:styleId="WW8Num33z2">
    <w:name w:val="WW8Num33z2"/>
    <w:uiPriority w:val="99"/>
    <w:rsid w:val="00112148"/>
  </w:style>
  <w:style w:type="character" w:customStyle="1" w:styleId="WW8Num33z5">
    <w:name w:val="WW8Num33z5"/>
    <w:uiPriority w:val="99"/>
    <w:rsid w:val="00112148"/>
  </w:style>
  <w:style w:type="character" w:customStyle="1" w:styleId="WW8Num33z6">
    <w:name w:val="WW8Num33z6"/>
    <w:uiPriority w:val="99"/>
    <w:rsid w:val="00112148"/>
  </w:style>
  <w:style w:type="character" w:customStyle="1" w:styleId="WW8Num33z7">
    <w:name w:val="WW8Num33z7"/>
    <w:uiPriority w:val="99"/>
    <w:rsid w:val="00112148"/>
  </w:style>
  <w:style w:type="character" w:customStyle="1" w:styleId="WW8Num33z8">
    <w:name w:val="WW8Num33z8"/>
    <w:uiPriority w:val="99"/>
    <w:rsid w:val="00112148"/>
  </w:style>
  <w:style w:type="character" w:customStyle="1" w:styleId="WW8Num35z2">
    <w:name w:val="WW8Num35z2"/>
    <w:uiPriority w:val="99"/>
    <w:rsid w:val="00112148"/>
  </w:style>
  <w:style w:type="character" w:customStyle="1" w:styleId="WW8Num35z4">
    <w:name w:val="WW8Num35z4"/>
    <w:uiPriority w:val="99"/>
    <w:rsid w:val="00112148"/>
  </w:style>
  <w:style w:type="character" w:customStyle="1" w:styleId="WW8Num35z5">
    <w:name w:val="WW8Num35z5"/>
    <w:uiPriority w:val="99"/>
    <w:rsid w:val="00112148"/>
  </w:style>
  <w:style w:type="character" w:customStyle="1" w:styleId="WW8Num35z6">
    <w:name w:val="WW8Num35z6"/>
    <w:uiPriority w:val="99"/>
    <w:rsid w:val="00112148"/>
  </w:style>
  <w:style w:type="character" w:customStyle="1" w:styleId="WW8Num35z7">
    <w:name w:val="WW8Num35z7"/>
    <w:uiPriority w:val="99"/>
    <w:rsid w:val="00112148"/>
  </w:style>
  <w:style w:type="character" w:customStyle="1" w:styleId="WW8Num35z8">
    <w:name w:val="WW8Num35z8"/>
    <w:uiPriority w:val="99"/>
    <w:rsid w:val="00112148"/>
  </w:style>
  <w:style w:type="character" w:customStyle="1" w:styleId="WW8Num37z2">
    <w:name w:val="WW8Num37z2"/>
    <w:uiPriority w:val="99"/>
    <w:rsid w:val="00112148"/>
  </w:style>
  <w:style w:type="character" w:customStyle="1" w:styleId="WW8Num37z4">
    <w:name w:val="WW8Num37z4"/>
    <w:uiPriority w:val="99"/>
    <w:rsid w:val="00112148"/>
  </w:style>
  <w:style w:type="character" w:customStyle="1" w:styleId="WW8Num37z5">
    <w:name w:val="WW8Num37z5"/>
    <w:uiPriority w:val="99"/>
    <w:qFormat/>
    <w:rsid w:val="00112148"/>
  </w:style>
  <w:style w:type="character" w:customStyle="1" w:styleId="WW8Num37z6">
    <w:name w:val="WW8Num37z6"/>
    <w:uiPriority w:val="99"/>
    <w:rsid w:val="00112148"/>
  </w:style>
  <w:style w:type="character" w:customStyle="1" w:styleId="WW8Num37z7">
    <w:name w:val="WW8Num37z7"/>
    <w:uiPriority w:val="99"/>
    <w:rsid w:val="00112148"/>
  </w:style>
  <w:style w:type="character" w:customStyle="1" w:styleId="WW8Num37z8">
    <w:name w:val="WW8Num37z8"/>
    <w:uiPriority w:val="99"/>
    <w:rsid w:val="00112148"/>
  </w:style>
  <w:style w:type="character" w:customStyle="1" w:styleId="WW8Num38z1">
    <w:name w:val="WW8Num38z1"/>
    <w:uiPriority w:val="99"/>
    <w:rsid w:val="00112148"/>
  </w:style>
  <w:style w:type="character" w:customStyle="1" w:styleId="WW8Num38z2">
    <w:name w:val="WW8Num38z2"/>
    <w:uiPriority w:val="99"/>
    <w:rsid w:val="00112148"/>
  </w:style>
  <w:style w:type="character" w:customStyle="1" w:styleId="WW8Num38z3">
    <w:name w:val="WW8Num38z3"/>
    <w:uiPriority w:val="99"/>
    <w:rsid w:val="00112148"/>
  </w:style>
  <w:style w:type="character" w:customStyle="1" w:styleId="WW8Num38z4">
    <w:name w:val="WW8Num38z4"/>
    <w:uiPriority w:val="99"/>
    <w:rsid w:val="00112148"/>
  </w:style>
  <w:style w:type="character" w:customStyle="1" w:styleId="WW8Num38z5">
    <w:name w:val="WW8Num38z5"/>
    <w:uiPriority w:val="99"/>
    <w:rsid w:val="00112148"/>
  </w:style>
  <w:style w:type="character" w:customStyle="1" w:styleId="WW8Num38z6">
    <w:name w:val="WW8Num38z6"/>
    <w:uiPriority w:val="99"/>
    <w:rsid w:val="00112148"/>
  </w:style>
  <w:style w:type="character" w:customStyle="1" w:styleId="WW8Num38z7">
    <w:name w:val="WW8Num38z7"/>
    <w:uiPriority w:val="99"/>
    <w:rsid w:val="00112148"/>
  </w:style>
  <w:style w:type="character" w:customStyle="1" w:styleId="WW8Num38z8">
    <w:name w:val="WW8Num38z8"/>
    <w:uiPriority w:val="99"/>
    <w:rsid w:val="00112148"/>
  </w:style>
  <w:style w:type="character" w:customStyle="1" w:styleId="WW8Num40z1">
    <w:name w:val="WW8Num40z1"/>
    <w:uiPriority w:val="99"/>
    <w:rsid w:val="00112148"/>
    <w:rPr>
      <w:rFonts w:ascii="Courier New" w:hAnsi="Courier New"/>
    </w:rPr>
  </w:style>
  <w:style w:type="character" w:customStyle="1" w:styleId="WW8Num40z2">
    <w:name w:val="WW8Num40z2"/>
    <w:uiPriority w:val="99"/>
    <w:rsid w:val="00112148"/>
    <w:rPr>
      <w:rFonts w:ascii="Wingdings" w:hAnsi="Wingdings"/>
    </w:rPr>
  </w:style>
  <w:style w:type="character" w:customStyle="1" w:styleId="WW8Num41z1">
    <w:name w:val="WW8Num41z1"/>
    <w:uiPriority w:val="99"/>
    <w:rsid w:val="00112148"/>
  </w:style>
  <w:style w:type="character" w:customStyle="1" w:styleId="WW8Num41z2">
    <w:name w:val="WW8Num41z2"/>
    <w:uiPriority w:val="99"/>
    <w:rsid w:val="00112148"/>
  </w:style>
  <w:style w:type="character" w:customStyle="1" w:styleId="WW8Num41z3">
    <w:name w:val="WW8Num41z3"/>
    <w:uiPriority w:val="99"/>
    <w:rsid w:val="00112148"/>
  </w:style>
  <w:style w:type="character" w:customStyle="1" w:styleId="WW8Num41z4">
    <w:name w:val="WW8Num41z4"/>
    <w:uiPriority w:val="99"/>
    <w:rsid w:val="00112148"/>
  </w:style>
  <w:style w:type="character" w:customStyle="1" w:styleId="WW8Num41z5">
    <w:name w:val="WW8Num41z5"/>
    <w:uiPriority w:val="99"/>
    <w:rsid w:val="00112148"/>
  </w:style>
  <w:style w:type="character" w:customStyle="1" w:styleId="WW8Num41z6">
    <w:name w:val="WW8Num41z6"/>
    <w:uiPriority w:val="99"/>
    <w:rsid w:val="00112148"/>
  </w:style>
  <w:style w:type="character" w:customStyle="1" w:styleId="WW8Num41z7">
    <w:name w:val="WW8Num41z7"/>
    <w:uiPriority w:val="99"/>
    <w:rsid w:val="00112148"/>
  </w:style>
  <w:style w:type="character" w:customStyle="1" w:styleId="WW8Num41z8">
    <w:name w:val="WW8Num41z8"/>
    <w:uiPriority w:val="99"/>
    <w:rsid w:val="00112148"/>
  </w:style>
  <w:style w:type="character" w:customStyle="1" w:styleId="WW8Num43z1">
    <w:name w:val="WW8Num43z1"/>
    <w:uiPriority w:val="99"/>
    <w:rsid w:val="00112148"/>
  </w:style>
  <w:style w:type="character" w:customStyle="1" w:styleId="WW8Num43z2">
    <w:name w:val="WW8Num43z2"/>
    <w:uiPriority w:val="99"/>
    <w:rsid w:val="00112148"/>
  </w:style>
  <w:style w:type="character" w:customStyle="1" w:styleId="WW8Num43z3">
    <w:name w:val="WW8Num43z3"/>
    <w:uiPriority w:val="99"/>
    <w:rsid w:val="00112148"/>
  </w:style>
  <w:style w:type="character" w:customStyle="1" w:styleId="WW8Num43z4">
    <w:name w:val="WW8Num43z4"/>
    <w:uiPriority w:val="99"/>
    <w:rsid w:val="00112148"/>
  </w:style>
  <w:style w:type="character" w:customStyle="1" w:styleId="WW8Num43z5">
    <w:name w:val="WW8Num43z5"/>
    <w:uiPriority w:val="99"/>
    <w:rsid w:val="00112148"/>
  </w:style>
  <w:style w:type="character" w:customStyle="1" w:styleId="WW8Num43z6">
    <w:name w:val="WW8Num43z6"/>
    <w:uiPriority w:val="99"/>
    <w:rsid w:val="00112148"/>
  </w:style>
  <w:style w:type="character" w:customStyle="1" w:styleId="WW8Num43z7">
    <w:name w:val="WW8Num43z7"/>
    <w:uiPriority w:val="99"/>
    <w:rsid w:val="00112148"/>
  </w:style>
  <w:style w:type="character" w:customStyle="1" w:styleId="WW8Num43z8">
    <w:name w:val="WW8Num43z8"/>
    <w:uiPriority w:val="99"/>
    <w:rsid w:val="00112148"/>
  </w:style>
  <w:style w:type="character" w:customStyle="1" w:styleId="WW8Num44z2">
    <w:name w:val="WW8Num44z2"/>
    <w:uiPriority w:val="99"/>
    <w:rsid w:val="00112148"/>
    <w:rPr>
      <w:rFonts w:ascii="Wingdings" w:hAnsi="Wingdings"/>
    </w:rPr>
  </w:style>
  <w:style w:type="character" w:customStyle="1" w:styleId="WW8Num46z2">
    <w:name w:val="WW8Num46z2"/>
    <w:uiPriority w:val="99"/>
    <w:rsid w:val="00112148"/>
    <w:rPr>
      <w:rFonts w:ascii="Wingdings" w:hAnsi="Wingdings"/>
    </w:rPr>
  </w:style>
  <w:style w:type="character" w:customStyle="1" w:styleId="WW8Num47z2">
    <w:name w:val="WW8Num47z2"/>
    <w:uiPriority w:val="99"/>
    <w:rsid w:val="00112148"/>
    <w:rPr>
      <w:rFonts w:ascii="Wingdings" w:hAnsi="Wingdings"/>
    </w:rPr>
  </w:style>
  <w:style w:type="character" w:customStyle="1" w:styleId="WW8NumSt31z0">
    <w:name w:val="WW8NumSt31z0"/>
    <w:uiPriority w:val="99"/>
    <w:rsid w:val="00112148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112148"/>
    <w:rPr>
      <w:vertAlign w:val="superscript"/>
    </w:rPr>
  </w:style>
  <w:style w:type="character" w:customStyle="1" w:styleId="1fffffe">
    <w:name w:val="Знак примечания1"/>
    <w:uiPriority w:val="99"/>
    <w:rsid w:val="00112148"/>
    <w:rPr>
      <w:sz w:val="16"/>
    </w:rPr>
  </w:style>
  <w:style w:type="character" w:customStyle="1" w:styleId="EndnoteCharacters">
    <w:name w:val="Endnote Characters"/>
    <w:uiPriority w:val="99"/>
    <w:rsid w:val="00112148"/>
    <w:rPr>
      <w:vertAlign w:val="superscript"/>
    </w:rPr>
  </w:style>
  <w:style w:type="paragraph" w:customStyle="1" w:styleId="LO-Normal1">
    <w:name w:val="LO-Normal1"/>
    <w:uiPriority w:val="99"/>
    <w:qFormat/>
    <w:rsid w:val="00112148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112148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112148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112148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112148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112148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112148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112148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112148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112148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112148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112148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112148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112148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112148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11214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112148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1121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112148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112148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11214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112148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112148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112148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112148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112148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112148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112148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112148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112148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112148"/>
  </w:style>
  <w:style w:type="character" w:customStyle="1" w:styleId="ListLabel8">
    <w:name w:val="ListLabel 8"/>
    <w:uiPriority w:val="99"/>
    <w:qFormat/>
    <w:rsid w:val="00112148"/>
  </w:style>
  <w:style w:type="character" w:customStyle="1" w:styleId="ListLabel9">
    <w:name w:val="ListLabel 9"/>
    <w:uiPriority w:val="99"/>
    <w:qFormat/>
    <w:rsid w:val="00112148"/>
  </w:style>
  <w:style w:type="character" w:customStyle="1" w:styleId="ListLabel10">
    <w:name w:val="ListLabel 10"/>
    <w:uiPriority w:val="99"/>
    <w:qFormat/>
    <w:rsid w:val="00112148"/>
  </w:style>
  <w:style w:type="character" w:customStyle="1" w:styleId="ListLabel11">
    <w:name w:val="ListLabel 11"/>
    <w:uiPriority w:val="99"/>
    <w:qFormat/>
    <w:rsid w:val="00112148"/>
  </w:style>
  <w:style w:type="character" w:customStyle="1" w:styleId="ListLabel12">
    <w:name w:val="ListLabel 12"/>
    <w:uiPriority w:val="99"/>
    <w:qFormat/>
    <w:rsid w:val="00112148"/>
  </w:style>
  <w:style w:type="character" w:customStyle="1" w:styleId="ListLabel13">
    <w:name w:val="ListLabel 13"/>
    <w:uiPriority w:val="99"/>
    <w:qFormat/>
    <w:rsid w:val="00112148"/>
  </w:style>
  <w:style w:type="character" w:customStyle="1" w:styleId="ListLabel14">
    <w:name w:val="ListLabel 14"/>
    <w:uiPriority w:val="99"/>
    <w:qFormat/>
    <w:rsid w:val="00112148"/>
  </w:style>
  <w:style w:type="character" w:customStyle="1" w:styleId="ListLabel15">
    <w:name w:val="ListLabel 15"/>
    <w:uiPriority w:val="99"/>
    <w:qFormat/>
    <w:rsid w:val="00112148"/>
  </w:style>
  <w:style w:type="character" w:customStyle="1" w:styleId="ListLabel16">
    <w:name w:val="ListLabel 16"/>
    <w:uiPriority w:val="99"/>
    <w:qFormat/>
    <w:rsid w:val="00112148"/>
  </w:style>
  <w:style w:type="character" w:customStyle="1" w:styleId="ListLabel17">
    <w:name w:val="ListLabel 17"/>
    <w:uiPriority w:val="99"/>
    <w:qFormat/>
    <w:rsid w:val="00112148"/>
  </w:style>
  <w:style w:type="character" w:customStyle="1" w:styleId="ListLabel18">
    <w:name w:val="ListLabel 18"/>
    <w:uiPriority w:val="99"/>
    <w:qFormat/>
    <w:rsid w:val="00112148"/>
  </w:style>
  <w:style w:type="character" w:customStyle="1" w:styleId="ListLabel19">
    <w:name w:val="ListLabel 19"/>
    <w:uiPriority w:val="99"/>
    <w:qFormat/>
    <w:rsid w:val="00112148"/>
  </w:style>
  <w:style w:type="character" w:customStyle="1" w:styleId="ListLabel20">
    <w:name w:val="ListLabel 20"/>
    <w:uiPriority w:val="99"/>
    <w:qFormat/>
    <w:rsid w:val="00112148"/>
  </w:style>
  <w:style w:type="character" w:customStyle="1" w:styleId="ListLabel21">
    <w:name w:val="ListLabel 21"/>
    <w:uiPriority w:val="99"/>
    <w:qFormat/>
    <w:rsid w:val="00112148"/>
  </w:style>
  <w:style w:type="character" w:customStyle="1" w:styleId="ListLabel22">
    <w:name w:val="ListLabel 22"/>
    <w:uiPriority w:val="99"/>
    <w:qFormat/>
    <w:rsid w:val="00112148"/>
  </w:style>
  <w:style w:type="character" w:customStyle="1" w:styleId="ListLabel23">
    <w:name w:val="ListLabel 23"/>
    <w:uiPriority w:val="99"/>
    <w:qFormat/>
    <w:rsid w:val="00112148"/>
  </w:style>
  <w:style w:type="character" w:customStyle="1" w:styleId="ListLabel24">
    <w:name w:val="ListLabel 24"/>
    <w:uiPriority w:val="99"/>
    <w:qFormat/>
    <w:rsid w:val="00112148"/>
  </w:style>
  <w:style w:type="character" w:customStyle="1" w:styleId="ListLabel25">
    <w:name w:val="ListLabel 25"/>
    <w:uiPriority w:val="99"/>
    <w:qFormat/>
    <w:rsid w:val="00112148"/>
  </w:style>
  <w:style w:type="character" w:customStyle="1" w:styleId="ListLabel26">
    <w:name w:val="ListLabel 26"/>
    <w:uiPriority w:val="99"/>
    <w:qFormat/>
    <w:rsid w:val="00112148"/>
  </w:style>
  <w:style w:type="character" w:customStyle="1" w:styleId="ListLabel27">
    <w:name w:val="ListLabel 27"/>
    <w:uiPriority w:val="99"/>
    <w:qFormat/>
    <w:rsid w:val="00112148"/>
  </w:style>
  <w:style w:type="character" w:customStyle="1" w:styleId="ListLabel28">
    <w:name w:val="ListLabel 28"/>
    <w:uiPriority w:val="99"/>
    <w:qFormat/>
    <w:rsid w:val="00112148"/>
  </w:style>
  <w:style w:type="character" w:customStyle="1" w:styleId="ListLabel29">
    <w:name w:val="ListLabel 29"/>
    <w:uiPriority w:val="99"/>
    <w:qFormat/>
    <w:rsid w:val="00112148"/>
  </w:style>
  <w:style w:type="character" w:customStyle="1" w:styleId="ListLabel30">
    <w:name w:val="ListLabel 30"/>
    <w:uiPriority w:val="99"/>
    <w:qFormat/>
    <w:rsid w:val="00112148"/>
  </w:style>
  <w:style w:type="character" w:customStyle="1" w:styleId="ListLabel31">
    <w:name w:val="ListLabel 31"/>
    <w:uiPriority w:val="99"/>
    <w:qFormat/>
    <w:rsid w:val="00112148"/>
  </w:style>
  <w:style w:type="character" w:customStyle="1" w:styleId="ListLabel32">
    <w:name w:val="ListLabel 32"/>
    <w:uiPriority w:val="99"/>
    <w:qFormat/>
    <w:rsid w:val="00112148"/>
  </w:style>
  <w:style w:type="character" w:customStyle="1" w:styleId="ListLabel33">
    <w:name w:val="ListLabel 33"/>
    <w:uiPriority w:val="99"/>
    <w:qFormat/>
    <w:rsid w:val="00112148"/>
  </w:style>
  <w:style w:type="character" w:customStyle="1" w:styleId="ListLabel34">
    <w:name w:val="ListLabel 34"/>
    <w:uiPriority w:val="99"/>
    <w:qFormat/>
    <w:rsid w:val="00112148"/>
    <w:rPr>
      <w:color w:val="00000A"/>
    </w:rPr>
  </w:style>
  <w:style w:type="character" w:customStyle="1" w:styleId="ListLabel35">
    <w:name w:val="ListLabel 35"/>
    <w:uiPriority w:val="99"/>
    <w:qFormat/>
    <w:rsid w:val="00112148"/>
  </w:style>
  <w:style w:type="character" w:customStyle="1" w:styleId="ListLabel36">
    <w:name w:val="ListLabel 36"/>
    <w:uiPriority w:val="99"/>
    <w:qFormat/>
    <w:rsid w:val="00112148"/>
  </w:style>
  <w:style w:type="character" w:customStyle="1" w:styleId="ListLabel37">
    <w:name w:val="ListLabel 37"/>
    <w:uiPriority w:val="99"/>
    <w:qFormat/>
    <w:rsid w:val="00112148"/>
  </w:style>
  <w:style w:type="character" w:customStyle="1" w:styleId="ListLabel38">
    <w:name w:val="ListLabel 38"/>
    <w:uiPriority w:val="99"/>
    <w:qFormat/>
    <w:rsid w:val="00112148"/>
  </w:style>
  <w:style w:type="character" w:customStyle="1" w:styleId="ListLabel39">
    <w:name w:val="ListLabel 39"/>
    <w:uiPriority w:val="99"/>
    <w:qFormat/>
    <w:rsid w:val="00112148"/>
  </w:style>
  <w:style w:type="character" w:customStyle="1" w:styleId="ListLabel40">
    <w:name w:val="ListLabel 40"/>
    <w:uiPriority w:val="99"/>
    <w:qFormat/>
    <w:rsid w:val="00112148"/>
  </w:style>
  <w:style w:type="character" w:customStyle="1" w:styleId="ListLabel41">
    <w:name w:val="ListLabel 41"/>
    <w:uiPriority w:val="99"/>
    <w:qFormat/>
    <w:rsid w:val="00112148"/>
  </w:style>
  <w:style w:type="character" w:customStyle="1" w:styleId="ListLabel42">
    <w:name w:val="ListLabel 42"/>
    <w:uiPriority w:val="99"/>
    <w:qFormat/>
    <w:rsid w:val="00112148"/>
  </w:style>
  <w:style w:type="character" w:customStyle="1" w:styleId="ListLabel43">
    <w:name w:val="ListLabel 43"/>
    <w:uiPriority w:val="99"/>
    <w:qFormat/>
    <w:rsid w:val="00112148"/>
  </w:style>
  <w:style w:type="character" w:customStyle="1" w:styleId="ListLabel44">
    <w:name w:val="ListLabel 44"/>
    <w:uiPriority w:val="99"/>
    <w:qFormat/>
    <w:rsid w:val="00112148"/>
  </w:style>
  <w:style w:type="character" w:customStyle="1" w:styleId="ListLabel45">
    <w:name w:val="ListLabel 45"/>
    <w:uiPriority w:val="99"/>
    <w:qFormat/>
    <w:rsid w:val="00112148"/>
  </w:style>
  <w:style w:type="character" w:customStyle="1" w:styleId="ListLabel46">
    <w:name w:val="ListLabel 46"/>
    <w:uiPriority w:val="99"/>
    <w:qFormat/>
    <w:rsid w:val="00112148"/>
  </w:style>
  <w:style w:type="character" w:customStyle="1" w:styleId="ListLabel47">
    <w:name w:val="ListLabel 47"/>
    <w:uiPriority w:val="99"/>
    <w:qFormat/>
    <w:rsid w:val="00112148"/>
  </w:style>
  <w:style w:type="character" w:customStyle="1" w:styleId="ListLabel48">
    <w:name w:val="ListLabel 48"/>
    <w:uiPriority w:val="99"/>
    <w:qFormat/>
    <w:rsid w:val="00112148"/>
  </w:style>
  <w:style w:type="character" w:customStyle="1" w:styleId="ListLabel49">
    <w:name w:val="ListLabel 49"/>
    <w:uiPriority w:val="99"/>
    <w:qFormat/>
    <w:rsid w:val="00112148"/>
  </w:style>
  <w:style w:type="character" w:customStyle="1" w:styleId="ListLabel50">
    <w:name w:val="ListLabel 50"/>
    <w:uiPriority w:val="99"/>
    <w:qFormat/>
    <w:rsid w:val="00112148"/>
  </w:style>
  <w:style w:type="character" w:customStyle="1" w:styleId="ListLabel51">
    <w:name w:val="ListLabel 51"/>
    <w:uiPriority w:val="99"/>
    <w:qFormat/>
    <w:rsid w:val="00112148"/>
  </w:style>
  <w:style w:type="character" w:customStyle="1" w:styleId="ListLabel52">
    <w:name w:val="ListLabel 52"/>
    <w:uiPriority w:val="99"/>
    <w:qFormat/>
    <w:rsid w:val="00112148"/>
  </w:style>
  <w:style w:type="character" w:customStyle="1" w:styleId="ListLabel53">
    <w:name w:val="ListLabel 53"/>
    <w:uiPriority w:val="99"/>
    <w:qFormat/>
    <w:rsid w:val="00112148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112148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112148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112148"/>
  </w:style>
  <w:style w:type="character" w:customStyle="1" w:styleId="ListLabel57">
    <w:name w:val="ListLabel 57"/>
    <w:uiPriority w:val="99"/>
    <w:qFormat/>
    <w:rsid w:val="00112148"/>
  </w:style>
  <w:style w:type="character" w:customStyle="1" w:styleId="ListLabel58">
    <w:name w:val="ListLabel 58"/>
    <w:uiPriority w:val="99"/>
    <w:qFormat/>
    <w:rsid w:val="00112148"/>
  </w:style>
  <w:style w:type="character" w:customStyle="1" w:styleId="ListLabel59">
    <w:name w:val="ListLabel 59"/>
    <w:uiPriority w:val="99"/>
    <w:qFormat/>
    <w:rsid w:val="00112148"/>
  </w:style>
  <w:style w:type="character" w:customStyle="1" w:styleId="ListLabel60">
    <w:name w:val="ListLabel 60"/>
    <w:uiPriority w:val="99"/>
    <w:qFormat/>
    <w:rsid w:val="00112148"/>
  </w:style>
  <w:style w:type="character" w:customStyle="1" w:styleId="ListLabel61">
    <w:name w:val="ListLabel 61"/>
    <w:uiPriority w:val="99"/>
    <w:qFormat/>
    <w:rsid w:val="00112148"/>
  </w:style>
  <w:style w:type="character" w:customStyle="1" w:styleId="ListLabel62">
    <w:name w:val="ListLabel 62"/>
    <w:uiPriority w:val="99"/>
    <w:qFormat/>
    <w:rsid w:val="00112148"/>
  </w:style>
  <w:style w:type="character" w:customStyle="1" w:styleId="ListLabel63">
    <w:name w:val="ListLabel 63"/>
    <w:uiPriority w:val="99"/>
    <w:qFormat/>
    <w:rsid w:val="00112148"/>
    <w:rPr>
      <w:sz w:val="24"/>
    </w:rPr>
  </w:style>
  <w:style w:type="character" w:customStyle="1" w:styleId="ListLabel64">
    <w:name w:val="ListLabel 64"/>
    <w:uiPriority w:val="99"/>
    <w:qFormat/>
    <w:rsid w:val="00112148"/>
  </w:style>
  <w:style w:type="character" w:customStyle="1" w:styleId="ListLabel65">
    <w:name w:val="ListLabel 65"/>
    <w:uiPriority w:val="99"/>
    <w:qFormat/>
    <w:rsid w:val="00112148"/>
  </w:style>
  <w:style w:type="character" w:customStyle="1" w:styleId="ListLabel66">
    <w:name w:val="ListLabel 66"/>
    <w:uiPriority w:val="99"/>
    <w:qFormat/>
    <w:rsid w:val="00112148"/>
  </w:style>
  <w:style w:type="character" w:customStyle="1" w:styleId="ListLabel67">
    <w:name w:val="ListLabel 67"/>
    <w:uiPriority w:val="99"/>
    <w:qFormat/>
    <w:rsid w:val="00112148"/>
  </w:style>
  <w:style w:type="character" w:customStyle="1" w:styleId="ListLabel68">
    <w:name w:val="ListLabel 68"/>
    <w:uiPriority w:val="99"/>
    <w:qFormat/>
    <w:rsid w:val="00112148"/>
  </w:style>
  <w:style w:type="character" w:customStyle="1" w:styleId="ListLabel69">
    <w:name w:val="ListLabel 69"/>
    <w:uiPriority w:val="99"/>
    <w:qFormat/>
    <w:rsid w:val="00112148"/>
  </w:style>
  <w:style w:type="character" w:customStyle="1" w:styleId="ListLabel70">
    <w:name w:val="ListLabel 70"/>
    <w:uiPriority w:val="99"/>
    <w:qFormat/>
    <w:rsid w:val="00112148"/>
  </w:style>
  <w:style w:type="character" w:customStyle="1" w:styleId="ListLabel71">
    <w:name w:val="ListLabel 71"/>
    <w:uiPriority w:val="99"/>
    <w:qFormat/>
    <w:rsid w:val="00112148"/>
  </w:style>
  <w:style w:type="character" w:customStyle="1" w:styleId="ListLabel72">
    <w:name w:val="ListLabel 72"/>
    <w:uiPriority w:val="99"/>
    <w:qFormat/>
    <w:rsid w:val="00112148"/>
  </w:style>
  <w:style w:type="character" w:customStyle="1" w:styleId="ListLabel73">
    <w:name w:val="ListLabel 73"/>
    <w:uiPriority w:val="99"/>
    <w:qFormat/>
    <w:rsid w:val="00112148"/>
  </w:style>
  <w:style w:type="character" w:customStyle="1" w:styleId="ListLabel74">
    <w:name w:val="ListLabel 74"/>
    <w:uiPriority w:val="99"/>
    <w:qFormat/>
    <w:rsid w:val="00112148"/>
  </w:style>
  <w:style w:type="character" w:customStyle="1" w:styleId="ListLabel75">
    <w:name w:val="ListLabel 75"/>
    <w:uiPriority w:val="99"/>
    <w:qFormat/>
    <w:rsid w:val="00112148"/>
  </w:style>
  <w:style w:type="character" w:customStyle="1" w:styleId="ListLabel76">
    <w:name w:val="ListLabel 76"/>
    <w:uiPriority w:val="99"/>
    <w:qFormat/>
    <w:rsid w:val="00112148"/>
  </w:style>
  <w:style w:type="character" w:customStyle="1" w:styleId="ListLabel77">
    <w:name w:val="ListLabel 77"/>
    <w:uiPriority w:val="99"/>
    <w:qFormat/>
    <w:rsid w:val="00112148"/>
  </w:style>
  <w:style w:type="character" w:customStyle="1" w:styleId="ListLabel78">
    <w:name w:val="ListLabel 78"/>
    <w:uiPriority w:val="99"/>
    <w:qFormat/>
    <w:rsid w:val="00112148"/>
    <w:rPr>
      <w:sz w:val="24"/>
    </w:rPr>
  </w:style>
  <w:style w:type="character" w:customStyle="1" w:styleId="ListLabel79">
    <w:name w:val="ListLabel 79"/>
    <w:uiPriority w:val="99"/>
    <w:qFormat/>
    <w:rsid w:val="00112148"/>
  </w:style>
  <w:style w:type="character" w:customStyle="1" w:styleId="ListLabel80">
    <w:name w:val="ListLabel 80"/>
    <w:uiPriority w:val="99"/>
    <w:qFormat/>
    <w:rsid w:val="00112148"/>
  </w:style>
  <w:style w:type="character" w:customStyle="1" w:styleId="ListLabel81">
    <w:name w:val="ListLabel 81"/>
    <w:uiPriority w:val="99"/>
    <w:qFormat/>
    <w:rsid w:val="00112148"/>
  </w:style>
  <w:style w:type="character" w:customStyle="1" w:styleId="ListLabel82">
    <w:name w:val="ListLabel 82"/>
    <w:uiPriority w:val="99"/>
    <w:qFormat/>
    <w:rsid w:val="00112148"/>
  </w:style>
  <w:style w:type="character" w:customStyle="1" w:styleId="ListLabel83">
    <w:name w:val="ListLabel 83"/>
    <w:uiPriority w:val="99"/>
    <w:qFormat/>
    <w:rsid w:val="00112148"/>
  </w:style>
  <w:style w:type="character" w:customStyle="1" w:styleId="ListLabel84">
    <w:name w:val="ListLabel 84"/>
    <w:uiPriority w:val="99"/>
    <w:qFormat/>
    <w:rsid w:val="00112148"/>
  </w:style>
  <w:style w:type="character" w:customStyle="1" w:styleId="ListLabel85">
    <w:name w:val="ListLabel 85"/>
    <w:uiPriority w:val="99"/>
    <w:qFormat/>
    <w:rsid w:val="00112148"/>
  </w:style>
  <w:style w:type="character" w:customStyle="1" w:styleId="ListLabel86">
    <w:name w:val="ListLabel 86"/>
    <w:uiPriority w:val="99"/>
    <w:qFormat/>
    <w:rsid w:val="00112148"/>
  </w:style>
  <w:style w:type="character" w:customStyle="1" w:styleId="ListLabel87">
    <w:name w:val="ListLabel 87"/>
    <w:uiPriority w:val="99"/>
    <w:qFormat/>
    <w:rsid w:val="00112148"/>
  </w:style>
  <w:style w:type="character" w:customStyle="1" w:styleId="ListLabel88">
    <w:name w:val="ListLabel 88"/>
    <w:uiPriority w:val="99"/>
    <w:qFormat/>
    <w:rsid w:val="00112148"/>
  </w:style>
  <w:style w:type="character" w:customStyle="1" w:styleId="ListLabel89">
    <w:name w:val="ListLabel 89"/>
    <w:uiPriority w:val="99"/>
    <w:qFormat/>
    <w:rsid w:val="00112148"/>
  </w:style>
  <w:style w:type="character" w:customStyle="1" w:styleId="ListLabel90">
    <w:name w:val="ListLabel 90"/>
    <w:uiPriority w:val="99"/>
    <w:qFormat/>
    <w:rsid w:val="00112148"/>
  </w:style>
  <w:style w:type="character" w:customStyle="1" w:styleId="ListLabel91">
    <w:name w:val="ListLabel 91"/>
    <w:uiPriority w:val="99"/>
    <w:qFormat/>
    <w:rsid w:val="00112148"/>
  </w:style>
  <w:style w:type="character" w:customStyle="1" w:styleId="ListLabel92">
    <w:name w:val="ListLabel 92"/>
    <w:uiPriority w:val="99"/>
    <w:qFormat/>
    <w:rsid w:val="00112148"/>
  </w:style>
  <w:style w:type="character" w:customStyle="1" w:styleId="ListLabel93">
    <w:name w:val="ListLabel 93"/>
    <w:uiPriority w:val="99"/>
    <w:qFormat/>
    <w:rsid w:val="00112148"/>
  </w:style>
  <w:style w:type="character" w:customStyle="1" w:styleId="ListLabel94">
    <w:name w:val="ListLabel 94"/>
    <w:uiPriority w:val="99"/>
    <w:qFormat/>
    <w:rsid w:val="00112148"/>
  </w:style>
  <w:style w:type="character" w:customStyle="1" w:styleId="ListLabel95">
    <w:name w:val="ListLabel 95"/>
    <w:uiPriority w:val="99"/>
    <w:qFormat/>
    <w:rsid w:val="00112148"/>
  </w:style>
  <w:style w:type="character" w:customStyle="1" w:styleId="ListLabel96">
    <w:name w:val="ListLabel 96"/>
    <w:uiPriority w:val="99"/>
    <w:qFormat/>
    <w:rsid w:val="00112148"/>
    <w:rPr>
      <w:sz w:val="24"/>
    </w:rPr>
  </w:style>
  <w:style w:type="character" w:customStyle="1" w:styleId="ListLabel97">
    <w:name w:val="ListLabel 97"/>
    <w:uiPriority w:val="99"/>
    <w:qFormat/>
    <w:rsid w:val="00112148"/>
  </w:style>
  <w:style w:type="character" w:customStyle="1" w:styleId="ListLabel98">
    <w:name w:val="ListLabel 98"/>
    <w:uiPriority w:val="99"/>
    <w:qFormat/>
    <w:rsid w:val="00112148"/>
  </w:style>
  <w:style w:type="character" w:customStyle="1" w:styleId="ListLabel99">
    <w:name w:val="ListLabel 99"/>
    <w:uiPriority w:val="99"/>
    <w:qFormat/>
    <w:rsid w:val="00112148"/>
  </w:style>
  <w:style w:type="character" w:customStyle="1" w:styleId="ListLabel100">
    <w:name w:val="ListLabel 100"/>
    <w:uiPriority w:val="99"/>
    <w:qFormat/>
    <w:rsid w:val="00112148"/>
  </w:style>
  <w:style w:type="character" w:customStyle="1" w:styleId="ListLabel101">
    <w:name w:val="ListLabel 101"/>
    <w:uiPriority w:val="99"/>
    <w:qFormat/>
    <w:rsid w:val="00112148"/>
  </w:style>
  <w:style w:type="character" w:customStyle="1" w:styleId="ListLabel102">
    <w:name w:val="ListLabel 102"/>
    <w:uiPriority w:val="99"/>
    <w:qFormat/>
    <w:rsid w:val="00112148"/>
  </w:style>
  <w:style w:type="character" w:customStyle="1" w:styleId="ListLabel103">
    <w:name w:val="ListLabel 103"/>
    <w:uiPriority w:val="99"/>
    <w:qFormat/>
    <w:rsid w:val="00112148"/>
  </w:style>
  <w:style w:type="character" w:customStyle="1" w:styleId="ListLabel104">
    <w:name w:val="ListLabel 104"/>
    <w:uiPriority w:val="99"/>
    <w:qFormat/>
    <w:rsid w:val="00112148"/>
  </w:style>
  <w:style w:type="character" w:customStyle="1" w:styleId="ListLabel105">
    <w:name w:val="ListLabel 105"/>
    <w:uiPriority w:val="99"/>
    <w:qFormat/>
    <w:rsid w:val="00112148"/>
  </w:style>
  <w:style w:type="character" w:customStyle="1" w:styleId="ListLabel106">
    <w:name w:val="ListLabel 106"/>
    <w:uiPriority w:val="99"/>
    <w:qFormat/>
    <w:rsid w:val="00112148"/>
  </w:style>
  <w:style w:type="character" w:customStyle="1" w:styleId="ListLabel107">
    <w:name w:val="ListLabel 107"/>
    <w:uiPriority w:val="99"/>
    <w:qFormat/>
    <w:rsid w:val="00112148"/>
  </w:style>
  <w:style w:type="character" w:customStyle="1" w:styleId="ListLabel108">
    <w:name w:val="ListLabel 108"/>
    <w:uiPriority w:val="99"/>
    <w:qFormat/>
    <w:rsid w:val="00112148"/>
  </w:style>
  <w:style w:type="character" w:customStyle="1" w:styleId="ListLabel109">
    <w:name w:val="ListLabel 109"/>
    <w:uiPriority w:val="99"/>
    <w:qFormat/>
    <w:rsid w:val="00112148"/>
  </w:style>
  <w:style w:type="character" w:customStyle="1" w:styleId="ListLabel110">
    <w:name w:val="ListLabel 110"/>
    <w:uiPriority w:val="99"/>
    <w:qFormat/>
    <w:rsid w:val="00112148"/>
  </w:style>
  <w:style w:type="character" w:customStyle="1" w:styleId="ListLabel111">
    <w:name w:val="ListLabel 111"/>
    <w:uiPriority w:val="99"/>
    <w:qFormat/>
    <w:rsid w:val="00112148"/>
  </w:style>
  <w:style w:type="character" w:customStyle="1" w:styleId="ListLabel112">
    <w:name w:val="ListLabel 112"/>
    <w:uiPriority w:val="99"/>
    <w:qFormat/>
    <w:rsid w:val="00112148"/>
  </w:style>
  <w:style w:type="character" w:customStyle="1" w:styleId="ListLabel113">
    <w:name w:val="ListLabel 113"/>
    <w:uiPriority w:val="99"/>
    <w:qFormat/>
    <w:rsid w:val="00112148"/>
  </w:style>
  <w:style w:type="character" w:customStyle="1" w:styleId="ListLabel114">
    <w:name w:val="ListLabel 114"/>
    <w:uiPriority w:val="99"/>
    <w:qFormat/>
    <w:rsid w:val="00112148"/>
    <w:rPr>
      <w:sz w:val="24"/>
    </w:rPr>
  </w:style>
  <w:style w:type="character" w:customStyle="1" w:styleId="ListLabel115">
    <w:name w:val="ListLabel 115"/>
    <w:uiPriority w:val="99"/>
    <w:qFormat/>
    <w:rsid w:val="00112148"/>
  </w:style>
  <w:style w:type="character" w:customStyle="1" w:styleId="ListLabel116">
    <w:name w:val="ListLabel 116"/>
    <w:uiPriority w:val="99"/>
    <w:qFormat/>
    <w:rsid w:val="00112148"/>
  </w:style>
  <w:style w:type="character" w:customStyle="1" w:styleId="ListLabel117">
    <w:name w:val="ListLabel 117"/>
    <w:uiPriority w:val="99"/>
    <w:qFormat/>
    <w:rsid w:val="00112148"/>
  </w:style>
  <w:style w:type="character" w:customStyle="1" w:styleId="ListLabel118">
    <w:name w:val="ListLabel 118"/>
    <w:uiPriority w:val="99"/>
    <w:qFormat/>
    <w:rsid w:val="00112148"/>
  </w:style>
  <w:style w:type="character" w:customStyle="1" w:styleId="ListLabel119">
    <w:name w:val="ListLabel 119"/>
    <w:uiPriority w:val="99"/>
    <w:qFormat/>
    <w:rsid w:val="00112148"/>
  </w:style>
  <w:style w:type="character" w:customStyle="1" w:styleId="ListLabel120">
    <w:name w:val="ListLabel 120"/>
    <w:uiPriority w:val="99"/>
    <w:qFormat/>
    <w:rsid w:val="00112148"/>
  </w:style>
  <w:style w:type="character" w:customStyle="1" w:styleId="ListLabel121">
    <w:name w:val="ListLabel 121"/>
    <w:uiPriority w:val="99"/>
    <w:qFormat/>
    <w:rsid w:val="00112148"/>
  </w:style>
  <w:style w:type="character" w:customStyle="1" w:styleId="ListLabel122">
    <w:name w:val="ListLabel 122"/>
    <w:uiPriority w:val="99"/>
    <w:qFormat/>
    <w:rsid w:val="00112148"/>
  </w:style>
  <w:style w:type="character" w:customStyle="1" w:styleId="ListLabel123">
    <w:name w:val="ListLabel 123"/>
    <w:uiPriority w:val="99"/>
    <w:qFormat/>
    <w:rsid w:val="00112148"/>
  </w:style>
  <w:style w:type="character" w:customStyle="1" w:styleId="ListLabel124">
    <w:name w:val="ListLabel 124"/>
    <w:uiPriority w:val="99"/>
    <w:qFormat/>
    <w:rsid w:val="00112148"/>
  </w:style>
  <w:style w:type="character" w:customStyle="1" w:styleId="ListLabel125">
    <w:name w:val="ListLabel 125"/>
    <w:uiPriority w:val="99"/>
    <w:qFormat/>
    <w:rsid w:val="00112148"/>
  </w:style>
  <w:style w:type="character" w:customStyle="1" w:styleId="ListLabel126">
    <w:name w:val="ListLabel 126"/>
    <w:uiPriority w:val="99"/>
    <w:qFormat/>
    <w:rsid w:val="00112148"/>
  </w:style>
  <w:style w:type="character" w:customStyle="1" w:styleId="ListLabel127">
    <w:name w:val="ListLabel 127"/>
    <w:uiPriority w:val="99"/>
    <w:qFormat/>
    <w:rsid w:val="00112148"/>
  </w:style>
  <w:style w:type="character" w:customStyle="1" w:styleId="ListLabel128">
    <w:name w:val="ListLabel 128"/>
    <w:uiPriority w:val="99"/>
    <w:qFormat/>
    <w:rsid w:val="00112148"/>
  </w:style>
  <w:style w:type="character" w:customStyle="1" w:styleId="ListLabel129">
    <w:name w:val="ListLabel 129"/>
    <w:uiPriority w:val="99"/>
    <w:qFormat/>
    <w:rsid w:val="00112148"/>
  </w:style>
  <w:style w:type="character" w:customStyle="1" w:styleId="ListLabel130">
    <w:name w:val="ListLabel 130"/>
    <w:uiPriority w:val="99"/>
    <w:qFormat/>
    <w:rsid w:val="00112148"/>
  </w:style>
  <w:style w:type="character" w:customStyle="1" w:styleId="ListLabel131">
    <w:name w:val="ListLabel 131"/>
    <w:uiPriority w:val="99"/>
    <w:qFormat/>
    <w:rsid w:val="00112148"/>
  </w:style>
  <w:style w:type="character" w:customStyle="1" w:styleId="ListLabel132">
    <w:name w:val="ListLabel 132"/>
    <w:uiPriority w:val="99"/>
    <w:qFormat/>
    <w:rsid w:val="00112148"/>
  </w:style>
  <w:style w:type="character" w:customStyle="1" w:styleId="ListLabel133">
    <w:name w:val="ListLabel 133"/>
    <w:uiPriority w:val="99"/>
    <w:qFormat/>
    <w:rsid w:val="00112148"/>
  </w:style>
  <w:style w:type="character" w:customStyle="1" w:styleId="ListLabel134">
    <w:name w:val="ListLabel 134"/>
    <w:uiPriority w:val="99"/>
    <w:qFormat/>
    <w:rsid w:val="00112148"/>
  </w:style>
  <w:style w:type="character" w:customStyle="1" w:styleId="ListLabel135">
    <w:name w:val="ListLabel 135"/>
    <w:uiPriority w:val="99"/>
    <w:qFormat/>
    <w:rsid w:val="00112148"/>
  </w:style>
  <w:style w:type="character" w:customStyle="1" w:styleId="ListLabel136">
    <w:name w:val="ListLabel 136"/>
    <w:uiPriority w:val="99"/>
    <w:qFormat/>
    <w:rsid w:val="00112148"/>
  </w:style>
  <w:style w:type="character" w:customStyle="1" w:styleId="ListLabel137">
    <w:name w:val="ListLabel 137"/>
    <w:uiPriority w:val="99"/>
    <w:qFormat/>
    <w:rsid w:val="00112148"/>
  </w:style>
  <w:style w:type="character" w:customStyle="1" w:styleId="ListLabel138">
    <w:name w:val="ListLabel 138"/>
    <w:uiPriority w:val="99"/>
    <w:qFormat/>
    <w:rsid w:val="00112148"/>
  </w:style>
  <w:style w:type="character" w:customStyle="1" w:styleId="ListLabel139">
    <w:name w:val="ListLabel 139"/>
    <w:uiPriority w:val="99"/>
    <w:qFormat/>
    <w:rsid w:val="00112148"/>
  </w:style>
  <w:style w:type="character" w:customStyle="1" w:styleId="ListLabel140">
    <w:name w:val="ListLabel 140"/>
    <w:uiPriority w:val="99"/>
    <w:qFormat/>
    <w:rsid w:val="00112148"/>
  </w:style>
  <w:style w:type="character" w:customStyle="1" w:styleId="ListLabel141">
    <w:name w:val="ListLabel 141"/>
    <w:uiPriority w:val="99"/>
    <w:qFormat/>
    <w:rsid w:val="00112148"/>
  </w:style>
  <w:style w:type="character" w:customStyle="1" w:styleId="ListLabel142">
    <w:name w:val="ListLabel 142"/>
    <w:uiPriority w:val="99"/>
    <w:qFormat/>
    <w:rsid w:val="00112148"/>
  </w:style>
  <w:style w:type="character" w:customStyle="1" w:styleId="ListLabel143">
    <w:name w:val="ListLabel 143"/>
    <w:uiPriority w:val="99"/>
    <w:qFormat/>
    <w:rsid w:val="00112148"/>
  </w:style>
  <w:style w:type="character" w:customStyle="1" w:styleId="ListLabel144">
    <w:name w:val="ListLabel 144"/>
    <w:uiPriority w:val="99"/>
    <w:qFormat/>
    <w:rsid w:val="00112148"/>
  </w:style>
  <w:style w:type="character" w:customStyle="1" w:styleId="ListLabel145">
    <w:name w:val="ListLabel 145"/>
    <w:uiPriority w:val="99"/>
    <w:qFormat/>
    <w:rsid w:val="00112148"/>
  </w:style>
  <w:style w:type="character" w:customStyle="1" w:styleId="ListLabel146">
    <w:name w:val="ListLabel 146"/>
    <w:uiPriority w:val="99"/>
    <w:qFormat/>
    <w:rsid w:val="00112148"/>
  </w:style>
  <w:style w:type="character" w:customStyle="1" w:styleId="ListLabel147">
    <w:name w:val="ListLabel 147"/>
    <w:uiPriority w:val="99"/>
    <w:qFormat/>
    <w:rsid w:val="00112148"/>
  </w:style>
  <w:style w:type="character" w:customStyle="1" w:styleId="ListLabel148">
    <w:name w:val="ListLabel 148"/>
    <w:uiPriority w:val="99"/>
    <w:qFormat/>
    <w:rsid w:val="00112148"/>
  </w:style>
  <w:style w:type="character" w:customStyle="1" w:styleId="ListLabel149">
    <w:name w:val="ListLabel 149"/>
    <w:uiPriority w:val="99"/>
    <w:qFormat/>
    <w:rsid w:val="00112148"/>
  </w:style>
  <w:style w:type="character" w:customStyle="1" w:styleId="ListLabel150">
    <w:name w:val="ListLabel 150"/>
    <w:uiPriority w:val="99"/>
    <w:qFormat/>
    <w:rsid w:val="00112148"/>
    <w:rPr>
      <w:sz w:val="24"/>
    </w:rPr>
  </w:style>
  <w:style w:type="character" w:customStyle="1" w:styleId="ListLabel151">
    <w:name w:val="ListLabel 151"/>
    <w:uiPriority w:val="99"/>
    <w:qFormat/>
    <w:rsid w:val="00112148"/>
  </w:style>
  <w:style w:type="character" w:customStyle="1" w:styleId="ListLabel152">
    <w:name w:val="ListLabel 152"/>
    <w:uiPriority w:val="99"/>
    <w:qFormat/>
    <w:rsid w:val="00112148"/>
  </w:style>
  <w:style w:type="character" w:customStyle="1" w:styleId="ListLabel153">
    <w:name w:val="ListLabel 153"/>
    <w:uiPriority w:val="99"/>
    <w:qFormat/>
    <w:rsid w:val="00112148"/>
  </w:style>
  <w:style w:type="character" w:customStyle="1" w:styleId="ListLabel154">
    <w:name w:val="ListLabel 154"/>
    <w:uiPriority w:val="99"/>
    <w:qFormat/>
    <w:rsid w:val="00112148"/>
  </w:style>
  <w:style w:type="character" w:customStyle="1" w:styleId="ListLabel155">
    <w:name w:val="ListLabel 155"/>
    <w:uiPriority w:val="99"/>
    <w:qFormat/>
    <w:rsid w:val="00112148"/>
  </w:style>
  <w:style w:type="character" w:customStyle="1" w:styleId="ListLabel156">
    <w:name w:val="ListLabel 156"/>
    <w:uiPriority w:val="99"/>
    <w:qFormat/>
    <w:rsid w:val="00112148"/>
  </w:style>
  <w:style w:type="character" w:customStyle="1" w:styleId="ListLabel157">
    <w:name w:val="ListLabel 157"/>
    <w:uiPriority w:val="99"/>
    <w:qFormat/>
    <w:rsid w:val="00112148"/>
  </w:style>
  <w:style w:type="character" w:customStyle="1" w:styleId="ListLabel158">
    <w:name w:val="ListLabel 158"/>
    <w:uiPriority w:val="99"/>
    <w:qFormat/>
    <w:rsid w:val="00112148"/>
  </w:style>
  <w:style w:type="character" w:customStyle="1" w:styleId="ListLabel159">
    <w:name w:val="ListLabel 159"/>
    <w:uiPriority w:val="99"/>
    <w:qFormat/>
    <w:rsid w:val="00112148"/>
    <w:rPr>
      <w:sz w:val="24"/>
    </w:rPr>
  </w:style>
  <w:style w:type="character" w:customStyle="1" w:styleId="ListLabel160">
    <w:name w:val="ListLabel 160"/>
    <w:uiPriority w:val="99"/>
    <w:qFormat/>
    <w:rsid w:val="00112148"/>
  </w:style>
  <w:style w:type="character" w:customStyle="1" w:styleId="ListLabel161">
    <w:name w:val="ListLabel 161"/>
    <w:uiPriority w:val="99"/>
    <w:qFormat/>
    <w:rsid w:val="00112148"/>
  </w:style>
  <w:style w:type="character" w:customStyle="1" w:styleId="ListLabel162">
    <w:name w:val="ListLabel 162"/>
    <w:uiPriority w:val="99"/>
    <w:qFormat/>
    <w:rsid w:val="00112148"/>
  </w:style>
  <w:style w:type="character" w:customStyle="1" w:styleId="ListLabel163">
    <w:name w:val="ListLabel 163"/>
    <w:uiPriority w:val="99"/>
    <w:qFormat/>
    <w:rsid w:val="00112148"/>
  </w:style>
  <w:style w:type="character" w:customStyle="1" w:styleId="ListLabel164">
    <w:name w:val="ListLabel 164"/>
    <w:uiPriority w:val="99"/>
    <w:qFormat/>
    <w:rsid w:val="00112148"/>
  </w:style>
  <w:style w:type="character" w:customStyle="1" w:styleId="ListLabel165">
    <w:name w:val="ListLabel 165"/>
    <w:uiPriority w:val="99"/>
    <w:qFormat/>
    <w:rsid w:val="00112148"/>
  </w:style>
  <w:style w:type="character" w:customStyle="1" w:styleId="ListLabel166">
    <w:name w:val="ListLabel 166"/>
    <w:uiPriority w:val="99"/>
    <w:qFormat/>
    <w:rsid w:val="00112148"/>
  </w:style>
  <w:style w:type="character" w:customStyle="1" w:styleId="ListLabel167">
    <w:name w:val="ListLabel 167"/>
    <w:uiPriority w:val="99"/>
    <w:qFormat/>
    <w:rsid w:val="00112148"/>
  </w:style>
  <w:style w:type="character" w:customStyle="1" w:styleId="ListLabel168">
    <w:name w:val="ListLabel 168"/>
    <w:uiPriority w:val="99"/>
    <w:qFormat/>
    <w:rsid w:val="00112148"/>
    <w:rPr>
      <w:sz w:val="24"/>
    </w:rPr>
  </w:style>
  <w:style w:type="character" w:customStyle="1" w:styleId="ListLabel169">
    <w:name w:val="ListLabel 169"/>
    <w:uiPriority w:val="99"/>
    <w:qFormat/>
    <w:rsid w:val="00112148"/>
  </w:style>
  <w:style w:type="character" w:customStyle="1" w:styleId="ListLabel170">
    <w:name w:val="ListLabel 170"/>
    <w:uiPriority w:val="99"/>
    <w:qFormat/>
    <w:rsid w:val="00112148"/>
  </w:style>
  <w:style w:type="character" w:customStyle="1" w:styleId="ListLabel171">
    <w:name w:val="ListLabel 171"/>
    <w:uiPriority w:val="99"/>
    <w:qFormat/>
    <w:rsid w:val="00112148"/>
  </w:style>
  <w:style w:type="character" w:customStyle="1" w:styleId="ListLabel172">
    <w:name w:val="ListLabel 172"/>
    <w:uiPriority w:val="99"/>
    <w:qFormat/>
    <w:rsid w:val="00112148"/>
  </w:style>
  <w:style w:type="character" w:customStyle="1" w:styleId="ListLabel173">
    <w:name w:val="ListLabel 173"/>
    <w:uiPriority w:val="99"/>
    <w:qFormat/>
    <w:rsid w:val="00112148"/>
  </w:style>
  <w:style w:type="character" w:customStyle="1" w:styleId="ListLabel174">
    <w:name w:val="ListLabel 174"/>
    <w:uiPriority w:val="99"/>
    <w:qFormat/>
    <w:rsid w:val="00112148"/>
  </w:style>
  <w:style w:type="character" w:customStyle="1" w:styleId="ListLabel175">
    <w:name w:val="ListLabel 175"/>
    <w:uiPriority w:val="99"/>
    <w:qFormat/>
    <w:rsid w:val="00112148"/>
  </w:style>
  <w:style w:type="character" w:customStyle="1" w:styleId="ListLabel176">
    <w:name w:val="ListLabel 176"/>
    <w:uiPriority w:val="99"/>
    <w:qFormat/>
    <w:rsid w:val="00112148"/>
  </w:style>
  <w:style w:type="character" w:customStyle="1" w:styleId="ListLabel177">
    <w:name w:val="ListLabel 177"/>
    <w:uiPriority w:val="99"/>
    <w:qFormat/>
    <w:rsid w:val="00112148"/>
  </w:style>
  <w:style w:type="character" w:customStyle="1" w:styleId="ListLabel178">
    <w:name w:val="ListLabel 178"/>
    <w:uiPriority w:val="99"/>
    <w:qFormat/>
    <w:rsid w:val="00112148"/>
  </w:style>
  <w:style w:type="character" w:customStyle="1" w:styleId="ListLabel179">
    <w:name w:val="ListLabel 179"/>
    <w:uiPriority w:val="99"/>
    <w:qFormat/>
    <w:rsid w:val="00112148"/>
  </w:style>
  <w:style w:type="character" w:customStyle="1" w:styleId="ListLabel180">
    <w:name w:val="ListLabel 180"/>
    <w:uiPriority w:val="99"/>
    <w:qFormat/>
    <w:rsid w:val="00112148"/>
  </w:style>
  <w:style w:type="character" w:customStyle="1" w:styleId="ListLabel181">
    <w:name w:val="ListLabel 181"/>
    <w:uiPriority w:val="99"/>
    <w:qFormat/>
    <w:rsid w:val="00112148"/>
  </w:style>
  <w:style w:type="character" w:customStyle="1" w:styleId="ListLabel182">
    <w:name w:val="ListLabel 182"/>
    <w:uiPriority w:val="99"/>
    <w:qFormat/>
    <w:rsid w:val="00112148"/>
  </w:style>
  <w:style w:type="character" w:customStyle="1" w:styleId="ListLabel183">
    <w:name w:val="ListLabel 183"/>
    <w:uiPriority w:val="99"/>
    <w:qFormat/>
    <w:rsid w:val="00112148"/>
  </w:style>
  <w:style w:type="character" w:customStyle="1" w:styleId="ListLabel184">
    <w:name w:val="ListLabel 184"/>
    <w:uiPriority w:val="99"/>
    <w:qFormat/>
    <w:rsid w:val="00112148"/>
  </w:style>
  <w:style w:type="character" w:customStyle="1" w:styleId="ListLabel185">
    <w:name w:val="ListLabel 185"/>
    <w:uiPriority w:val="99"/>
    <w:qFormat/>
    <w:rsid w:val="00112148"/>
  </w:style>
  <w:style w:type="character" w:customStyle="1" w:styleId="ListLabel186">
    <w:name w:val="ListLabel 186"/>
    <w:uiPriority w:val="99"/>
    <w:qFormat/>
    <w:rsid w:val="00112148"/>
    <w:rPr>
      <w:sz w:val="20"/>
    </w:rPr>
  </w:style>
  <w:style w:type="character" w:customStyle="1" w:styleId="ListLabel187">
    <w:name w:val="ListLabel 187"/>
    <w:uiPriority w:val="99"/>
    <w:qFormat/>
    <w:rsid w:val="00112148"/>
  </w:style>
  <w:style w:type="character" w:customStyle="1" w:styleId="ListLabel188">
    <w:name w:val="ListLabel 188"/>
    <w:uiPriority w:val="99"/>
    <w:qFormat/>
    <w:rsid w:val="00112148"/>
  </w:style>
  <w:style w:type="character" w:customStyle="1" w:styleId="ListLabel189">
    <w:name w:val="ListLabel 189"/>
    <w:uiPriority w:val="99"/>
    <w:qFormat/>
    <w:rsid w:val="00112148"/>
  </w:style>
  <w:style w:type="character" w:customStyle="1" w:styleId="ListLabel190">
    <w:name w:val="ListLabel 190"/>
    <w:uiPriority w:val="99"/>
    <w:qFormat/>
    <w:rsid w:val="00112148"/>
  </w:style>
  <w:style w:type="character" w:customStyle="1" w:styleId="ListLabel191">
    <w:name w:val="ListLabel 191"/>
    <w:uiPriority w:val="99"/>
    <w:qFormat/>
    <w:rsid w:val="00112148"/>
  </w:style>
  <w:style w:type="character" w:customStyle="1" w:styleId="ListLabel192">
    <w:name w:val="ListLabel 192"/>
    <w:uiPriority w:val="99"/>
    <w:qFormat/>
    <w:rsid w:val="00112148"/>
  </w:style>
  <w:style w:type="character" w:customStyle="1" w:styleId="ListLabel193">
    <w:name w:val="ListLabel 193"/>
    <w:uiPriority w:val="99"/>
    <w:qFormat/>
    <w:rsid w:val="00112148"/>
  </w:style>
  <w:style w:type="character" w:customStyle="1" w:styleId="ListLabel194">
    <w:name w:val="ListLabel 194"/>
    <w:uiPriority w:val="99"/>
    <w:qFormat/>
    <w:rsid w:val="00112148"/>
  </w:style>
  <w:style w:type="character" w:customStyle="1" w:styleId="ListLabel195">
    <w:name w:val="ListLabel 195"/>
    <w:uiPriority w:val="99"/>
    <w:qFormat/>
    <w:rsid w:val="00112148"/>
    <w:rPr>
      <w:sz w:val="20"/>
    </w:rPr>
  </w:style>
  <w:style w:type="character" w:customStyle="1" w:styleId="ListLabel196">
    <w:name w:val="ListLabel 196"/>
    <w:uiPriority w:val="99"/>
    <w:qFormat/>
    <w:rsid w:val="00112148"/>
  </w:style>
  <w:style w:type="character" w:customStyle="1" w:styleId="ListLabel197">
    <w:name w:val="ListLabel 197"/>
    <w:uiPriority w:val="99"/>
    <w:qFormat/>
    <w:rsid w:val="00112148"/>
  </w:style>
  <w:style w:type="character" w:customStyle="1" w:styleId="ListLabel198">
    <w:name w:val="ListLabel 198"/>
    <w:uiPriority w:val="99"/>
    <w:qFormat/>
    <w:rsid w:val="00112148"/>
  </w:style>
  <w:style w:type="character" w:customStyle="1" w:styleId="ListLabel199">
    <w:name w:val="ListLabel 199"/>
    <w:uiPriority w:val="99"/>
    <w:qFormat/>
    <w:rsid w:val="00112148"/>
  </w:style>
  <w:style w:type="character" w:customStyle="1" w:styleId="ListLabel200">
    <w:name w:val="ListLabel 200"/>
    <w:uiPriority w:val="99"/>
    <w:qFormat/>
    <w:rsid w:val="00112148"/>
  </w:style>
  <w:style w:type="character" w:customStyle="1" w:styleId="ListLabel201">
    <w:name w:val="ListLabel 201"/>
    <w:uiPriority w:val="99"/>
    <w:qFormat/>
    <w:rsid w:val="00112148"/>
  </w:style>
  <w:style w:type="character" w:customStyle="1" w:styleId="ListLabel202">
    <w:name w:val="ListLabel 202"/>
    <w:uiPriority w:val="99"/>
    <w:qFormat/>
    <w:rsid w:val="00112148"/>
  </w:style>
  <w:style w:type="character" w:customStyle="1" w:styleId="ListLabel203">
    <w:name w:val="ListLabel 203"/>
    <w:uiPriority w:val="99"/>
    <w:qFormat/>
    <w:rsid w:val="00112148"/>
  </w:style>
  <w:style w:type="character" w:customStyle="1" w:styleId="ListLabel204">
    <w:name w:val="ListLabel 204"/>
    <w:uiPriority w:val="99"/>
    <w:qFormat/>
    <w:rsid w:val="00112148"/>
  </w:style>
  <w:style w:type="character" w:customStyle="1" w:styleId="ListLabel205">
    <w:name w:val="ListLabel 205"/>
    <w:uiPriority w:val="99"/>
    <w:qFormat/>
    <w:rsid w:val="00112148"/>
  </w:style>
  <w:style w:type="character" w:customStyle="1" w:styleId="ListLabel206">
    <w:name w:val="ListLabel 206"/>
    <w:uiPriority w:val="99"/>
    <w:qFormat/>
    <w:rsid w:val="00112148"/>
  </w:style>
  <w:style w:type="character" w:customStyle="1" w:styleId="ListLabel207">
    <w:name w:val="ListLabel 207"/>
    <w:uiPriority w:val="99"/>
    <w:qFormat/>
    <w:rsid w:val="00112148"/>
  </w:style>
  <w:style w:type="character" w:customStyle="1" w:styleId="ListLabel208">
    <w:name w:val="ListLabel 208"/>
    <w:uiPriority w:val="99"/>
    <w:qFormat/>
    <w:rsid w:val="00112148"/>
  </w:style>
  <w:style w:type="character" w:customStyle="1" w:styleId="ListLabel209">
    <w:name w:val="ListLabel 209"/>
    <w:uiPriority w:val="99"/>
    <w:qFormat/>
    <w:rsid w:val="00112148"/>
  </w:style>
  <w:style w:type="character" w:customStyle="1" w:styleId="ListLabel210">
    <w:name w:val="ListLabel 210"/>
    <w:uiPriority w:val="99"/>
    <w:qFormat/>
    <w:rsid w:val="00112148"/>
  </w:style>
  <w:style w:type="character" w:customStyle="1" w:styleId="ListLabel211">
    <w:name w:val="ListLabel 211"/>
    <w:uiPriority w:val="99"/>
    <w:qFormat/>
    <w:rsid w:val="00112148"/>
  </w:style>
  <w:style w:type="character" w:customStyle="1" w:styleId="ListLabel212">
    <w:name w:val="ListLabel 212"/>
    <w:uiPriority w:val="99"/>
    <w:qFormat/>
    <w:rsid w:val="00112148"/>
  </w:style>
  <w:style w:type="character" w:customStyle="1" w:styleId="ListLabel213">
    <w:name w:val="ListLabel 213"/>
    <w:uiPriority w:val="99"/>
    <w:qFormat/>
    <w:rsid w:val="00112148"/>
  </w:style>
  <w:style w:type="character" w:customStyle="1" w:styleId="ListLabel214">
    <w:name w:val="ListLabel 214"/>
    <w:uiPriority w:val="99"/>
    <w:qFormat/>
    <w:rsid w:val="00112148"/>
  </w:style>
  <w:style w:type="character" w:customStyle="1" w:styleId="ListLabel215">
    <w:name w:val="ListLabel 215"/>
    <w:uiPriority w:val="99"/>
    <w:qFormat/>
    <w:rsid w:val="00112148"/>
  </w:style>
  <w:style w:type="character" w:customStyle="1" w:styleId="ListLabel216">
    <w:name w:val="ListLabel 216"/>
    <w:uiPriority w:val="99"/>
    <w:qFormat/>
    <w:rsid w:val="00112148"/>
  </w:style>
  <w:style w:type="character" w:customStyle="1" w:styleId="ListLabel217">
    <w:name w:val="ListLabel 217"/>
    <w:uiPriority w:val="99"/>
    <w:qFormat/>
    <w:rsid w:val="00112148"/>
  </w:style>
  <w:style w:type="character" w:customStyle="1" w:styleId="ListLabel218">
    <w:name w:val="ListLabel 218"/>
    <w:uiPriority w:val="99"/>
    <w:qFormat/>
    <w:rsid w:val="00112148"/>
  </w:style>
  <w:style w:type="character" w:customStyle="1" w:styleId="ListLabel219">
    <w:name w:val="ListLabel 219"/>
    <w:uiPriority w:val="99"/>
    <w:qFormat/>
    <w:rsid w:val="00112148"/>
  </w:style>
  <w:style w:type="character" w:customStyle="1" w:styleId="ListLabel220">
    <w:name w:val="ListLabel 220"/>
    <w:uiPriority w:val="99"/>
    <w:qFormat/>
    <w:rsid w:val="00112148"/>
  </w:style>
  <w:style w:type="character" w:customStyle="1" w:styleId="ListLabel221">
    <w:name w:val="ListLabel 221"/>
    <w:uiPriority w:val="99"/>
    <w:qFormat/>
    <w:rsid w:val="00112148"/>
  </w:style>
  <w:style w:type="character" w:customStyle="1" w:styleId="ListLabel222">
    <w:name w:val="ListLabel 222"/>
    <w:uiPriority w:val="99"/>
    <w:qFormat/>
    <w:rsid w:val="00112148"/>
  </w:style>
  <w:style w:type="character" w:customStyle="1" w:styleId="ListLabel223">
    <w:name w:val="ListLabel 223"/>
    <w:uiPriority w:val="99"/>
    <w:qFormat/>
    <w:rsid w:val="00112148"/>
  </w:style>
  <w:style w:type="character" w:customStyle="1" w:styleId="ListLabel224">
    <w:name w:val="ListLabel 224"/>
    <w:uiPriority w:val="99"/>
    <w:qFormat/>
    <w:rsid w:val="00112148"/>
  </w:style>
  <w:style w:type="character" w:customStyle="1" w:styleId="ListLabel225">
    <w:name w:val="ListLabel 225"/>
    <w:uiPriority w:val="99"/>
    <w:qFormat/>
    <w:rsid w:val="00112148"/>
  </w:style>
  <w:style w:type="character" w:customStyle="1" w:styleId="ListLabel226">
    <w:name w:val="ListLabel 226"/>
    <w:uiPriority w:val="99"/>
    <w:qFormat/>
    <w:rsid w:val="00112148"/>
    <w:rPr>
      <w:b/>
      <w:sz w:val="20"/>
    </w:rPr>
  </w:style>
  <w:style w:type="character" w:customStyle="1" w:styleId="ListLabel227">
    <w:name w:val="ListLabel 227"/>
    <w:uiPriority w:val="99"/>
    <w:qFormat/>
    <w:rsid w:val="00112148"/>
  </w:style>
  <w:style w:type="character" w:customStyle="1" w:styleId="ListLabel228">
    <w:name w:val="ListLabel 228"/>
    <w:uiPriority w:val="99"/>
    <w:qFormat/>
    <w:rsid w:val="00112148"/>
  </w:style>
  <w:style w:type="character" w:customStyle="1" w:styleId="ListLabel229">
    <w:name w:val="ListLabel 229"/>
    <w:uiPriority w:val="99"/>
    <w:qFormat/>
    <w:rsid w:val="00112148"/>
  </w:style>
  <w:style w:type="character" w:customStyle="1" w:styleId="ListLabel230">
    <w:name w:val="ListLabel 230"/>
    <w:uiPriority w:val="99"/>
    <w:qFormat/>
    <w:rsid w:val="00112148"/>
  </w:style>
  <w:style w:type="character" w:customStyle="1" w:styleId="ListLabel231">
    <w:name w:val="ListLabel 231"/>
    <w:uiPriority w:val="99"/>
    <w:qFormat/>
    <w:rsid w:val="00112148"/>
  </w:style>
  <w:style w:type="character" w:customStyle="1" w:styleId="ListLabel232">
    <w:name w:val="ListLabel 232"/>
    <w:uiPriority w:val="99"/>
    <w:qFormat/>
    <w:rsid w:val="00112148"/>
  </w:style>
  <w:style w:type="character" w:customStyle="1" w:styleId="ListLabel233">
    <w:name w:val="ListLabel 233"/>
    <w:uiPriority w:val="99"/>
    <w:qFormat/>
    <w:rsid w:val="00112148"/>
  </w:style>
  <w:style w:type="character" w:customStyle="1" w:styleId="ListLabel234">
    <w:name w:val="ListLabel 234"/>
    <w:uiPriority w:val="99"/>
    <w:qFormat/>
    <w:rsid w:val="00112148"/>
  </w:style>
  <w:style w:type="character" w:customStyle="1" w:styleId="ListLabel235">
    <w:name w:val="ListLabel 235"/>
    <w:uiPriority w:val="99"/>
    <w:qFormat/>
    <w:rsid w:val="00112148"/>
    <w:rPr>
      <w:sz w:val="20"/>
    </w:rPr>
  </w:style>
  <w:style w:type="character" w:customStyle="1" w:styleId="ListLabel236">
    <w:name w:val="ListLabel 236"/>
    <w:uiPriority w:val="99"/>
    <w:qFormat/>
    <w:rsid w:val="00112148"/>
  </w:style>
  <w:style w:type="character" w:customStyle="1" w:styleId="ListLabel237">
    <w:name w:val="ListLabel 237"/>
    <w:uiPriority w:val="99"/>
    <w:qFormat/>
    <w:rsid w:val="00112148"/>
  </w:style>
  <w:style w:type="character" w:customStyle="1" w:styleId="ListLabel238">
    <w:name w:val="ListLabel 238"/>
    <w:uiPriority w:val="99"/>
    <w:qFormat/>
    <w:rsid w:val="00112148"/>
  </w:style>
  <w:style w:type="character" w:customStyle="1" w:styleId="ListLabel239">
    <w:name w:val="ListLabel 239"/>
    <w:uiPriority w:val="99"/>
    <w:qFormat/>
    <w:rsid w:val="00112148"/>
  </w:style>
  <w:style w:type="character" w:customStyle="1" w:styleId="ListLabel240">
    <w:name w:val="ListLabel 240"/>
    <w:uiPriority w:val="99"/>
    <w:qFormat/>
    <w:rsid w:val="00112148"/>
  </w:style>
  <w:style w:type="character" w:customStyle="1" w:styleId="ListLabel241">
    <w:name w:val="ListLabel 241"/>
    <w:uiPriority w:val="99"/>
    <w:qFormat/>
    <w:rsid w:val="00112148"/>
  </w:style>
  <w:style w:type="character" w:customStyle="1" w:styleId="ListLabel242">
    <w:name w:val="ListLabel 242"/>
    <w:uiPriority w:val="99"/>
    <w:qFormat/>
    <w:rsid w:val="00112148"/>
  </w:style>
  <w:style w:type="character" w:customStyle="1" w:styleId="ListLabel243">
    <w:name w:val="ListLabel 243"/>
    <w:uiPriority w:val="99"/>
    <w:qFormat/>
    <w:rsid w:val="00112148"/>
  </w:style>
  <w:style w:type="character" w:customStyle="1" w:styleId="ListLabel244">
    <w:name w:val="ListLabel 244"/>
    <w:uiPriority w:val="99"/>
    <w:qFormat/>
    <w:rsid w:val="00112148"/>
    <w:rPr>
      <w:sz w:val="20"/>
    </w:rPr>
  </w:style>
  <w:style w:type="character" w:customStyle="1" w:styleId="ListLabel245">
    <w:name w:val="ListLabel 245"/>
    <w:uiPriority w:val="99"/>
    <w:qFormat/>
    <w:rsid w:val="00112148"/>
  </w:style>
  <w:style w:type="character" w:customStyle="1" w:styleId="ListLabel246">
    <w:name w:val="ListLabel 246"/>
    <w:uiPriority w:val="99"/>
    <w:qFormat/>
    <w:rsid w:val="00112148"/>
  </w:style>
  <w:style w:type="character" w:customStyle="1" w:styleId="ListLabel247">
    <w:name w:val="ListLabel 247"/>
    <w:uiPriority w:val="99"/>
    <w:qFormat/>
    <w:rsid w:val="00112148"/>
  </w:style>
  <w:style w:type="character" w:customStyle="1" w:styleId="ListLabel248">
    <w:name w:val="ListLabel 248"/>
    <w:uiPriority w:val="99"/>
    <w:qFormat/>
    <w:rsid w:val="00112148"/>
  </w:style>
  <w:style w:type="character" w:customStyle="1" w:styleId="ListLabel249">
    <w:name w:val="ListLabel 249"/>
    <w:uiPriority w:val="99"/>
    <w:qFormat/>
    <w:rsid w:val="00112148"/>
  </w:style>
  <w:style w:type="character" w:customStyle="1" w:styleId="ListLabel250">
    <w:name w:val="ListLabel 250"/>
    <w:uiPriority w:val="99"/>
    <w:qFormat/>
    <w:rsid w:val="00112148"/>
  </w:style>
  <w:style w:type="character" w:customStyle="1" w:styleId="ListLabel251">
    <w:name w:val="ListLabel 251"/>
    <w:uiPriority w:val="99"/>
    <w:qFormat/>
    <w:rsid w:val="00112148"/>
  </w:style>
  <w:style w:type="character" w:customStyle="1" w:styleId="ListLabel252">
    <w:name w:val="ListLabel 252"/>
    <w:uiPriority w:val="99"/>
    <w:qFormat/>
    <w:rsid w:val="00112148"/>
  </w:style>
  <w:style w:type="character" w:customStyle="1" w:styleId="ListLabel253">
    <w:name w:val="ListLabel 253"/>
    <w:uiPriority w:val="99"/>
    <w:qFormat/>
    <w:rsid w:val="00112148"/>
    <w:rPr>
      <w:sz w:val="20"/>
    </w:rPr>
  </w:style>
  <w:style w:type="character" w:customStyle="1" w:styleId="ListLabel254">
    <w:name w:val="ListLabel 254"/>
    <w:uiPriority w:val="99"/>
    <w:qFormat/>
    <w:rsid w:val="00112148"/>
  </w:style>
  <w:style w:type="character" w:customStyle="1" w:styleId="ListLabel255">
    <w:name w:val="ListLabel 255"/>
    <w:uiPriority w:val="99"/>
    <w:qFormat/>
    <w:rsid w:val="00112148"/>
  </w:style>
  <w:style w:type="character" w:customStyle="1" w:styleId="ListLabel256">
    <w:name w:val="ListLabel 256"/>
    <w:uiPriority w:val="99"/>
    <w:qFormat/>
    <w:rsid w:val="00112148"/>
  </w:style>
  <w:style w:type="character" w:customStyle="1" w:styleId="ListLabel257">
    <w:name w:val="ListLabel 257"/>
    <w:uiPriority w:val="99"/>
    <w:qFormat/>
    <w:rsid w:val="00112148"/>
  </w:style>
  <w:style w:type="character" w:customStyle="1" w:styleId="ListLabel258">
    <w:name w:val="ListLabel 258"/>
    <w:uiPriority w:val="99"/>
    <w:qFormat/>
    <w:rsid w:val="00112148"/>
  </w:style>
  <w:style w:type="character" w:customStyle="1" w:styleId="ListLabel259">
    <w:name w:val="ListLabel 259"/>
    <w:uiPriority w:val="99"/>
    <w:qFormat/>
    <w:rsid w:val="00112148"/>
  </w:style>
  <w:style w:type="character" w:customStyle="1" w:styleId="ListLabel260">
    <w:name w:val="ListLabel 260"/>
    <w:uiPriority w:val="99"/>
    <w:qFormat/>
    <w:rsid w:val="00112148"/>
  </w:style>
  <w:style w:type="character" w:customStyle="1" w:styleId="ListLabel261">
    <w:name w:val="ListLabel 261"/>
    <w:uiPriority w:val="99"/>
    <w:qFormat/>
    <w:rsid w:val="00112148"/>
  </w:style>
  <w:style w:type="character" w:customStyle="1" w:styleId="ListLabel262">
    <w:name w:val="ListLabel 262"/>
    <w:uiPriority w:val="99"/>
    <w:qFormat/>
    <w:rsid w:val="00112148"/>
    <w:rPr>
      <w:sz w:val="20"/>
    </w:rPr>
  </w:style>
  <w:style w:type="character" w:customStyle="1" w:styleId="ListLabel263">
    <w:name w:val="ListLabel 263"/>
    <w:uiPriority w:val="99"/>
    <w:qFormat/>
    <w:rsid w:val="00112148"/>
  </w:style>
  <w:style w:type="character" w:customStyle="1" w:styleId="ListLabel264">
    <w:name w:val="ListLabel 264"/>
    <w:uiPriority w:val="99"/>
    <w:qFormat/>
    <w:rsid w:val="00112148"/>
  </w:style>
  <w:style w:type="character" w:customStyle="1" w:styleId="ListLabel265">
    <w:name w:val="ListLabel 265"/>
    <w:uiPriority w:val="99"/>
    <w:qFormat/>
    <w:rsid w:val="00112148"/>
  </w:style>
  <w:style w:type="character" w:customStyle="1" w:styleId="ListLabel266">
    <w:name w:val="ListLabel 266"/>
    <w:uiPriority w:val="99"/>
    <w:qFormat/>
    <w:rsid w:val="00112148"/>
  </w:style>
  <w:style w:type="character" w:customStyle="1" w:styleId="ListLabel267">
    <w:name w:val="ListLabel 267"/>
    <w:uiPriority w:val="99"/>
    <w:qFormat/>
    <w:rsid w:val="00112148"/>
  </w:style>
  <w:style w:type="character" w:customStyle="1" w:styleId="ListLabel268">
    <w:name w:val="ListLabel 268"/>
    <w:uiPriority w:val="99"/>
    <w:qFormat/>
    <w:rsid w:val="00112148"/>
  </w:style>
  <w:style w:type="character" w:customStyle="1" w:styleId="ListLabel269">
    <w:name w:val="ListLabel 269"/>
    <w:uiPriority w:val="99"/>
    <w:qFormat/>
    <w:rsid w:val="00112148"/>
  </w:style>
  <w:style w:type="character" w:customStyle="1" w:styleId="ListLabel270">
    <w:name w:val="ListLabel 270"/>
    <w:uiPriority w:val="99"/>
    <w:qFormat/>
    <w:rsid w:val="00112148"/>
  </w:style>
  <w:style w:type="character" w:customStyle="1" w:styleId="ListLabel271">
    <w:name w:val="ListLabel 271"/>
    <w:uiPriority w:val="99"/>
    <w:qFormat/>
    <w:rsid w:val="00112148"/>
    <w:rPr>
      <w:sz w:val="20"/>
    </w:rPr>
  </w:style>
  <w:style w:type="character" w:customStyle="1" w:styleId="ListLabel272">
    <w:name w:val="ListLabel 272"/>
    <w:uiPriority w:val="99"/>
    <w:qFormat/>
    <w:rsid w:val="00112148"/>
  </w:style>
  <w:style w:type="character" w:customStyle="1" w:styleId="ListLabel273">
    <w:name w:val="ListLabel 273"/>
    <w:uiPriority w:val="99"/>
    <w:qFormat/>
    <w:rsid w:val="00112148"/>
  </w:style>
  <w:style w:type="character" w:customStyle="1" w:styleId="ListLabel274">
    <w:name w:val="ListLabel 274"/>
    <w:uiPriority w:val="99"/>
    <w:qFormat/>
    <w:rsid w:val="00112148"/>
  </w:style>
  <w:style w:type="character" w:customStyle="1" w:styleId="ListLabel275">
    <w:name w:val="ListLabel 275"/>
    <w:uiPriority w:val="99"/>
    <w:qFormat/>
    <w:rsid w:val="00112148"/>
  </w:style>
  <w:style w:type="character" w:customStyle="1" w:styleId="ListLabel276">
    <w:name w:val="ListLabel 276"/>
    <w:uiPriority w:val="99"/>
    <w:qFormat/>
    <w:rsid w:val="00112148"/>
  </w:style>
  <w:style w:type="character" w:customStyle="1" w:styleId="ListLabel277">
    <w:name w:val="ListLabel 277"/>
    <w:uiPriority w:val="99"/>
    <w:qFormat/>
    <w:rsid w:val="00112148"/>
  </w:style>
  <w:style w:type="character" w:customStyle="1" w:styleId="ListLabel278">
    <w:name w:val="ListLabel 278"/>
    <w:uiPriority w:val="99"/>
    <w:qFormat/>
    <w:rsid w:val="00112148"/>
  </w:style>
  <w:style w:type="character" w:customStyle="1" w:styleId="ListLabel279">
    <w:name w:val="ListLabel 279"/>
    <w:uiPriority w:val="99"/>
    <w:qFormat/>
    <w:rsid w:val="00112148"/>
  </w:style>
  <w:style w:type="character" w:customStyle="1" w:styleId="ListLabel280">
    <w:name w:val="ListLabel 280"/>
    <w:uiPriority w:val="99"/>
    <w:qFormat/>
    <w:rsid w:val="00112148"/>
    <w:rPr>
      <w:sz w:val="20"/>
    </w:rPr>
  </w:style>
  <w:style w:type="character" w:customStyle="1" w:styleId="ListLabel281">
    <w:name w:val="ListLabel 281"/>
    <w:uiPriority w:val="99"/>
    <w:qFormat/>
    <w:rsid w:val="00112148"/>
  </w:style>
  <w:style w:type="character" w:customStyle="1" w:styleId="ListLabel282">
    <w:name w:val="ListLabel 282"/>
    <w:uiPriority w:val="99"/>
    <w:qFormat/>
    <w:rsid w:val="00112148"/>
  </w:style>
  <w:style w:type="character" w:customStyle="1" w:styleId="ListLabel283">
    <w:name w:val="ListLabel 283"/>
    <w:uiPriority w:val="99"/>
    <w:qFormat/>
    <w:rsid w:val="00112148"/>
  </w:style>
  <w:style w:type="character" w:customStyle="1" w:styleId="ListLabel284">
    <w:name w:val="ListLabel 284"/>
    <w:uiPriority w:val="99"/>
    <w:qFormat/>
    <w:rsid w:val="00112148"/>
  </w:style>
  <w:style w:type="character" w:customStyle="1" w:styleId="ListLabel285">
    <w:name w:val="ListLabel 285"/>
    <w:uiPriority w:val="99"/>
    <w:qFormat/>
    <w:rsid w:val="00112148"/>
  </w:style>
  <w:style w:type="character" w:customStyle="1" w:styleId="ListLabel286">
    <w:name w:val="ListLabel 286"/>
    <w:uiPriority w:val="99"/>
    <w:qFormat/>
    <w:rsid w:val="00112148"/>
  </w:style>
  <w:style w:type="character" w:customStyle="1" w:styleId="ListLabel287">
    <w:name w:val="ListLabel 287"/>
    <w:uiPriority w:val="99"/>
    <w:qFormat/>
    <w:rsid w:val="00112148"/>
  </w:style>
  <w:style w:type="character" w:customStyle="1" w:styleId="ListLabel288">
    <w:name w:val="ListLabel 288"/>
    <w:uiPriority w:val="99"/>
    <w:qFormat/>
    <w:rsid w:val="00112148"/>
  </w:style>
  <w:style w:type="character" w:customStyle="1" w:styleId="ListLabel289">
    <w:name w:val="ListLabel 289"/>
    <w:uiPriority w:val="99"/>
    <w:qFormat/>
    <w:rsid w:val="00112148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112148"/>
  </w:style>
  <w:style w:type="character" w:customStyle="1" w:styleId="ListLabel291">
    <w:name w:val="ListLabel 291"/>
    <w:uiPriority w:val="99"/>
    <w:qFormat/>
    <w:rsid w:val="00112148"/>
  </w:style>
  <w:style w:type="character" w:customStyle="1" w:styleId="ListLabel292">
    <w:name w:val="ListLabel 292"/>
    <w:uiPriority w:val="99"/>
    <w:qFormat/>
    <w:rsid w:val="00112148"/>
  </w:style>
  <w:style w:type="character" w:customStyle="1" w:styleId="ListLabel293">
    <w:name w:val="ListLabel 293"/>
    <w:uiPriority w:val="99"/>
    <w:qFormat/>
    <w:rsid w:val="00112148"/>
  </w:style>
  <w:style w:type="character" w:customStyle="1" w:styleId="ListLabel294">
    <w:name w:val="ListLabel 294"/>
    <w:uiPriority w:val="99"/>
    <w:qFormat/>
    <w:rsid w:val="00112148"/>
  </w:style>
  <w:style w:type="character" w:customStyle="1" w:styleId="ListLabel295">
    <w:name w:val="ListLabel 295"/>
    <w:uiPriority w:val="99"/>
    <w:qFormat/>
    <w:rsid w:val="00112148"/>
  </w:style>
  <w:style w:type="character" w:customStyle="1" w:styleId="ListLabel296">
    <w:name w:val="ListLabel 296"/>
    <w:uiPriority w:val="99"/>
    <w:qFormat/>
    <w:rsid w:val="00112148"/>
  </w:style>
  <w:style w:type="character" w:customStyle="1" w:styleId="ListLabel297">
    <w:name w:val="ListLabel 297"/>
    <w:uiPriority w:val="99"/>
    <w:qFormat/>
    <w:rsid w:val="00112148"/>
  </w:style>
  <w:style w:type="character" w:customStyle="1" w:styleId="ListLabel298">
    <w:name w:val="ListLabel 298"/>
    <w:uiPriority w:val="99"/>
    <w:qFormat/>
    <w:rsid w:val="00112148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112148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112148"/>
    <w:rPr>
      <w:b/>
    </w:rPr>
  </w:style>
  <w:style w:type="character" w:customStyle="1" w:styleId="ListLabel299">
    <w:name w:val="ListLabel 299"/>
    <w:uiPriority w:val="99"/>
    <w:qFormat/>
    <w:rsid w:val="00112148"/>
    <w:rPr>
      <w:sz w:val="20"/>
    </w:rPr>
  </w:style>
  <w:style w:type="character" w:customStyle="1" w:styleId="ListLabel300">
    <w:name w:val="ListLabel 300"/>
    <w:uiPriority w:val="99"/>
    <w:qFormat/>
    <w:rsid w:val="00112148"/>
  </w:style>
  <w:style w:type="character" w:customStyle="1" w:styleId="ListLabel301">
    <w:name w:val="ListLabel 301"/>
    <w:uiPriority w:val="99"/>
    <w:qFormat/>
    <w:rsid w:val="00112148"/>
  </w:style>
  <w:style w:type="character" w:customStyle="1" w:styleId="ListLabel302">
    <w:name w:val="ListLabel 302"/>
    <w:uiPriority w:val="99"/>
    <w:qFormat/>
    <w:rsid w:val="00112148"/>
  </w:style>
  <w:style w:type="character" w:customStyle="1" w:styleId="ListLabel303">
    <w:name w:val="ListLabel 303"/>
    <w:uiPriority w:val="99"/>
    <w:qFormat/>
    <w:rsid w:val="00112148"/>
  </w:style>
  <w:style w:type="character" w:customStyle="1" w:styleId="ListLabel304">
    <w:name w:val="ListLabel 304"/>
    <w:uiPriority w:val="99"/>
    <w:qFormat/>
    <w:rsid w:val="00112148"/>
  </w:style>
  <w:style w:type="character" w:customStyle="1" w:styleId="ListLabel305">
    <w:name w:val="ListLabel 305"/>
    <w:uiPriority w:val="99"/>
    <w:qFormat/>
    <w:rsid w:val="00112148"/>
  </w:style>
  <w:style w:type="character" w:customStyle="1" w:styleId="ListLabel306">
    <w:name w:val="ListLabel 306"/>
    <w:uiPriority w:val="99"/>
    <w:qFormat/>
    <w:rsid w:val="00112148"/>
  </w:style>
  <w:style w:type="character" w:customStyle="1" w:styleId="ListLabel307">
    <w:name w:val="ListLabel 307"/>
    <w:uiPriority w:val="99"/>
    <w:qFormat/>
    <w:rsid w:val="00112148"/>
  </w:style>
  <w:style w:type="character" w:customStyle="1" w:styleId="ListLabel308">
    <w:name w:val="ListLabel 308"/>
    <w:uiPriority w:val="99"/>
    <w:qFormat/>
    <w:rsid w:val="00112148"/>
    <w:rPr>
      <w:sz w:val="20"/>
    </w:rPr>
  </w:style>
  <w:style w:type="character" w:customStyle="1" w:styleId="ListLabel309">
    <w:name w:val="ListLabel 309"/>
    <w:uiPriority w:val="99"/>
    <w:qFormat/>
    <w:rsid w:val="00112148"/>
    <w:rPr>
      <w:sz w:val="20"/>
    </w:rPr>
  </w:style>
  <w:style w:type="character" w:customStyle="1" w:styleId="ListLabel310">
    <w:name w:val="ListLabel 310"/>
    <w:uiPriority w:val="99"/>
    <w:qFormat/>
    <w:rsid w:val="00112148"/>
  </w:style>
  <w:style w:type="character" w:customStyle="1" w:styleId="ListLabel311">
    <w:name w:val="ListLabel 311"/>
    <w:uiPriority w:val="99"/>
    <w:qFormat/>
    <w:rsid w:val="00112148"/>
  </w:style>
  <w:style w:type="character" w:customStyle="1" w:styleId="ListLabel312">
    <w:name w:val="ListLabel 312"/>
    <w:uiPriority w:val="99"/>
    <w:qFormat/>
    <w:rsid w:val="00112148"/>
  </w:style>
  <w:style w:type="character" w:customStyle="1" w:styleId="ListLabel313">
    <w:name w:val="ListLabel 313"/>
    <w:uiPriority w:val="99"/>
    <w:qFormat/>
    <w:rsid w:val="00112148"/>
  </w:style>
  <w:style w:type="character" w:customStyle="1" w:styleId="ListLabel314">
    <w:name w:val="ListLabel 314"/>
    <w:uiPriority w:val="99"/>
    <w:qFormat/>
    <w:rsid w:val="00112148"/>
  </w:style>
  <w:style w:type="character" w:customStyle="1" w:styleId="ListLabel315">
    <w:name w:val="ListLabel 315"/>
    <w:uiPriority w:val="99"/>
    <w:qFormat/>
    <w:rsid w:val="00112148"/>
  </w:style>
  <w:style w:type="character" w:customStyle="1" w:styleId="ListLabel316">
    <w:name w:val="ListLabel 316"/>
    <w:uiPriority w:val="99"/>
    <w:qFormat/>
    <w:rsid w:val="00112148"/>
  </w:style>
  <w:style w:type="character" w:customStyle="1" w:styleId="ListLabel317">
    <w:name w:val="ListLabel 317"/>
    <w:uiPriority w:val="99"/>
    <w:qFormat/>
    <w:rsid w:val="00112148"/>
  </w:style>
  <w:style w:type="character" w:customStyle="1" w:styleId="ListLabel318">
    <w:name w:val="ListLabel 318"/>
    <w:uiPriority w:val="99"/>
    <w:qFormat/>
    <w:rsid w:val="00112148"/>
    <w:rPr>
      <w:sz w:val="20"/>
    </w:rPr>
  </w:style>
  <w:style w:type="character" w:customStyle="1" w:styleId="ListLabel319">
    <w:name w:val="ListLabel 319"/>
    <w:uiPriority w:val="99"/>
    <w:qFormat/>
    <w:rsid w:val="00112148"/>
  </w:style>
  <w:style w:type="character" w:customStyle="1" w:styleId="ListLabel320">
    <w:name w:val="ListLabel 320"/>
    <w:uiPriority w:val="99"/>
    <w:qFormat/>
    <w:rsid w:val="00112148"/>
  </w:style>
  <w:style w:type="character" w:customStyle="1" w:styleId="ListLabel321">
    <w:name w:val="ListLabel 321"/>
    <w:uiPriority w:val="99"/>
    <w:qFormat/>
    <w:rsid w:val="00112148"/>
  </w:style>
  <w:style w:type="character" w:customStyle="1" w:styleId="ListLabel322">
    <w:name w:val="ListLabel 322"/>
    <w:uiPriority w:val="99"/>
    <w:qFormat/>
    <w:rsid w:val="00112148"/>
  </w:style>
  <w:style w:type="character" w:customStyle="1" w:styleId="ListLabel323">
    <w:name w:val="ListLabel 323"/>
    <w:uiPriority w:val="99"/>
    <w:qFormat/>
    <w:rsid w:val="00112148"/>
  </w:style>
  <w:style w:type="character" w:customStyle="1" w:styleId="ListLabel324">
    <w:name w:val="ListLabel 324"/>
    <w:uiPriority w:val="99"/>
    <w:qFormat/>
    <w:rsid w:val="00112148"/>
  </w:style>
  <w:style w:type="character" w:customStyle="1" w:styleId="ListLabel325">
    <w:name w:val="ListLabel 325"/>
    <w:uiPriority w:val="99"/>
    <w:qFormat/>
    <w:rsid w:val="00112148"/>
  </w:style>
  <w:style w:type="character" w:customStyle="1" w:styleId="ListLabel326">
    <w:name w:val="ListLabel 326"/>
    <w:uiPriority w:val="99"/>
    <w:qFormat/>
    <w:rsid w:val="00112148"/>
  </w:style>
  <w:style w:type="character" w:customStyle="1" w:styleId="ListLabel327">
    <w:name w:val="ListLabel 327"/>
    <w:uiPriority w:val="99"/>
    <w:qFormat/>
    <w:rsid w:val="00112148"/>
    <w:rPr>
      <w:b/>
      <w:sz w:val="20"/>
    </w:rPr>
  </w:style>
  <w:style w:type="character" w:customStyle="1" w:styleId="ListLabel328">
    <w:name w:val="ListLabel 328"/>
    <w:uiPriority w:val="99"/>
    <w:qFormat/>
    <w:rsid w:val="00112148"/>
  </w:style>
  <w:style w:type="character" w:customStyle="1" w:styleId="ListLabel329">
    <w:name w:val="ListLabel 329"/>
    <w:uiPriority w:val="99"/>
    <w:qFormat/>
    <w:rsid w:val="00112148"/>
  </w:style>
  <w:style w:type="character" w:customStyle="1" w:styleId="ListLabel330">
    <w:name w:val="ListLabel 330"/>
    <w:uiPriority w:val="99"/>
    <w:qFormat/>
    <w:rsid w:val="00112148"/>
  </w:style>
  <w:style w:type="character" w:customStyle="1" w:styleId="ListLabel331">
    <w:name w:val="ListLabel 331"/>
    <w:uiPriority w:val="99"/>
    <w:qFormat/>
    <w:rsid w:val="00112148"/>
  </w:style>
  <w:style w:type="character" w:customStyle="1" w:styleId="ListLabel332">
    <w:name w:val="ListLabel 332"/>
    <w:uiPriority w:val="99"/>
    <w:qFormat/>
    <w:rsid w:val="00112148"/>
  </w:style>
  <w:style w:type="character" w:customStyle="1" w:styleId="ListLabel333">
    <w:name w:val="ListLabel 333"/>
    <w:uiPriority w:val="99"/>
    <w:qFormat/>
    <w:rsid w:val="00112148"/>
  </w:style>
  <w:style w:type="character" w:customStyle="1" w:styleId="ListLabel334">
    <w:name w:val="ListLabel 334"/>
    <w:uiPriority w:val="99"/>
    <w:qFormat/>
    <w:rsid w:val="00112148"/>
  </w:style>
  <w:style w:type="character" w:customStyle="1" w:styleId="ListLabel335">
    <w:name w:val="ListLabel 335"/>
    <w:uiPriority w:val="99"/>
    <w:qFormat/>
    <w:rsid w:val="00112148"/>
  </w:style>
  <w:style w:type="character" w:customStyle="1" w:styleId="ListLabel336">
    <w:name w:val="ListLabel 336"/>
    <w:uiPriority w:val="99"/>
    <w:qFormat/>
    <w:rsid w:val="00112148"/>
    <w:rPr>
      <w:sz w:val="20"/>
    </w:rPr>
  </w:style>
  <w:style w:type="character" w:customStyle="1" w:styleId="ListLabel337">
    <w:name w:val="ListLabel 337"/>
    <w:uiPriority w:val="99"/>
    <w:qFormat/>
    <w:rsid w:val="00112148"/>
  </w:style>
  <w:style w:type="character" w:customStyle="1" w:styleId="ListLabel338">
    <w:name w:val="ListLabel 338"/>
    <w:uiPriority w:val="99"/>
    <w:qFormat/>
    <w:rsid w:val="00112148"/>
  </w:style>
  <w:style w:type="character" w:customStyle="1" w:styleId="ListLabel339">
    <w:name w:val="ListLabel 339"/>
    <w:uiPriority w:val="99"/>
    <w:qFormat/>
    <w:rsid w:val="00112148"/>
  </w:style>
  <w:style w:type="character" w:customStyle="1" w:styleId="ListLabel340">
    <w:name w:val="ListLabel 340"/>
    <w:uiPriority w:val="99"/>
    <w:qFormat/>
    <w:rsid w:val="00112148"/>
  </w:style>
  <w:style w:type="character" w:customStyle="1" w:styleId="ListLabel341">
    <w:name w:val="ListLabel 341"/>
    <w:uiPriority w:val="99"/>
    <w:qFormat/>
    <w:rsid w:val="00112148"/>
  </w:style>
  <w:style w:type="character" w:customStyle="1" w:styleId="ListLabel342">
    <w:name w:val="ListLabel 342"/>
    <w:uiPriority w:val="99"/>
    <w:qFormat/>
    <w:rsid w:val="00112148"/>
  </w:style>
  <w:style w:type="character" w:customStyle="1" w:styleId="ListLabel343">
    <w:name w:val="ListLabel 343"/>
    <w:uiPriority w:val="99"/>
    <w:qFormat/>
    <w:rsid w:val="00112148"/>
  </w:style>
  <w:style w:type="character" w:customStyle="1" w:styleId="ListLabel344">
    <w:name w:val="ListLabel 344"/>
    <w:uiPriority w:val="99"/>
    <w:qFormat/>
    <w:rsid w:val="00112148"/>
  </w:style>
  <w:style w:type="character" w:customStyle="1" w:styleId="ListLabel345">
    <w:name w:val="ListLabel 345"/>
    <w:uiPriority w:val="99"/>
    <w:qFormat/>
    <w:rsid w:val="00112148"/>
    <w:rPr>
      <w:sz w:val="20"/>
    </w:rPr>
  </w:style>
  <w:style w:type="character" w:customStyle="1" w:styleId="ListLabel346">
    <w:name w:val="ListLabel 346"/>
    <w:uiPriority w:val="99"/>
    <w:qFormat/>
    <w:rsid w:val="00112148"/>
  </w:style>
  <w:style w:type="character" w:customStyle="1" w:styleId="ListLabel347">
    <w:name w:val="ListLabel 347"/>
    <w:uiPriority w:val="99"/>
    <w:qFormat/>
    <w:rsid w:val="00112148"/>
  </w:style>
  <w:style w:type="character" w:customStyle="1" w:styleId="ListLabel348">
    <w:name w:val="ListLabel 348"/>
    <w:uiPriority w:val="99"/>
    <w:qFormat/>
    <w:rsid w:val="00112148"/>
  </w:style>
  <w:style w:type="character" w:customStyle="1" w:styleId="ListLabel349">
    <w:name w:val="ListLabel 349"/>
    <w:uiPriority w:val="99"/>
    <w:qFormat/>
    <w:rsid w:val="00112148"/>
  </w:style>
  <w:style w:type="character" w:customStyle="1" w:styleId="ListLabel350">
    <w:name w:val="ListLabel 350"/>
    <w:uiPriority w:val="99"/>
    <w:qFormat/>
    <w:rsid w:val="00112148"/>
  </w:style>
  <w:style w:type="character" w:customStyle="1" w:styleId="ListLabel351">
    <w:name w:val="ListLabel 351"/>
    <w:uiPriority w:val="99"/>
    <w:qFormat/>
    <w:rsid w:val="00112148"/>
  </w:style>
  <w:style w:type="character" w:customStyle="1" w:styleId="ListLabel352">
    <w:name w:val="ListLabel 352"/>
    <w:uiPriority w:val="99"/>
    <w:qFormat/>
    <w:rsid w:val="00112148"/>
  </w:style>
  <w:style w:type="character" w:customStyle="1" w:styleId="ListLabel353">
    <w:name w:val="ListLabel 353"/>
    <w:uiPriority w:val="99"/>
    <w:qFormat/>
    <w:rsid w:val="00112148"/>
  </w:style>
  <w:style w:type="character" w:customStyle="1" w:styleId="ListLabel354">
    <w:name w:val="ListLabel 354"/>
    <w:uiPriority w:val="99"/>
    <w:qFormat/>
    <w:rsid w:val="00112148"/>
    <w:rPr>
      <w:sz w:val="20"/>
    </w:rPr>
  </w:style>
  <w:style w:type="character" w:customStyle="1" w:styleId="ListLabel355">
    <w:name w:val="ListLabel 355"/>
    <w:uiPriority w:val="99"/>
    <w:qFormat/>
    <w:rsid w:val="00112148"/>
  </w:style>
  <w:style w:type="character" w:customStyle="1" w:styleId="ListLabel356">
    <w:name w:val="ListLabel 356"/>
    <w:uiPriority w:val="99"/>
    <w:qFormat/>
    <w:rsid w:val="00112148"/>
  </w:style>
  <w:style w:type="character" w:customStyle="1" w:styleId="ListLabel357">
    <w:name w:val="ListLabel 357"/>
    <w:uiPriority w:val="99"/>
    <w:qFormat/>
    <w:rsid w:val="00112148"/>
  </w:style>
  <w:style w:type="character" w:customStyle="1" w:styleId="ListLabel358">
    <w:name w:val="ListLabel 358"/>
    <w:uiPriority w:val="99"/>
    <w:qFormat/>
    <w:rsid w:val="00112148"/>
  </w:style>
  <w:style w:type="character" w:customStyle="1" w:styleId="ListLabel359">
    <w:name w:val="ListLabel 359"/>
    <w:uiPriority w:val="99"/>
    <w:qFormat/>
    <w:rsid w:val="00112148"/>
  </w:style>
  <w:style w:type="character" w:customStyle="1" w:styleId="ListLabel360">
    <w:name w:val="ListLabel 360"/>
    <w:uiPriority w:val="99"/>
    <w:qFormat/>
    <w:rsid w:val="00112148"/>
  </w:style>
  <w:style w:type="character" w:customStyle="1" w:styleId="ListLabel361">
    <w:name w:val="ListLabel 361"/>
    <w:uiPriority w:val="99"/>
    <w:qFormat/>
    <w:rsid w:val="00112148"/>
  </w:style>
  <w:style w:type="character" w:customStyle="1" w:styleId="ListLabel362">
    <w:name w:val="ListLabel 362"/>
    <w:uiPriority w:val="99"/>
    <w:qFormat/>
    <w:rsid w:val="00112148"/>
  </w:style>
  <w:style w:type="character" w:customStyle="1" w:styleId="ListLabel363">
    <w:name w:val="ListLabel 363"/>
    <w:uiPriority w:val="99"/>
    <w:qFormat/>
    <w:rsid w:val="00112148"/>
    <w:rPr>
      <w:sz w:val="20"/>
    </w:rPr>
  </w:style>
  <w:style w:type="character" w:customStyle="1" w:styleId="ListLabel364">
    <w:name w:val="ListLabel 364"/>
    <w:uiPriority w:val="99"/>
    <w:qFormat/>
    <w:rsid w:val="00112148"/>
  </w:style>
  <w:style w:type="character" w:customStyle="1" w:styleId="ListLabel365">
    <w:name w:val="ListLabel 365"/>
    <w:uiPriority w:val="99"/>
    <w:qFormat/>
    <w:rsid w:val="00112148"/>
  </w:style>
  <w:style w:type="character" w:customStyle="1" w:styleId="ListLabel366">
    <w:name w:val="ListLabel 366"/>
    <w:uiPriority w:val="99"/>
    <w:qFormat/>
    <w:rsid w:val="00112148"/>
  </w:style>
  <w:style w:type="character" w:customStyle="1" w:styleId="ListLabel367">
    <w:name w:val="ListLabel 367"/>
    <w:uiPriority w:val="99"/>
    <w:qFormat/>
    <w:rsid w:val="00112148"/>
  </w:style>
  <w:style w:type="character" w:customStyle="1" w:styleId="ListLabel368">
    <w:name w:val="ListLabel 368"/>
    <w:uiPriority w:val="99"/>
    <w:qFormat/>
    <w:rsid w:val="00112148"/>
  </w:style>
  <w:style w:type="character" w:customStyle="1" w:styleId="ListLabel369">
    <w:name w:val="ListLabel 369"/>
    <w:uiPriority w:val="99"/>
    <w:qFormat/>
    <w:rsid w:val="00112148"/>
  </w:style>
  <w:style w:type="character" w:customStyle="1" w:styleId="ListLabel370">
    <w:name w:val="ListLabel 370"/>
    <w:uiPriority w:val="99"/>
    <w:qFormat/>
    <w:rsid w:val="00112148"/>
  </w:style>
  <w:style w:type="character" w:customStyle="1" w:styleId="ListLabel371">
    <w:name w:val="ListLabel 371"/>
    <w:uiPriority w:val="99"/>
    <w:qFormat/>
    <w:rsid w:val="00112148"/>
  </w:style>
  <w:style w:type="character" w:customStyle="1" w:styleId="ListLabel372">
    <w:name w:val="ListLabel 372"/>
    <w:uiPriority w:val="99"/>
    <w:qFormat/>
    <w:rsid w:val="00112148"/>
    <w:rPr>
      <w:sz w:val="20"/>
    </w:rPr>
  </w:style>
  <w:style w:type="character" w:customStyle="1" w:styleId="ListLabel373">
    <w:name w:val="ListLabel 373"/>
    <w:uiPriority w:val="99"/>
    <w:qFormat/>
    <w:rsid w:val="00112148"/>
  </w:style>
  <w:style w:type="character" w:customStyle="1" w:styleId="ListLabel374">
    <w:name w:val="ListLabel 374"/>
    <w:uiPriority w:val="99"/>
    <w:qFormat/>
    <w:rsid w:val="00112148"/>
  </w:style>
  <w:style w:type="character" w:customStyle="1" w:styleId="ListLabel375">
    <w:name w:val="ListLabel 375"/>
    <w:uiPriority w:val="99"/>
    <w:qFormat/>
    <w:rsid w:val="00112148"/>
  </w:style>
  <w:style w:type="character" w:customStyle="1" w:styleId="ListLabel376">
    <w:name w:val="ListLabel 376"/>
    <w:uiPriority w:val="99"/>
    <w:qFormat/>
    <w:rsid w:val="00112148"/>
  </w:style>
  <w:style w:type="character" w:customStyle="1" w:styleId="ListLabel377">
    <w:name w:val="ListLabel 377"/>
    <w:uiPriority w:val="99"/>
    <w:qFormat/>
    <w:rsid w:val="00112148"/>
  </w:style>
  <w:style w:type="character" w:customStyle="1" w:styleId="ListLabel378">
    <w:name w:val="ListLabel 378"/>
    <w:uiPriority w:val="99"/>
    <w:qFormat/>
    <w:rsid w:val="00112148"/>
  </w:style>
  <w:style w:type="character" w:customStyle="1" w:styleId="ListLabel379">
    <w:name w:val="ListLabel 379"/>
    <w:uiPriority w:val="99"/>
    <w:qFormat/>
    <w:rsid w:val="00112148"/>
  </w:style>
  <w:style w:type="character" w:customStyle="1" w:styleId="ListLabel380">
    <w:name w:val="ListLabel 380"/>
    <w:uiPriority w:val="99"/>
    <w:qFormat/>
    <w:rsid w:val="00112148"/>
  </w:style>
  <w:style w:type="character" w:customStyle="1" w:styleId="ListLabel381">
    <w:name w:val="ListLabel 381"/>
    <w:uiPriority w:val="99"/>
    <w:qFormat/>
    <w:rsid w:val="00112148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112148"/>
  </w:style>
  <w:style w:type="character" w:customStyle="1" w:styleId="ListLabel383">
    <w:name w:val="ListLabel 383"/>
    <w:uiPriority w:val="99"/>
    <w:qFormat/>
    <w:rsid w:val="00112148"/>
  </w:style>
  <w:style w:type="character" w:customStyle="1" w:styleId="ListLabel384">
    <w:name w:val="ListLabel 384"/>
    <w:uiPriority w:val="99"/>
    <w:qFormat/>
    <w:rsid w:val="00112148"/>
  </w:style>
  <w:style w:type="character" w:customStyle="1" w:styleId="ListLabel385">
    <w:name w:val="ListLabel 385"/>
    <w:uiPriority w:val="99"/>
    <w:qFormat/>
    <w:rsid w:val="00112148"/>
  </w:style>
  <w:style w:type="character" w:customStyle="1" w:styleId="ListLabel386">
    <w:name w:val="ListLabel 386"/>
    <w:uiPriority w:val="99"/>
    <w:qFormat/>
    <w:rsid w:val="00112148"/>
  </w:style>
  <w:style w:type="character" w:customStyle="1" w:styleId="ListLabel387">
    <w:name w:val="ListLabel 387"/>
    <w:uiPriority w:val="99"/>
    <w:qFormat/>
    <w:rsid w:val="00112148"/>
  </w:style>
  <w:style w:type="character" w:customStyle="1" w:styleId="ListLabel388">
    <w:name w:val="ListLabel 388"/>
    <w:uiPriority w:val="99"/>
    <w:qFormat/>
    <w:rsid w:val="00112148"/>
  </w:style>
  <w:style w:type="character" w:customStyle="1" w:styleId="ListLabel389">
    <w:name w:val="ListLabel 389"/>
    <w:uiPriority w:val="99"/>
    <w:qFormat/>
    <w:rsid w:val="00112148"/>
  </w:style>
  <w:style w:type="character" w:customStyle="1" w:styleId="ListLabel390">
    <w:name w:val="ListLabel 390"/>
    <w:uiPriority w:val="99"/>
    <w:qFormat/>
    <w:rsid w:val="00112148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112148"/>
  </w:style>
  <w:style w:type="character" w:customStyle="1" w:styleId="ListLabel392">
    <w:name w:val="ListLabel 392"/>
    <w:uiPriority w:val="99"/>
    <w:qFormat/>
    <w:rsid w:val="00112148"/>
  </w:style>
  <w:style w:type="character" w:customStyle="1" w:styleId="ListLabel393">
    <w:name w:val="ListLabel 393"/>
    <w:uiPriority w:val="99"/>
    <w:qFormat/>
    <w:rsid w:val="00112148"/>
  </w:style>
  <w:style w:type="character" w:customStyle="1" w:styleId="ListLabel394">
    <w:name w:val="ListLabel 394"/>
    <w:uiPriority w:val="99"/>
    <w:qFormat/>
    <w:rsid w:val="00112148"/>
  </w:style>
  <w:style w:type="character" w:customStyle="1" w:styleId="ListLabel395">
    <w:name w:val="ListLabel 395"/>
    <w:uiPriority w:val="99"/>
    <w:qFormat/>
    <w:rsid w:val="00112148"/>
  </w:style>
  <w:style w:type="character" w:customStyle="1" w:styleId="ListLabel396">
    <w:name w:val="ListLabel 396"/>
    <w:uiPriority w:val="99"/>
    <w:qFormat/>
    <w:rsid w:val="00112148"/>
  </w:style>
  <w:style w:type="character" w:customStyle="1" w:styleId="ListLabel397">
    <w:name w:val="ListLabel 397"/>
    <w:uiPriority w:val="99"/>
    <w:qFormat/>
    <w:rsid w:val="00112148"/>
  </w:style>
  <w:style w:type="character" w:customStyle="1" w:styleId="ListLabel398">
    <w:name w:val="ListLabel 398"/>
    <w:uiPriority w:val="99"/>
    <w:qFormat/>
    <w:rsid w:val="00112148"/>
  </w:style>
  <w:style w:type="paragraph" w:customStyle="1" w:styleId="Caption1">
    <w:name w:val="Caption1"/>
    <w:basedOn w:val="a2"/>
    <w:uiPriority w:val="99"/>
    <w:qFormat/>
    <w:rsid w:val="00112148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112148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112148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112148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112148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112148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112148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112148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112148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112148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112148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112148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112148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112148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1121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112148"/>
    <w:rPr>
      <w:sz w:val="16"/>
    </w:rPr>
  </w:style>
  <w:style w:type="paragraph" w:customStyle="1" w:styleId="7f1">
    <w:name w:val="Знак7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112148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11214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112148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112148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112148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112148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112148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112148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11214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112148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112148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112148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112148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112148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112148"/>
    <w:rPr>
      <w:sz w:val="16"/>
      <w:lang w:val="ru-RU" w:eastAsia="ru-RU"/>
    </w:rPr>
  </w:style>
  <w:style w:type="character" w:customStyle="1" w:styleId="1890">
    <w:name w:val="Знак Знак189"/>
    <w:uiPriority w:val="99"/>
    <w:rsid w:val="00112148"/>
    <w:rPr>
      <w:rFonts w:ascii="Courier New" w:hAnsi="Courier New"/>
    </w:rPr>
  </w:style>
  <w:style w:type="character" w:customStyle="1" w:styleId="931">
    <w:name w:val="Знак Знак93"/>
    <w:uiPriority w:val="99"/>
    <w:locked/>
    <w:rsid w:val="00112148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112148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112148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112148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112148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112148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112148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112148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112148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112148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112148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112148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112148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11214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112148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112148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11214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11214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11214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112148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11214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11214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11214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112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112148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112148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11214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11214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1121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112148"/>
    <w:rPr>
      <w:sz w:val="24"/>
    </w:rPr>
  </w:style>
  <w:style w:type="character" w:customStyle="1" w:styleId="6f7">
    <w:name w:val="Слабое выделение6"/>
    <w:uiPriority w:val="99"/>
    <w:rsid w:val="00112148"/>
    <w:rPr>
      <w:i/>
      <w:color w:val="808080"/>
    </w:rPr>
  </w:style>
  <w:style w:type="character" w:customStyle="1" w:styleId="21f7">
    <w:name w:val="Знак21"/>
    <w:uiPriority w:val="99"/>
    <w:rsid w:val="00112148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112148"/>
  </w:style>
  <w:style w:type="character" w:customStyle="1" w:styleId="5f9">
    <w:name w:val="Замещающий текст5"/>
    <w:uiPriority w:val="99"/>
    <w:rsid w:val="00112148"/>
    <w:rPr>
      <w:color w:val="808080"/>
    </w:rPr>
  </w:style>
  <w:style w:type="character" w:customStyle="1" w:styleId="6f8">
    <w:name w:val="Сильное выделение6"/>
    <w:uiPriority w:val="99"/>
    <w:rsid w:val="00112148"/>
    <w:rPr>
      <w:b/>
    </w:rPr>
  </w:style>
  <w:style w:type="character" w:customStyle="1" w:styleId="4fd">
    <w:name w:val="Основной текст с отступом Знак4"/>
    <w:uiPriority w:val="99"/>
    <w:semiHidden/>
    <w:rsid w:val="00112148"/>
    <w:rPr>
      <w:sz w:val="24"/>
    </w:rPr>
  </w:style>
  <w:style w:type="character" w:customStyle="1" w:styleId="2013">
    <w:name w:val="Знак Знак2013"/>
    <w:uiPriority w:val="99"/>
    <w:rsid w:val="00112148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112148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112148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11214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112148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112148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11214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11214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11214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112148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11214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11214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11214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112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112148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112148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11214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11214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1121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112148"/>
    <w:rPr>
      <w:i/>
      <w:color w:val="808080"/>
    </w:rPr>
  </w:style>
  <w:style w:type="character" w:customStyle="1" w:styleId="6fb">
    <w:name w:val="Основной шрифт абзаца6"/>
    <w:uiPriority w:val="99"/>
    <w:rsid w:val="00112148"/>
  </w:style>
  <w:style w:type="character" w:customStyle="1" w:styleId="6fc">
    <w:name w:val="Замещающий текст6"/>
    <w:uiPriority w:val="99"/>
    <w:rsid w:val="00112148"/>
    <w:rPr>
      <w:color w:val="808080"/>
    </w:rPr>
  </w:style>
  <w:style w:type="character" w:customStyle="1" w:styleId="7f6">
    <w:name w:val="Сильное выделение7"/>
    <w:uiPriority w:val="99"/>
    <w:rsid w:val="00112148"/>
    <w:rPr>
      <w:b/>
    </w:rPr>
  </w:style>
  <w:style w:type="character" w:customStyle="1" w:styleId="b-sharetext">
    <w:name w:val="b-share__text"/>
    <w:basedOn w:val="a3"/>
    <w:uiPriority w:val="99"/>
    <w:rsid w:val="00112148"/>
    <w:rPr>
      <w:rFonts w:cs="Times New Roman"/>
    </w:rPr>
  </w:style>
  <w:style w:type="character" w:customStyle="1" w:styleId="2017">
    <w:name w:val="Знак Знак2017"/>
    <w:uiPriority w:val="99"/>
    <w:rsid w:val="00112148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112148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112148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11214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112148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112148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11214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11214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11214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112148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11214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11214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11214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112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112148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112148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112148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11214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112148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1121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112148"/>
    <w:rPr>
      <w:i/>
      <w:color w:val="808080"/>
    </w:rPr>
  </w:style>
  <w:style w:type="character" w:customStyle="1" w:styleId="7f9">
    <w:name w:val="Основной шрифт абзаца7"/>
    <w:uiPriority w:val="99"/>
    <w:rsid w:val="00112148"/>
  </w:style>
  <w:style w:type="character" w:customStyle="1" w:styleId="7fa">
    <w:name w:val="Замещающий текст7"/>
    <w:uiPriority w:val="99"/>
    <w:rsid w:val="00112148"/>
    <w:rPr>
      <w:color w:val="808080"/>
    </w:rPr>
  </w:style>
  <w:style w:type="character" w:customStyle="1" w:styleId="8f0">
    <w:name w:val="Сильное выделение8"/>
    <w:uiPriority w:val="99"/>
    <w:rsid w:val="00112148"/>
    <w:rPr>
      <w:b/>
    </w:rPr>
  </w:style>
  <w:style w:type="paragraph" w:customStyle="1" w:styleId="Heading43">
    <w:name w:val="Heading 43"/>
    <w:basedOn w:val="a2"/>
    <w:next w:val="a2"/>
    <w:uiPriority w:val="99"/>
    <w:rsid w:val="00112148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112148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112148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112148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112148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112148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112148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112148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112148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112148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112148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112148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112148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112148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112148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11214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112148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112148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112148"/>
    <w:rPr>
      <w:b/>
      <w:smallCaps/>
      <w:spacing w:val="5"/>
    </w:rPr>
  </w:style>
  <w:style w:type="character" w:customStyle="1" w:styleId="3940">
    <w:name w:val="Знак Знак394"/>
    <w:uiPriority w:val="99"/>
    <w:rsid w:val="00112148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112148"/>
    <w:rPr>
      <w:b/>
      <w:sz w:val="28"/>
    </w:rPr>
  </w:style>
  <w:style w:type="character" w:customStyle="1" w:styleId="3740">
    <w:name w:val="Знак Знак374"/>
    <w:uiPriority w:val="99"/>
    <w:rsid w:val="00112148"/>
    <w:rPr>
      <w:b/>
      <w:i/>
      <w:sz w:val="26"/>
    </w:rPr>
  </w:style>
  <w:style w:type="character" w:customStyle="1" w:styleId="3640">
    <w:name w:val="Знак Знак364"/>
    <w:uiPriority w:val="99"/>
    <w:rsid w:val="00112148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112148"/>
    <w:rPr>
      <w:sz w:val="24"/>
      <w:lang w:val="ru-RU" w:eastAsia="ru-RU"/>
    </w:rPr>
  </w:style>
  <w:style w:type="character" w:customStyle="1" w:styleId="3440">
    <w:name w:val="Знак Знак344"/>
    <w:uiPriority w:val="99"/>
    <w:rsid w:val="00112148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112148"/>
    <w:rPr>
      <w:sz w:val="16"/>
    </w:rPr>
  </w:style>
  <w:style w:type="character" w:customStyle="1" w:styleId="3150">
    <w:name w:val="Знак Знак315"/>
    <w:uiPriority w:val="99"/>
    <w:rsid w:val="00112148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112148"/>
    <w:rPr>
      <w:sz w:val="24"/>
    </w:rPr>
  </w:style>
  <w:style w:type="character" w:customStyle="1" w:styleId="2940">
    <w:name w:val="Знак Знак294"/>
    <w:uiPriority w:val="99"/>
    <w:rsid w:val="00112148"/>
    <w:rPr>
      <w:sz w:val="24"/>
    </w:rPr>
  </w:style>
  <w:style w:type="character" w:customStyle="1" w:styleId="714">
    <w:name w:val="Знак Знак714"/>
    <w:uiPriority w:val="99"/>
    <w:rsid w:val="00112148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112148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112148"/>
    <w:rPr>
      <w:rFonts w:ascii="Tahoma" w:hAnsi="Tahoma"/>
    </w:rPr>
  </w:style>
  <w:style w:type="character" w:customStyle="1" w:styleId="2740">
    <w:name w:val="Знак Знак274"/>
    <w:uiPriority w:val="99"/>
    <w:rsid w:val="00112148"/>
    <w:rPr>
      <w:sz w:val="24"/>
    </w:rPr>
  </w:style>
  <w:style w:type="character" w:customStyle="1" w:styleId="1010">
    <w:name w:val="Знак Знак1010"/>
    <w:uiPriority w:val="99"/>
    <w:locked/>
    <w:rsid w:val="00112148"/>
    <w:rPr>
      <w:sz w:val="16"/>
      <w:lang w:val="ru-RU" w:eastAsia="ru-RU"/>
    </w:rPr>
  </w:style>
  <w:style w:type="character" w:customStyle="1" w:styleId="628">
    <w:name w:val="Знак Знак628"/>
    <w:uiPriority w:val="99"/>
    <w:rsid w:val="00112148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112148"/>
    <w:rPr>
      <w:sz w:val="24"/>
      <w:lang w:val="en-US"/>
    </w:rPr>
  </w:style>
  <w:style w:type="character" w:customStyle="1" w:styleId="1240">
    <w:name w:val="Знак Знак124"/>
    <w:uiPriority w:val="99"/>
    <w:rsid w:val="00112148"/>
    <w:rPr>
      <w:sz w:val="16"/>
    </w:rPr>
  </w:style>
  <w:style w:type="character" w:customStyle="1" w:styleId="1360">
    <w:name w:val="Знак Знак136"/>
    <w:uiPriority w:val="99"/>
    <w:rsid w:val="00112148"/>
    <w:rPr>
      <w:lang w:val="ru-RU" w:eastAsia="ru-RU"/>
    </w:rPr>
  </w:style>
  <w:style w:type="character" w:customStyle="1" w:styleId="1611">
    <w:name w:val="Знак Знак1611"/>
    <w:uiPriority w:val="99"/>
    <w:locked/>
    <w:rsid w:val="00112148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112148"/>
    <w:rPr>
      <w:sz w:val="24"/>
    </w:rPr>
  </w:style>
  <w:style w:type="character" w:customStyle="1" w:styleId="13d">
    <w:name w:val="Знак Знак Знак13"/>
    <w:uiPriority w:val="99"/>
    <w:rsid w:val="00112148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112148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112148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112148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112148"/>
    <w:rPr>
      <w:rFonts w:ascii="Courier New" w:hAnsi="Courier New"/>
    </w:rPr>
  </w:style>
  <w:style w:type="character" w:customStyle="1" w:styleId="17100">
    <w:name w:val="Знак Знак1710"/>
    <w:uiPriority w:val="99"/>
    <w:rsid w:val="00112148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112148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112148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112148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112148"/>
    <w:rPr>
      <w:b/>
      <w:sz w:val="28"/>
    </w:rPr>
  </w:style>
  <w:style w:type="character" w:customStyle="1" w:styleId="41100">
    <w:name w:val="Знак Знак4110"/>
    <w:uiPriority w:val="99"/>
    <w:locked/>
    <w:rsid w:val="00112148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112148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112148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112148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112148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112148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112148"/>
    <w:rPr>
      <w:sz w:val="24"/>
    </w:rPr>
  </w:style>
  <w:style w:type="character" w:customStyle="1" w:styleId="51110">
    <w:name w:val="Знак Знак5111"/>
    <w:uiPriority w:val="99"/>
    <w:locked/>
    <w:rsid w:val="00112148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112148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112148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112148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112148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112148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112148"/>
    <w:rPr>
      <w:sz w:val="16"/>
    </w:rPr>
  </w:style>
  <w:style w:type="character" w:customStyle="1" w:styleId="5010">
    <w:name w:val="Знак Знак5010"/>
    <w:uiPriority w:val="99"/>
    <w:locked/>
    <w:rsid w:val="00112148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112148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112148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112148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112148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112148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112148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112148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112148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112148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112148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112148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112148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112148"/>
    <w:rPr>
      <w:lang w:val="ru-RU" w:eastAsia="ru-RU"/>
    </w:rPr>
  </w:style>
  <w:style w:type="character" w:customStyle="1" w:styleId="564">
    <w:name w:val="Знак Знак564"/>
    <w:uiPriority w:val="99"/>
    <w:locked/>
    <w:rsid w:val="00112148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112148"/>
    <w:rPr>
      <w:sz w:val="24"/>
      <w:lang w:val="en-US" w:eastAsia="ru-RU"/>
    </w:rPr>
  </w:style>
  <w:style w:type="character" w:customStyle="1" w:styleId="6740">
    <w:name w:val="Знак Знак674"/>
    <w:uiPriority w:val="99"/>
    <w:rsid w:val="00112148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112148"/>
    <w:rPr>
      <w:b/>
      <w:sz w:val="28"/>
    </w:rPr>
  </w:style>
  <w:style w:type="character" w:customStyle="1" w:styleId="704">
    <w:name w:val="Знак Знак704"/>
    <w:uiPriority w:val="99"/>
    <w:rsid w:val="00112148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112148"/>
    <w:rPr>
      <w:b/>
      <w:sz w:val="28"/>
    </w:rPr>
  </w:style>
  <w:style w:type="character" w:customStyle="1" w:styleId="6840">
    <w:name w:val="Знак Знак684"/>
    <w:uiPriority w:val="99"/>
    <w:rsid w:val="00112148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112148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112148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112148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112148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112148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112148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112148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112148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112148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11214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112148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112148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112148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11214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112148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112148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112148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112148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112148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1121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112148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112148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112148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112148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112148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112148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112148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112148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112148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112148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112148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112148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1121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112148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112148"/>
    <w:rPr>
      <w:color w:val="808080"/>
    </w:rPr>
  </w:style>
  <w:style w:type="character" w:customStyle="1" w:styleId="21f9">
    <w:name w:val="Основной шрифт абзаца21"/>
    <w:uiPriority w:val="99"/>
    <w:rsid w:val="00112148"/>
  </w:style>
  <w:style w:type="character" w:customStyle="1" w:styleId="2214">
    <w:name w:val="Знак2 Знак Знак21"/>
    <w:uiPriority w:val="99"/>
    <w:locked/>
    <w:rsid w:val="00112148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112148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112148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112148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112148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112148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1121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112148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112148"/>
    <w:rPr>
      <w:rFonts w:cs="Times New Roman"/>
    </w:rPr>
  </w:style>
  <w:style w:type="character" w:customStyle="1" w:styleId="cxdhlk">
    <w:name w:val="cxdhlk"/>
    <w:basedOn w:val="a3"/>
    <w:uiPriority w:val="99"/>
    <w:rsid w:val="00112148"/>
    <w:rPr>
      <w:rFonts w:cs="Times New Roman"/>
    </w:rPr>
  </w:style>
  <w:style w:type="paragraph" w:customStyle="1" w:styleId="ftvvlh">
    <w:name w:val="ftvvlh"/>
    <w:basedOn w:val="a2"/>
    <w:uiPriority w:val="99"/>
    <w:rsid w:val="00112148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112148"/>
    <w:rPr>
      <w:rFonts w:cs="Times New Roman"/>
    </w:rPr>
  </w:style>
  <w:style w:type="character" w:customStyle="1" w:styleId="duvqdt">
    <w:name w:val="duvqdt"/>
    <w:basedOn w:val="a3"/>
    <w:uiPriority w:val="99"/>
    <w:rsid w:val="00112148"/>
    <w:rPr>
      <w:rFonts w:cs="Times New Roman"/>
    </w:rPr>
  </w:style>
  <w:style w:type="character" w:customStyle="1" w:styleId="titlesmall">
    <w:name w:val="title_small"/>
    <w:basedOn w:val="a3"/>
    <w:uiPriority w:val="99"/>
    <w:rsid w:val="00112148"/>
    <w:rPr>
      <w:rFonts w:cs="Times New Roman"/>
    </w:rPr>
  </w:style>
  <w:style w:type="character" w:customStyle="1" w:styleId="2ffffb">
    <w:name w:val="Заголовок2"/>
    <w:basedOn w:val="a3"/>
    <w:uiPriority w:val="99"/>
    <w:rsid w:val="00112148"/>
    <w:rPr>
      <w:rFonts w:cs="Times New Roman"/>
    </w:rPr>
  </w:style>
  <w:style w:type="character" w:customStyle="1" w:styleId="titlesmallgrey">
    <w:name w:val="title_small_grey"/>
    <w:basedOn w:val="a3"/>
    <w:uiPriority w:val="99"/>
    <w:rsid w:val="00112148"/>
    <w:rPr>
      <w:rFonts w:cs="Times New Roman"/>
    </w:rPr>
  </w:style>
  <w:style w:type="character" w:customStyle="1" w:styleId="cstatopen-btn">
    <w:name w:val="c_statopen-btn"/>
    <w:basedOn w:val="a3"/>
    <w:uiPriority w:val="99"/>
    <w:rsid w:val="00112148"/>
    <w:rPr>
      <w:rFonts w:cs="Times New Roman"/>
    </w:rPr>
  </w:style>
  <w:style w:type="character" w:customStyle="1" w:styleId="kc-title">
    <w:name w:val="kc-title"/>
    <w:basedOn w:val="a3"/>
    <w:uiPriority w:val="99"/>
    <w:rsid w:val="00112148"/>
    <w:rPr>
      <w:rFonts w:cs="Times New Roman"/>
    </w:rPr>
  </w:style>
  <w:style w:type="paragraph" w:customStyle="1" w:styleId="author-name">
    <w:name w:val="author-name"/>
    <w:basedOn w:val="a2"/>
    <w:uiPriority w:val="99"/>
    <w:rsid w:val="00112148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112148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112148"/>
    <w:rPr>
      <w:rFonts w:cs="Times New Roman"/>
    </w:rPr>
  </w:style>
  <w:style w:type="paragraph" w:customStyle="1" w:styleId="s30">
    <w:name w:val="s_3"/>
    <w:basedOn w:val="a2"/>
    <w:uiPriority w:val="99"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112148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112148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112148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112148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112148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112148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112148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112148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112148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112148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112148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112148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112148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112148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112148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112148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112148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112148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112148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112148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112148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112148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112148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112148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112148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112148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112148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112148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112148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112148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112148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112148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1121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1121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1121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1121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11214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112148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112148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112148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112148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112148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112148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112148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112148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112148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112148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112148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112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cyberleninka.ru/article/n/diversifikatsiya-biznesa-putem-razrabotki-i-vypuska-novogo-tovara" TargetMode="External"/><Relationship Id="rId21" Type="http://schemas.openxmlformats.org/officeDocument/2006/relationships/hyperlink" Target="https://cyberleninka.ru/article/n/teoreticheskoe-obosnovanie-diversifikatsii-biznesa-organizatsii" TargetMode="External"/><Relationship Id="rId42" Type="http://schemas.openxmlformats.org/officeDocument/2006/relationships/hyperlink" Target="https://cyberleninka.ru/article/n/psihologiya-potrebiteley-kak-obekt-marketingovogo-analiza" TargetMode="External"/><Relationship Id="rId47" Type="http://schemas.openxmlformats.org/officeDocument/2006/relationships/hyperlink" Target="https://cyberleninka.ru/article/n/osobennosti-transformatsii-sovremennoy-kontseptsii-marketinga" TargetMode="External"/><Relationship Id="rId63" Type="http://schemas.openxmlformats.org/officeDocument/2006/relationships/hyperlink" Target="https://cyberleninka.ru/article/n/osnovnye-podhody-k-suschnosti-i-klassifikatsii-snabzheniya-i-sbyta-kak-obiekta-kontrolinga" TargetMode="External"/><Relationship Id="rId68" Type="http://schemas.openxmlformats.org/officeDocument/2006/relationships/hyperlink" Target="https://cyberleninka.ru/article/n/formirovanie-organizatsionnoy-struktury-predpriyatiya-v-tselyah-obespecheniya-ego-ekonomicheskoy-bezopasnosti" TargetMode="External"/><Relationship Id="rId84" Type="http://schemas.openxmlformats.org/officeDocument/2006/relationships/hyperlink" Target="https://cyberleninka.ru/article/n/problemy-sootnosheniya-zarabotnoy-platy-i-proizvoditelnosti-truda-sistemnyy-podhod" TargetMode="External"/><Relationship Id="rId89" Type="http://schemas.openxmlformats.org/officeDocument/2006/relationships/hyperlink" Target="https://www.e-xecutive.ru/wiki/index.php/%D0%91%D0%B8%D0%B7%D0%BD%D0%B5%D1%81-%D0%BF%D0%BB%D0%B0%D0%BD" TargetMode="External"/><Relationship Id="rId16" Type="http://schemas.openxmlformats.org/officeDocument/2006/relationships/hyperlink" Target="https://cyberleninka.ru/article/n/instrumentariy-i-metody-razvitiya-kadrovogo-potentsiala-predpriyatiya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cyberleninka.ru/article/n/metody-i-printsipy-razrabotki-strategicheskih-planov-na-predpriyatii" TargetMode="External"/><Relationship Id="rId32" Type="http://schemas.openxmlformats.org/officeDocument/2006/relationships/hyperlink" Target="https://cyberleninka.ru/article/n/znachimost-metrologii-v-sovremennoy-ekonomike" TargetMode="External"/><Relationship Id="rId37" Type="http://schemas.openxmlformats.org/officeDocument/2006/relationships/hyperlink" Target="https://cyberleninka.ru/article/n/postroenie-innovatsionnoy-sistemy-menedzhmenta-kachestva" TargetMode="External"/><Relationship Id="rId53" Type="http://schemas.openxmlformats.org/officeDocument/2006/relationships/hyperlink" Target="https://cyberleninka.ru/article/n/community-marketing-kak-marketingovaya-kontseptsiya" TargetMode="External"/><Relationship Id="rId58" Type="http://schemas.openxmlformats.org/officeDocument/2006/relationships/hyperlink" Target="https://cyberleninka.ru/article/n/vybor-metoda-otsenki-proizvodstvennoy-moschnosti-promyshlennogo-predpriyatiya-na-printsipah-innovatsionnogo-razvitiya" TargetMode="External"/><Relationship Id="rId74" Type="http://schemas.openxmlformats.org/officeDocument/2006/relationships/hyperlink" Target="https://cyberleninka.ru/article/n/instrumenty-i-metody-kontrollinga-personala" TargetMode="External"/><Relationship Id="rId79" Type="http://schemas.openxmlformats.org/officeDocument/2006/relationships/hyperlink" Target="https://cyberleninka.ru/article/n/sovremennye-metody-kadrovoy-politiki-v-oblasti-razvitiya-kompetentsiy-nachinayuschih-sotrudnikov" TargetMode="External"/><Relationship Id="rId102" Type="http://schemas.openxmlformats.org/officeDocument/2006/relationships/hyperlink" Target="https://arb.ru/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fincult.info/article/s-chego-nachat-svoe-delo-biznes-plan/" TargetMode="External"/><Relationship Id="rId95" Type="http://schemas.openxmlformats.org/officeDocument/2006/relationships/hyperlink" Target="https://businessxxl.ru/chto-takoe-biznes-plan-i-biznes-planirovanie/" TargetMode="External"/><Relationship Id="rId22" Type="http://schemas.openxmlformats.org/officeDocument/2006/relationships/hyperlink" Target="https://cyberleninka.ru/article/n/restrukturizatsiya-biznesa-i-voprosy-upravlencheskogoucheta" TargetMode="External"/><Relationship Id="rId27" Type="http://schemas.openxmlformats.org/officeDocument/2006/relationships/hyperlink" Target="https://cyberleninka.ru/article/n/osobennosti-vyvedeniya-innovatsionnyh-produktov-na-rynok" TargetMode="External"/><Relationship Id="rId43" Type="http://schemas.openxmlformats.org/officeDocument/2006/relationships/hyperlink" Target="https://cyberleninka.ru/article/n/analiz-i-upravlenie-diversifikatsiey-proizvodstva-pao-nizhnekamskneftehim" TargetMode="External"/><Relationship Id="rId48" Type="http://schemas.openxmlformats.org/officeDocument/2006/relationships/hyperlink" Target="https://cyberleninka.ru/article/n/internet-reklama-kak-odin-iz-vazhneyshih-instrumentov-sovremennogo-marketinga" TargetMode="External"/><Relationship Id="rId64" Type="http://schemas.openxmlformats.org/officeDocument/2006/relationships/hyperlink" Target="https://cyberleninka.ru/article/n/ispolzovanie-marketingovoy-logistiki-pri-vyhode-produktsii-na-zarubezhnye-rynki-sbyta-teoreticheskiy-i-prakticheskiy-aspekt" TargetMode="External"/><Relationship Id="rId69" Type="http://schemas.openxmlformats.org/officeDocument/2006/relationships/hyperlink" Target="https://cyberleninka.ru/article/n/issledovanie-effektivnosti-organizatsionnoy-struktury-kompanii-na-osnove-analiza-vnutrennih-kommunikatsiy" TargetMode="External"/><Relationship Id="rId80" Type="http://schemas.openxmlformats.org/officeDocument/2006/relationships/hyperlink" Target="https://cyberleninka.ru/article/n/sovershenstvovanie-metodiki-otsenki-personala-predpriyatiya-s-uchetom-vyyavleniya-ego-kadrovogo-potentsiala" TargetMode="External"/><Relationship Id="rId85" Type="http://schemas.openxmlformats.org/officeDocument/2006/relationships/hyperlink" Target="https://cyberleninka.ru/article/n/razvitie-i-obuchenie-personala-kak-osnova-povysheniya-proizvoditelnosti-truda" TargetMode="External"/><Relationship Id="rId12" Type="http://schemas.openxmlformats.org/officeDocument/2006/relationships/hyperlink" Target="https://cyberleninka.ru/article/n/rol-strategicheskogo-planirovaniya-v-razvitii-predprinimatelskoy-deyatelnosti" TargetMode="External"/><Relationship Id="rId17" Type="http://schemas.openxmlformats.org/officeDocument/2006/relationships/hyperlink" Target="https://cyberleninka.ru/article/n/ispolzovanie-bolshih-dannyh-v-otsenke-ekonomicheskogo-potentsiala-predpriyatiy" TargetMode="External"/><Relationship Id="rId33" Type="http://schemas.openxmlformats.org/officeDocument/2006/relationships/hyperlink" Target="https://cyberleninka.ru/article/n/adaptatsiya-metodov-upravleniya-kachestvom" TargetMode="External"/><Relationship Id="rId38" Type="http://schemas.openxmlformats.org/officeDocument/2006/relationships/hyperlink" Target="https://cyberleninka.ru/article/n/pozitsionirovanie-biznes-protsessov-v-kachestve-klyuchevogo-faktora-sistemy-strategicheskogo-upravleniya-promyshlennym" TargetMode="External"/><Relationship Id="rId59" Type="http://schemas.openxmlformats.org/officeDocument/2006/relationships/hyperlink" Target="https://cyberleninka.ru/article/n/prognoz-pokazateley-povysheniya-effektivnosti-ispolzovaniya-oborotnyh-sredstv-organizatsii" TargetMode="External"/><Relationship Id="rId103" Type="http://schemas.openxmlformats.org/officeDocument/2006/relationships/hyperlink" Target="http://sf-rf.ru/" TargetMode="External"/><Relationship Id="rId20" Type="http://schemas.openxmlformats.org/officeDocument/2006/relationships/hyperlink" Target="https://cyberleninka.ru/article/n/rol-i-znachenie-effektivnosti-hozyaystvennoy-deyatelnosti-predpriyatiya" TargetMode="External"/><Relationship Id="rId41" Type="http://schemas.openxmlformats.org/officeDocument/2006/relationships/hyperlink" Target="https://cyberleninka.ru/article/n/predpochteniya-potrebiteley-ponyatie-teoreticheskie-podhody" TargetMode="External"/><Relationship Id="rId54" Type="http://schemas.openxmlformats.org/officeDocument/2006/relationships/hyperlink" Target="https://cyberleninka.ru/article/n/razrabotka-modeley-prodvizheniya-produktov-na-potrebitelskih-rynkah" TargetMode="External"/><Relationship Id="rId62" Type="http://schemas.openxmlformats.org/officeDocument/2006/relationships/hyperlink" Target="https://cyberleninka.ru/article/n/sovershenstvovanie-logisticheskoy-i-marketingovoy-politiki-na-predpriyatii" TargetMode="External"/><Relationship Id="rId70" Type="http://schemas.openxmlformats.org/officeDocument/2006/relationships/hyperlink" Target="https://cyberleninka.ru/article/n/predlozheniya-po-formirovaniyu-variantov-organizatsionnyh-struktur-podrazdeleniy-materialno-tehnicheskogo-obespecheniya" TargetMode="External"/><Relationship Id="rId75" Type="http://schemas.openxmlformats.org/officeDocument/2006/relationships/hyperlink" Target="https://cyberleninka.ru/article/n/suschnost-i-znachenie-kadrovoy-politiki-v-organah-upravleniya" TargetMode="External"/><Relationship Id="rId83" Type="http://schemas.openxmlformats.org/officeDocument/2006/relationships/hyperlink" Target="https://cyberleninka.ru/article/n/otsenka-i-strategiya-razrabotki-proektov-povysheniya-proizvoditelnosti-truda" TargetMode="External"/><Relationship Id="rId88" Type="http://schemas.openxmlformats.org/officeDocument/2006/relationships/hyperlink" Target="https://www.cfin.ru/business-plan/business_planning.shtml" TargetMode="External"/><Relationship Id="rId91" Type="http://schemas.openxmlformats.org/officeDocument/2006/relationships/hyperlink" Target="http://www.aup.ru/articles/investment/15.htm" TargetMode="External"/><Relationship Id="rId96" Type="http://schemas.openxmlformats.org/officeDocument/2006/relationships/hyperlink" Target="https://www.intuit.ru/studies/courses/3512/754/inf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k-voprosu-o-razrabotke-strategii-razvitiya-organizatsii-1" TargetMode="External"/><Relationship Id="rId15" Type="http://schemas.openxmlformats.org/officeDocument/2006/relationships/hyperlink" Target="https://cyberleninka.ru/article/n/metodicheskie-podhody-k-otsenke-finansovogo-potentsiala-predpriyatiya" TargetMode="External"/><Relationship Id="rId23" Type="http://schemas.openxmlformats.org/officeDocument/2006/relationships/hyperlink" Target="https://cyberleninka.ru/article/n/osobennosti-razvitiya-kompaniy-po-stadiyam-zhiznennogo-tsikla" TargetMode="External"/><Relationship Id="rId28" Type="http://schemas.openxmlformats.org/officeDocument/2006/relationships/hyperlink" Target="https://cyberleninka.ru/article/n/ispolzovanie-marketingovoy-logistiki-pri-vyhode-produktsii-na-zarubezhnye-rynki-sbyta-teoreticheskiy-i-prakticheskiy-aspekt" TargetMode="External"/><Relationship Id="rId36" Type="http://schemas.openxmlformats.org/officeDocument/2006/relationships/hyperlink" Target="https://cyberleninka.ru/article/n/vliyanie-faktorov-makrosredy-na-konkurentosposobnost-produktsii-firmy" TargetMode="External"/><Relationship Id="rId49" Type="http://schemas.openxmlformats.org/officeDocument/2006/relationships/hyperlink" Target="https://cyberleninka.ru/article/n/suschnost-protsessa-pozitsionirovaniya-i-ego-mesto-v-postroenii-marketingovoy-strategii" TargetMode="External"/><Relationship Id="rId57" Type="http://schemas.openxmlformats.org/officeDocument/2006/relationships/hyperlink" Target="https://cyberleninka.ru/article/n/optimizatsiya-ispolzovaniya-proizvodstvennyh-moschnostey-predpriyatiy-s-uchetom-ih-kooperatsionnogo-vzaimodeystviya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s://cyberleninka.ru/article/n/sravnitelnyy-analiz-metodov-planirovaniya" TargetMode="External"/><Relationship Id="rId31" Type="http://schemas.openxmlformats.org/officeDocument/2006/relationships/hyperlink" Target="https://cyberleninka.ru/article/n/aspekty-upravleniya-kachestvom-tovarov" TargetMode="External"/><Relationship Id="rId44" Type="http://schemas.openxmlformats.org/officeDocument/2006/relationships/hyperlink" Target="https://cyberleninka.ru/article/n/analiz-i-strategiya-upravleniya-produktovym-portfelem" TargetMode="External"/><Relationship Id="rId52" Type="http://schemas.openxmlformats.org/officeDocument/2006/relationships/hyperlink" Target="https://cyberleninka.ru/article/n/podhod-k-analizu-marketingovogo-potentsiala-sovremennogo-predpriyatiya" TargetMode="External"/><Relationship Id="rId60" Type="http://schemas.openxmlformats.org/officeDocument/2006/relationships/hyperlink" Target="https://cyberleninka.ru/article/n/formirovanie-effektivnoy-sistemy-upravleniya-oborotnymi-aktivami-organizatsii" TargetMode="External"/><Relationship Id="rId65" Type="http://schemas.openxmlformats.org/officeDocument/2006/relationships/hyperlink" Target="https://cyberleninka.ru/article/n/problemy-opredeleniya-indeksa-konkurentosposobnosti-predpriyatiya-v-sovremennyh-usloviyah" TargetMode="External"/><Relationship Id="rId73" Type="http://schemas.openxmlformats.org/officeDocument/2006/relationships/hyperlink" Target="https://cyberleninka.ru/article/n/prognozirovanie-kak-nachalnyy-etap-upravleniya-personalom" TargetMode="External"/><Relationship Id="rId78" Type="http://schemas.openxmlformats.org/officeDocument/2006/relationships/hyperlink" Target="https://cyberleninka.ru/article/n/upravlenie-delovoy-karieroy-personala-kak-klyuchevoe-napravlenie-kadrovoy-politiki-organizatsii" TargetMode="External"/><Relationship Id="rId81" Type="http://schemas.openxmlformats.org/officeDocument/2006/relationships/hyperlink" Target="https://cyberleninka.ru/article/n/k-voprosu-povysheniya-proizvoditelnosti-truda-na-predpriyatii" TargetMode="External"/><Relationship Id="rId86" Type="http://schemas.openxmlformats.org/officeDocument/2006/relationships/hyperlink" Target="http://library.roweb.online" TargetMode="External"/><Relationship Id="rId94" Type="http://schemas.openxmlformats.org/officeDocument/2006/relationships/hyperlink" Target="https://www.gd.ru/articles/9019-biznes-planirovanie" TargetMode="External"/><Relationship Id="rId99" Type="http://schemas.openxmlformats.org/officeDocument/2006/relationships/hyperlink" Target="http://qsp.su/tools/onlinehelp/about_license_gpl_russian.html" TargetMode="External"/><Relationship Id="rId101" Type="http://schemas.openxmlformats.org/officeDocument/2006/relationships/hyperlink" Target="http://www.infolex.narod.ru/gpl_gnu/gplru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etapy-biznes-planirovaniya-dlya-usovershenstvovaniya-metodov-razvitiya-malogo-i-srednego-biznesa" TargetMode="External"/><Relationship Id="rId13" Type="http://schemas.openxmlformats.org/officeDocument/2006/relationships/hyperlink" Target="https://cyberleninka.ru/article/n/strategicheskoe-planirovanie-i-taym-menedzhment" TargetMode="External"/><Relationship Id="rId18" Type="http://schemas.openxmlformats.org/officeDocument/2006/relationships/hyperlink" Target="https://cyberleninka.ru/article/n/faktory-formirovaniya-innovatsionnogo-potentsiala-predpriyatiy-na-territorii-rossiyskoy-federatsii" TargetMode="External"/><Relationship Id="rId39" Type="http://schemas.openxmlformats.org/officeDocument/2006/relationships/hyperlink" Target="https://cyberleninka.ru/article/n/primenenie-printsipov-menedzhmenta-kachestva-v-finansovoy-deyatelnosti-organizatsii" TargetMode="External"/><Relationship Id="rId34" Type="http://schemas.openxmlformats.org/officeDocument/2006/relationships/hyperlink" Target="https://cyberleninka.ru/article/n/sovershenstvovanie-metodov-upravleniya-kachestvom" TargetMode="External"/><Relationship Id="rId50" Type="http://schemas.openxmlformats.org/officeDocument/2006/relationships/hyperlink" Target="https://cyberleninka.ru/article/n/marketing-menedzhment-kak-instrument-povysheniya-konkurentosposobnosti-sovremennoy-kompanii" TargetMode="External"/><Relationship Id="rId55" Type="http://schemas.openxmlformats.org/officeDocument/2006/relationships/hyperlink" Target="https://cyberleninka.ru/article/n/rol-marketinga-v-predprinimatelskoy-deyatelnosti" TargetMode="External"/><Relationship Id="rId76" Type="http://schemas.openxmlformats.org/officeDocument/2006/relationships/hyperlink" Target="https://cyberleninka.ru/article/n/adaptatsiya-personala-kak-element-kadrovoy-politiki-organizatsii" TargetMode="External"/><Relationship Id="rId97" Type="http://schemas.openxmlformats.org/officeDocument/2006/relationships/hyperlink" Target="http://qsp.su/tools/onlinehelp/about_license_gpl_russian.html" TargetMode="External"/><Relationship Id="rId104" Type="http://schemas.openxmlformats.org/officeDocument/2006/relationships/hyperlink" Target="http://elibrary.ru" TargetMode="External"/><Relationship Id="rId7" Type="http://schemas.openxmlformats.org/officeDocument/2006/relationships/hyperlink" Target="https://cyberleninka.ru/article/n/etapy-razrabotki-obschey-strategii-razvitiya-predpriyatiya-v-usloviyah-transformatsii-ekonomiki" TargetMode="External"/><Relationship Id="rId71" Type="http://schemas.openxmlformats.org/officeDocument/2006/relationships/hyperlink" Target="https://cyberleninka.ru/article/n/vnedrenie-innovatsionnyh-tehnologiy-v-sistemu-podbora-i-otbora-personala" TargetMode="External"/><Relationship Id="rId92" Type="http://schemas.openxmlformats.org/officeDocument/2006/relationships/hyperlink" Target="https://bizness-plan.jimdofree.com/%D0%B1%D0%B8%D0%B7%D0%BD%D0%B5%D1%81-%D0%BF%D0%BB%D0%B0%D0%BD/%D0%B1%D0%B8%D0%B7%D0%BD%D0%B5%D1%81-%D0%BF%D0%BB%D0%B0%D0%BD%D0%B8%D1%80%D0%BE%D0%B2%D0%B0%D0%BD%D0%B8%D0%B5/%D1%86%D0%B5%D0%BB%D0%B8-%D0%B8-%D0%B7%D0%B0%D0%B4%D0%B0%D1%87%D0%B8-%D0%B1%D0%B8%D0%B7%D0%BD%D0%B5%D1%81-%D0%BF%D0%BB%D0%B0%D0%BD%D0%B8%D1%80%D0%BE%D0%B2%D0%B0%D0%BD%D0%B8%D1%8F/" TargetMode="External"/><Relationship Id="rId2" Type="http://schemas.openxmlformats.org/officeDocument/2006/relationships/styles" Target="styles.xml"/><Relationship Id="rId29" Type="http://schemas.openxmlformats.org/officeDocument/2006/relationships/hyperlink" Target="https://cyberleninka.ru/article/n/kachestvo-produktsii-kak-kriteriy-konkurentosposobnosti-predpriyatiya" TargetMode="External"/><Relationship Id="rId24" Type="http://schemas.openxmlformats.org/officeDocument/2006/relationships/hyperlink" Target="https://cyberleninka.ru/article/n/sistema-planirovaniya-i-upravleniya-v-melkoseriynom-i-edinichnom-proizvodstve" TargetMode="External"/><Relationship Id="rId40" Type="http://schemas.openxmlformats.org/officeDocument/2006/relationships/hyperlink" Target="https://cyberleninka.ru/article/n/razrabotka-modeley-prodvizheniya-produktov-na-potrebitelskih-rynkah" TargetMode="External"/><Relationship Id="rId45" Type="http://schemas.openxmlformats.org/officeDocument/2006/relationships/hyperlink" Target="https://cyberleninka.ru/article/n/teoreticheskoe-obosnovanie-diversifikatsii-biznesa-organizatsii" TargetMode="External"/><Relationship Id="rId66" Type="http://schemas.openxmlformats.org/officeDocument/2006/relationships/hyperlink" Target="https://cyberleninka.ru/article/n/svyaz-organizatsionnoy-struktury-i-etapa-zhiznennogo-tsikla-organizatsii" TargetMode="External"/><Relationship Id="rId87" Type="http://schemas.openxmlformats.org/officeDocument/2006/relationships/hyperlink" Target="https://blog.iteam.ru/biznes-planirovanie-predpriyatiya-na-vse-sluchai-zhizni/" TargetMode="External"/><Relationship Id="rId61" Type="http://schemas.openxmlformats.org/officeDocument/2006/relationships/hyperlink" Target="https://cyberleninka.ru/article/n/osobennosti-planirovaniya-dvizheniya-denezhnyh-sredstv-na-proizvodstvennyh-predpriyatiyah" TargetMode="External"/><Relationship Id="rId82" Type="http://schemas.openxmlformats.org/officeDocument/2006/relationships/hyperlink" Target="https://cyberleninka.ru/article/n/proizvoditelnost-truda-pokazateli-problemy-i-puti-povysheniya" TargetMode="External"/><Relationship Id="rId19" Type="http://schemas.openxmlformats.org/officeDocument/2006/relationships/hyperlink" Target="https://cyberleninka.ru/article/n/primenenie-metoda-ekspertnyh-otsenok-pri-prognozirovanii-pokazateley-innovatsionnogo-potentsiala-predpriyatiya" TargetMode="External"/><Relationship Id="rId14" Type="http://schemas.openxmlformats.org/officeDocument/2006/relationships/hyperlink" Target="https://cyberleninka.ru/article/n/osobennosti-formirovaniya-innovatsionnogo-potentsiala-predpriyatiya" TargetMode="External"/><Relationship Id="rId30" Type="http://schemas.openxmlformats.org/officeDocument/2006/relationships/hyperlink" Target="https://cyberleninka.ru/article/n/metody-otsenki-urovnya-kachestva-produktsii-i-ee-raschet" TargetMode="External"/><Relationship Id="rId35" Type="http://schemas.openxmlformats.org/officeDocument/2006/relationships/hyperlink" Target="https://cyberleninka.ru/article/n/ekonomika-kachestva-sistema-upravleniya-ustoychivym-razvitiem-organizatsii" TargetMode="External"/><Relationship Id="rId56" Type="http://schemas.openxmlformats.org/officeDocument/2006/relationships/hyperlink" Target="https://cyberleninka.ru/article/n/planirovanie-marketinga-na-osnove-potrebitelskih-predpochteniy" TargetMode="External"/><Relationship Id="rId77" Type="http://schemas.openxmlformats.org/officeDocument/2006/relationships/hyperlink" Target="https://cyberleninka.ru/article/n/kadrovaya-situatsiya-organizatsii-diagnostika-i-monitoring" TargetMode="External"/><Relationship Id="rId100" Type="http://schemas.openxmlformats.org/officeDocument/2006/relationships/hyperlink" Target="http://qsp.su/tools/onlinehelp/about_license_gpl_russian.html" TargetMode="External"/><Relationship Id="rId105" Type="http://schemas.openxmlformats.org/officeDocument/2006/relationships/hyperlink" Target="http://www.iprbookshop.ru" TargetMode="External"/><Relationship Id="rId8" Type="http://schemas.openxmlformats.org/officeDocument/2006/relationships/hyperlink" Target="https://cyberleninka.ru/article/n/proektirovanie-biznes-sistem-s-ispolzovaniem-formalnyh-metodov" TargetMode="External"/><Relationship Id="rId51" Type="http://schemas.openxmlformats.org/officeDocument/2006/relationships/hyperlink" Target="https://cyberleninka.ru/article/n/suschnost-protsessa-pozitsionirovaniya-i-ego-mesto-v-postroenii-marketingovoy-strategii" TargetMode="External"/><Relationship Id="rId72" Type="http://schemas.openxmlformats.org/officeDocument/2006/relationships/hyperlink" Target="https://cyberleninka.ru/article/n/osobennosti-strategiy-upravleniya-personalom-v-nekommercheskih-organizatsiyah" TargetMode="External"/><Relationship Id="rId93" Type="http://schemas.openxmlformats.org/officeDocument/2006/relationships/hyperlink" Target="http://www.rusfranch.ru/presscenter/publications/2325/" TargetMode="External"/><Relationship Id="rId98" Type="http://schemas.openxmlformats.org/officeDocument/2006/relationships/hyperlink" Target="http://qsp.su/tools/onlinehelp/about_license_gpl_russian.html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cyberleninka.ru/article/n/etapy-biznes-planirovaniya-dlya-usovershenstvovaniya-metodov-razvitiya-malogo-i-srednego-biznesa" TargetMode="External"/><Relationship Id="rId46" Type="http://schemas.openxmlformats.org/officeDocument/2006/relationships/hyperlink" Target="https://cyberleninka.ru/article/n/sistematizatsiya-vidov-sovremennogo-marketinga" TargetMode="External"/><Relationship Id="rId67" Type="http://schemas.openxmlformats.org/officeDocument/2006/relationships/hyperlink" Target="https://cyberleninka.ru/article/n/modelirovanie-organizatsionnoy-struktury-upravleniya-promyshlennym-predpriyatiem-na-primere-ao-kvar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20</Pages>
  <Words>11958</Words>
  <Characters>68163</Characters>
  <Application>Microsoft Office Word</Application>
  <DocSecurity>0</DocSecurity>
  <Lines>568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19</cp:revision>
  <dcterms:created xsi:type="dcterms:W3CDTF">2022-01-27T13:08:00Z</dcterms:created>
  <dcterms:modified xsi:type="dcterms:W3CDTF">2023-04-24T18:38:00Z</dcterms:modified>
</cp:coreProperties>
</file>